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FBAD15" w14:textId="63F2E660" w:rsidR="00135383" w:rsidRPr="00911777" w:rsidRDefault="00135383" w:rsidP="00B77A26">
      <w:pPr>
        <w:spacing w:before="240" w:after="0"/>
        <w:rPr>
          <w:rFonts w:ascii="Verdana" w:hAnsi="Verdana"/>
          <w:b/>
          <w:bCs/>
          <w:color w:val="005E00"/>
        </w:rPr>
      </w:pPr>
      <w:r w:rsidRPr="00911777">
        <w:rPr>
          <w:rFonts w:ascii="Verdana" w:hAnsi="Verdana"/>
          <w:b/>
          <w:bCs/>
          <w:color w:val="005E00"/>
        </w:rPr>
        <w:t>MATERIAL DE AYUDA</w:t>
      </w:r>
      <w:r w:rsidR="00E72380" w:rsidRPr="00911777">
        <w:rPr>
          <w:rFonts w:ascii="Verdana" w:hAnsi="Verdana"/>
          <w:b/>
          <w:bCs/>
          <w:color w:val="005E00"/>
        </w:rPr>
        <w:t xml:space="preserve"> PARA HACER UNA INFOGRAFÍA O CARTEL</w:t>
      </w:r>
    </w:p>
    <w:p w14:paraId="4AC8BD81" w14:textId="1CC1994D" w:rsidR="00135383" w:rsidRPr="00911777" w:rsidRDefault="00135383" w:rsidP="00B77A26">
      <w:pPr>
        <w:spacing w:before="240" w:after="0"/>
        <w:rPr>
          <w:rFonts w:ascii="Verdana" w:hAnsi="Verdana"/>
          <w:color w:val="005E00"/>
        </w:rPr>
      </w:pPr>
      <w:r w:rsidRPr="00911777">
        <w:rPr>
          <w:rFonts w:ascii="Verdana" w:hAnsi="Verdana"/>
          <w:color w:val="005E00"/>
        </w:rPr>
        <w:t xml:space="preserve">Para </w:t>
      </w:r>
      <w:proofErr w:type="spellStart"/>
      <w:r w:rsidRPr="00911777">
        <w:rPr>
          <w:rFonts w:ascii="Verdana" w:hAnsi="Verdana"/>
          <w:color w:val="005E00"/>
        </w:rPr>
        <w:t>realizar</w:t>
      </w:r>
      <w:proofErr w:type="spellEnd"/>
      <w:r w:rsidRPr="00911777">
        <w:rPr>
          <w:rFonts w:ascii="Verdana" w:hAnsi="Verdana"/>
          <w:color w:val="005E00"/>
        </w:rPr>
        <w:t xml:space="preserve"> la </w:t>
      </w:r>
      <w:proofErr w:type="spellStart"/>
      <w:r w:rsidRPr="00911777">
        <w:rPr>
          <w:rFonts w:ascii="Verdana" w:hAnsi="Verdana"/>
          <w:color w:val="005E00"/>
        </w:rPr>
        <w:t>presentación</w:t>
      </w:r>
      <w:proofErr w:type="spellEnd"/>
      <w:r w:rsidRPr="00911777">
        <w:rPr>
          <w:rFonts w:ascii="Verdana" w:hAnsi="Verdana"/>
          <w:color w:val="005E00"/>
        </w:rPr>
        <w:t xml:space="preserve">, video o </w:t>
      </w:r>
      <w:proofErr w:type="spellStart"/>
      <w:r w:rsidRPr="00911777">
        <w:rPr>
          <w:rFonts w:ascii="Verdana" w:hAnsi="Verdana"/>
          <w:color w:val="005E00"/>
        </w:rPr>
        <w:t>infografía</w:t>
      </w:r>
      <w:proofErr w:type="spellEnd"/>
      <w:r w:rsidRPr="00911777">
        <w:rPr>
          <w:rFonts w:ascii="Verdana" w:hAnsi="Verdana"/>
          <w:color w:val="005E00"/>
        </w:rPr>
        <w:t xml:space="preserve">, </w:t>
      </w:r>
      <w:proofErr w:type="spellStart"/>
      <w:r w:rsidRPr="00911777">
        <w:rPr>
          <w:rFonts w:ascii="Verdana" w:hAnsi="Verdana"/>
          <w:color w:val="005E00"/>
        </w:rPr>
        <w:t>recomendamos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el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uso</w:t>
      </w:r>
      <w:proofErr w:type="spellEnd"/>
      <w:r w:rsidRPr="00911777">
        <w:rPr>
          <w:rFonts w:ascii="Verdana" w:hAnsi="Verdana"/>
          <w:color w:val="005E00"/>
        </w:rPr>
        <w:t xml:space="preserve"> de la </w:t>
      </w:r>
      <w:proofErr w:type="spellStart"/>
      <w:r w:rsidRPr="00911777">
        <w:rPr>
          <w:rFonts w:ascii="Verdana" w:hAnsi="Verdana"/>
          <w:color w:val="005E00"/>
        </w:rPr>
        <w:t>herramienta</w:t>
      </w:r>
      <w:proofErr w:type="spellEnd"/>
      <w:r w:rsidRPr="00911777">
        <w:rPr>
          <w:rFonts w:ascii="Verdana" w:hAnsi="Verdana"/>
          <w:color w:val="005E00"/>
        </w:rPr>
        <w:t xml:space="preserve"> Canva, </w:t>
      </w:r>
      <w:proofErr w:type="spellStart"/>
      <w:r w:rsidRPr="00911777">
        <w:rPr>
          <w:rFonts w:ascii="Verdana" w:hAnsi="Verdana"/>
          <w:color w:val="005E00"/>
        </w:rPr>
        <w:t>aunque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puedes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hacerlo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en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cualquier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otra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que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sepas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manejar</w:t>
      </w:r>
      <w:proofErr w:type="spellEnd"/>
      <w:r w:rsidRPr="00911777">
        <w:rPr>
          <w:rFonts w:ascii="Verdana" w:hAnsi="Verdana"/>
          <w:color w:val="005E00"/>
        </w:rPr>
        <w:t>.</w:t>
      </w:r>
    </w:p>
    <w:p w14:paraId="19762F92" w14:textId="77777777" w:rsidR="00135383" w:rsidRPr="00911777" w:rsidRDefault="00135383" w:rsidP="00135383">
      <w:pPr>
        <w:pStyle w:val="Prrafodelista"/>
        <w:numPr>
          <w:ilvl w:val="0"/>
          <w:numId w:val="22"/>
        </w:numPr>
        <w:spacing w:before="240" w:after="0"/>
        <w:rPr>
          <w:rFonts w:ascii="Verdana" w:hAnsi="Verdana"/>
          <w:color w:val="005E00"/>
        </w:rPr>
      </w:pPr>
      <w:proofErr w:type="spellStart"/>
      <w:r w:rsidRPr="00911777">
        <w:rPr>
          <w:rFonts w:ascii="Verdana" w:hAnsi="Verdana"/>
          <w:color w:val="005E00"/>
        </w:rPr>
        <w:t>Registrarse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en</w:t>
      </w:r>
      <w:proofErr w:type="spellEnd"/>
      <w:r w:rsidRPr="00911777">
        <w:rPr>
          <w:rFonts w:ascii="Verdana" w:hAnsi="Verdana"/>
          <w:color w:val="005E00"/>
        </w:rPr>
        <w:t xml:space="preserve"> Canva.</w:t>
      </w:r>
    </w:p>
    <w:p w14:paraId="14FEB159" w14:textId="6CC67AFB" w:rsidR="00B77A26" w:rsidRPr="00911777" w:rsidRDefault="00135383" w:rsidP="00135383">
      <w:pPr>
        <w:pStyle w:val="Prrafodelista"/>
        <w:numPr>
          <w:ilvl w:val="1"/>
          <w:numId w:val="22"/>
        </w:numPr>
        <w:spacing w:before="240" w:after="0"/>
        <w:rPr>
          <w:rFonts w:ascii="Verdana" w:hAnsi="Verdana"/>
          <w:color w:val="005E00"/>
        </w:rPr>
      </w:pPr>
      <w:r w:rsidRPr="00911777">
        <w:rPr>
          <w:rFonts w:ascii="Verdana" w:hAnsi="Verdana"/>
          <w:color w:val="005E00"/>
        </w:rPr>
        <w:t xml:space="preserve">Esto solo se </w:t>
      </w:r>
      <w:proofErr w:type="spellStart"/>
      <w:r w:rsidRPr="00911777">
        <w:rPr>
          <w:rFonts w:ascii="Verdana" w:hAnsi="Verdana"/>
          <w:color w:val="005E00"/>
        </w:rPr>
        <w:t>hace</w:t>
      </w:r>
      <w:proofErr w:type="spellEnd"/>
      <w:r w:rsidRPr="00911777">
        <w:rPr>
          <w:rFonts w:ascii="Verdana" w:hAnsi="Verdana"/>
          <w:color w:val="005E00"/>
        </w:rPr>
        <w:t xml:space="preserve"> la </w:t>
      </w:r>
      <w:proofErr w:type="spellStart"/>
      <w:r w:rsidRPr="00911777">
        <w:rPr>
          <w:rFonts w:ascii="Verdana" w:hAnsi="Verdana"/>
          <w:color w:val="005E00"/>
        </w:rPr>
        <w:t>primera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vez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que</w:t>
      </w:r>
      <w:proofErr w:type="spellEnd"/>
      <w:r w:rsidRPr="00911777">
        <w:rPr>
          <w:rFonts w:ascii="Verdana" w:hAnsi="Verdana"/>
          <w:color w:val="005E00"/>
        </w:rPr>
        <w:t xml:space="preserve"> lo </w:t>
      </w:r>
      <w:proofErr w:type="spellStart"/>
      <w:r w:rsidRPr="00911777">
        <w:rPr>
          <w:rFonts w:ascii="Verdana" w:hAnsi="Verdana"/>
          <w:color w:val="005E00"/>
        </w:rPr>
        <w:t>usas</w:t>
      </w:r>
      <w:proofErr w:type="spellEnd"/>
      <w:r w:rsidRPr="00911777">
        <w:rPr>
          <w:rFonts w:ascii="Verdana" w:hAnsi="Verdana"/>
          <w:color w:val="005E00"/>
        </w:rPr>
        <w:t xml:space="preserve">. </w:t>
      </w:r>
    </w:p>
    <w:p w14:paraId="1883CEC7" w14:textId="3ED2CE05" w:rsidR="00C263D3" w:rsidRPr="00911777" w:rsidRDefault="00C263D3" w:rsidP="00135383">
      <w:pPr>
        <w:pStyle w:val="Prrafodelista"/>
        <w:numPr>
          <w:ilvl w:val="1"/>
          <w:numId w:val="22"/>
        </w:numPr>
        <w:spacing w:before="240" w:after="0"/>
        <w:rPr>
          <w:rFonts w:ascii="Verdana" w:hAnsi="Verdana"/>
          <w:color w:val="005E00"/>
        </w:rPr>
      </w:pPr>
      <w:r w:rsidRPr="00911777">
        <w:rPr>
          <w:rFonts w:ascii="Verdana" w:hAnsi="Verdana"/>
          <w:color w:val="005E00"/>
        </w:rPr>
        <w:t xml:space="preserve">Abre </w:t>
      </w:r>
      <w:proofErr w:type="spellStart"/>
      <w:r w:rsidRPr="00911777">
        <w:rPr>
          <w:rFonts w:ascii="Verdana" w:hAnsi="Verdana"/>
          <w:color w:val="005E00"/>
        </w:rPr>
        <w:t>el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navegador</w:t>
      </w:r>
      <w:proofErr w:type="spellEnd"/>
      <w:r w:rsidRPr="00911777">
        <w:rPr>
          <w:rFonts w:ascii="Verdana" w:hAnsi="Verdana"/>
          <w:color w:val="005E00"/>
        </w:rPr>
        <w:t xml:space="preserve"> y </w:t>
      </w:r>
      <w:proofErr w:type="spellStart"/>
      <w:r w:rsidRPr="00911777">
        <w:rPr>
          <w:rFonts w:ascii="Verdana" w:hAnsi="Verdana"/>
          <w:color w:val="005E00"/>
        </w:rPr>
        <w:t>en</w:t>
      </w:r>
      <w:proofErr w:type="spellEnd"/>
      <w:r w:rsidRPr="00911777">
        <w:rPr>
          <w:rFonts w:ascii="Verdana" w:hAnsi="Verdana"/>
          <w:color w:val="005E00"/>
        </w:rPr>
        <w:t xml:space="preserve"> la </w:t>
      </w:r>
      <w:proofErr w:type="spellStart"/>
      <w:r w:rsidRPr="00911777">
        <w:rPr>
          <w:rFonts w:ascii="Verdana" w:hAnsi="Verdana"/>
          <w:color w:val="005E00"/>
        </w:rPr>
        <w:t>caja</w:t>
      </w:r>
      <w:proofErr w:type="spellEnd"/>
      <w:r w:rsidRPr="00911777">
        <w:rPr>
          <w:rFonts w:ascii="Verdana" w:hAnsi="Verdana"/>
          <w:color w:val="005E00"/>
        </w:rPr>
        <w:t xml:space="preserve"> de </w:t>
      </w:r>
      <w:proofErr w:type="spellStart"/>
      <w:r w:rsidRPr="00911777">
        <w:rPr>
          <w:rFonts w:ascii="Verdana" w:hAnsi="Verdana"/>
          <w:color w:val="005E00"/>
        </w:rPr>
        <w:t>direcciones</w:t>
      </w:r>
      <w:proofErr w:type="spellEnd"/>
      <w:r w:rsidRPr="00911777">
        <w:rPr>
          <w:rFonts w:ascii="Verdana" w:hAnsi="Verdana"/>
          <w:color w:val="005E00"/>
        </w:rPr>
        <w:t xml:space="preserve"> escribes </w:t>
      </w:r>
      <w:r w:rsidRPr="00911777">
        <w:rPr>
          <w:rFonts w:ascii="Verdana" w:hAnsi="Verdana"/>
          <w:i/>
          <w:iCs/>
          <w:color w:val="005E00"/>
        </w:rPr>
        <w:t xml:space="preserve">canva.es </w:t>
      </w:r>
    </w:p>
    <w:p w14:paraId="18B470BE" w14:textId="77777777" w:rsidR="00C263D3" w:rsidRDefault="00C263D3" w:rsidP="00C263D3">
      <w:pPr>
        <w:pStyle w:val="Prrafodelista"/>
        <w:spacing w:before="240" w:after="0"/>
        <w:ind w:left="1440"/>
        <w:rPr>
          <w:rFonts w:ascii="Verdana" w:hAnsi="Verdana"/>
        </w:rPr>
      </w:pPr>
    </w:p>
    <w:p w14:paraId="46657938" w14:textId="5FE87D4A" w:rsidR="00C263D3" w:rsidRPr="00911777" w:rsidRDefault="00C263D3" w:rsidP="00C263D3">
      <w:pPr>
        <w:pStyle w:val="Prrafodelista"/>
        <w:spacing w:before="240" w:after="0"/>
        <w:ind w:left="1440"/>
        <w:rPr>
          <w:rFonts w:ascii="Verdana" w:hAnsi="Verdana"/>
          <w:color w:val="005E00"/>
        </w:rPr>
      </w:pPr>
      <w:r w:rsidRPr="00C263D3">
        <w:rPr>
          <w:rFonts w:ascii="Verdana" w:hAnsi="Verdana"/>
          <w:noProof/>
        </w:rPr>
        <w:drawing>
          <wp:inline distT="0" distB="0" distL="0" distR="0" wp14:anchorId="3A901D45" wp14:editId="45BFB27D">
            <wp:extent cx="2743341" cy="895396"/>
            <wp:effectExtent l="0" t="0" r="0" b="0"/>
            <wp:docPr id="7477627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76274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43341" cy="895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 w:hAnsi="Verdana"/>
        </w:rPr>
        <w:t xml:space="preserve">   </w:t>
      </w:r>
      <w:r w:rsidRPr="00911777">
        <w:rPr>
          <w:rFonts w:ascii="Verdana" w:hAnsi="Verdana"/>
          <w:color w:val="005E00"/>
        </w:rPr>
        <w:t xml:space="preserve">+  </w:t>
      </w:r>
      <w:proofErr w:type="spellStart"/>
      <w:r w:rsidRPr="00911777">
        <w:rPr>
          <w:rFonts w:ascii="Verdana" w:hAnsi="Verdana"/>
          <w:color w:val="005E00"/>
        </w:rPr>
        <w:t>pulsa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="00817A25">
        <w:rPr>
          <w:rFonts w:ascii="Verdana" w:hAnsi="Verdana"/>
          <w:color w:val="005E00"/>
        </w:rPr>
        <w:t>t</w:t>
      </w:r>
      <w:r w:rsidRPr="00911777">
        <w:rPr>
          <w:rFonts w:ascii="Verdana" w:hAnsi="Verdana"/>
          <w:color w:val="005E00"/>
        </w:rPr>
        <w:t>ecla</w:t>
      </w:r>
      <w:proofErr w:type="spellEnd"/>
      <w:r w:rsidRPr="00911777">
        <w:rPr>
          <w:rFonts w:ascii="Verdana" w:hAnsi="Verdana"/>
          <w:color w:val="005E00"/>
        </w:rPr>
        <w:t xml:space="preserve"> Intro.</w:t>
      </w:r>
    </w:p>
    <w:p w14:paraId="41A895B5" w14:textId="77777777" w:rsidR="00C263D3" w:rsidRPr="00911777" w:rsidRDefault="00C263D3" w:rsidP="00C263D3">
      <w:pPr>
        <w:pStyle w:val="Prrafodelista"/>
        <w:spacing w:before="240" w:after="0"/>
        <w:ind w:left="1440"/>
        <w:rPr>
          <w:rFonts w:ascii="Verdana" w:hAnsi="Verdana"/>
          <w:color w:val="005E00"/>
        </w:rPr>
      </w:pPr>
    </w:p>
    <w:p w14:paraId="168704B0" w14:textId="0036F6D2" w:rsidR="00C263D3" w:rsidRPr="00911777" w:rsidRDefault="00C263D3" w:rsidP="00C263D3">
      <w:pPr>
        <w:pStyle w:val="Prrafodelista"/>
        <w:numPr>
          <w:ilvl w:val="1"/>
          <w:numId w:val="22"/>
        </w:numPr>
        <w:spacing w:before="240" w:after="0"/>
        <w:rPr>
          <w:rFonts w:ascii="Verdana" w:hAnsi="Verdana"/>
          <w:color w:val="005E00"/>
        </w:rPr>
      </w:pPr>
      <w:proofErr w:type="spellStart"/>
      <w:r w:rsidRPr="00911777">
        <w:rPr>
          <w:rFonts w:ascii="Verdana" w:hAnsi="Verdana"/>
          <w:color w:val="005E00"/>
        </w:rPr>
        <w:t>Aparece</w:t>
      </w:r>
      <w:proofErr w:type="spellEnd"/>
      <w:r w:rsidRPr="00911777">
        <w:rPr>
          <w:rFonts w:ascii="Verdana" w:hAnsi="Verdana"/>
          <w:color w:val="005E00"/>
        </w:rPr>
        <w:t xml:space="preserve"> la </w:t>
      </w:r>
      <w:proofErr w:type="spellStart"/>
      <w:r w:rsidRPr="00911777">
        <w:rPr>
          <w:rFonts w:ascii="Verdana" w:hAnsi="Verdana"/>
          <w:color w:val="005E00"/>
        </w:rPr>
        <w:t>pantalla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en</w:t>
      </w:r>
      <w:proofErr w:type="spellEnd"/>
      <w:r w:rsidRPr="00911777">
        <w:rPr>
          <w:rFonts w:ascii="Verdana" w:hAnsi="Verdana"/>
          <w:color w:val="005E00"/>
        </w:rPr>
        <w:t xml:space="preserve"> la </w:t>
      </w:r>
      <w:proofErr w:type="spellStart"/>
      <w:r w:rsidRPr="00911777">
        <w:rPr>
          <w:rFonts w:ascii="Verdana" w:hAnsi="Verdana"/>
          <w:color w:val="005E00"/>
        </w:rPr>
        <w:t>que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te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pide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que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te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registres</w:t>
      </w:r>
      <w:proofErr w:type="spellEnd"/>
      <w:r w:rsidRPr="00911777">
        <w:rPr>
          <w:rFonts w:ascii="Verdana" w:hAnsi="Verdana"/>
          <w:color w:val="005E00"/>
        </w:rPr>
        <w:t xml:space="preserve">, </w:t>
      </w:r>
      <w:proofErr w:type="spellStart"/>
      <w:r w:rsidRPr="00911777">
        <w:rPr>
          <w:rFonts w:ascii="Verdana" w:hAnsi="Verdana"/>
          <w:color w:val="005E00"/>
        </w:rPr>
        <w:t>si</w:t>
      </w:r>
      <w:proofErr w:type="spellEnd"/>
      <w:r w:rsidRPr="00911777">
        <w:rPr>
          <w:rFonts w:ascii="Verdana" w:hAnsi="Verdana"/>
          <w:color w:val="005E00"/>
        </w:rPr>
        <w:t xml:space="preserve"> es la </w:t>
      </w:r>
      <w:proofErr w:type="spellStart"/>
      <w:r w:rsidRPr="00911777">
        <w:rPr>
          <w:rFonts w:ascii="Verdana" w:hAnsi="Verdana"/>
          <w:color w:val="005E00"/>
        </w:rPr>
        <w:t>primera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vez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que</w:t>
      </w:r>
      <w:proofErr w:type="spellEnd"/>
      <w:r w:rsidRPr="00911777">
        <w:rPr>
          <w:rFonts w:ascii="Verdana" w:hAnsi="Verdana"/>
          <w:color w:val="005E00"/>
        </w:rPr>
        <w:t xml:space="preserve"> lo </w:t>
      </w:r>
      <w:proofErr w:type="spellStart"/>
      <w:r w:rsidRPr="00911777">
        <w:rPr>
          <w:rFonts w:ascii="Verdana" w:hAnsi="Verdana"/>
          <w:color w:val="005E00"/>
        </w:rPr>
        <w:t>usas</w:t>
      </w:r>
      <w:proofErr w:type="spellEnd"/>
      <w:r w:rsidR="00817A25">
        <w:rPr>
          <w:rFonts w:ascii="Verdana" w:hAnsi="Verdana"/>
          <w:color w:val="005E00"/>
        </w:rPr>
        <w:t>.</w:t>
      </w:r>
      <w:r w:rsidRPr="00911777">
        <w:rPr>
          <w:rFonts w:ascii="Verdana" w:hAnsi="Verdana"/>
          <w:color w:val="005E00"/>
        </w:rPr>
        <w:t xml:space="preserve"> </w:t>
      </w:r>
      <w:r w:rsidR="00817A25">
        <w:rPr>
          <w:rFonts w:ascii="Verdana" w:hAnsi="Verdana"/>
          <w:color w:val="005E00"/>
        </w:rPr>
        <w:t>O bien</w:t>
      </w:r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que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inicies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sesion</w:t>
      </w:r>
      <w:proofErr w:type="spellEnd"/>
      <w:r w:rsidRPr="00911777">
        <w:rPr>
          <w:rFonts w:ascii="Verdana" w:hAnsi="Verdana"/>
          <w:color w:val="005E00"/>
        </w:rPr>
        <w:t xml:space="preserve">, </w:t>
      </w:r>
      <w:proofErr w:type="spellStart"/>
      <w:r w:rsidRPr="00911777">
        <w:rPr>
          <w:rFonts w:ascii="Verdana" w:hAnsi="Verdana"/>
          <w:color w:val="005E00"/>
        </w:rPr>
        <w:t>si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ya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te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registraste</w:t>
      </w:r>
      <w:proofErr w:type="spellEnd"/>
      <w:r w:rsidRPr="00911777">
        <w:rPr>
          <w:rFonts w:ascii="Verdana" w:hAnsi="Verdana"/>
          <w:color w:val="005E00"/>
        </w:rPr>
        <w:t xml:space="preserve"> con </w:t>
      </w:r>
      <w:proofErr w:type="spellStart"/>
      <w:r w:rsidRPr="00911777">
        <w:rPr>
          <w:rFonts w:ascii="Verdana" w:hAnsi="Verdana"/>
          <w:color w:val="005E00"/>
        </w:rPr>
        <w:t>anterioridad</w:t>
      </w:r>
      <w:proofErr w:type="spellEnd"/>
      <w:r w:rsidRPr="00911777">
        <w:rPr>
          <w:rFonts w:ascii="Verdana" w:hAnsi="Verdana"/>
          <w:color w:val="005E00"/>
        </w:rPr>
        <w:t>.</w:t>
      </w:r>
    </w:p>
    <w:p w14:paraId="394DEDE3" w14:textId="28D59561" w:rsidR="00C263D3" w:rsidRPr="00C263D3" w:rsidRDefault="00C263D3" w:rsidP="00C263D3">
      <w:pPr>
        <w:spacing w:before="240" w:after="0"/>
        <w:ind w:left="1440"/>
        <w:rPr>
          <w:rFonts w:ascii="Verdana" w:hAnsi="Verdana"/>
        </w:rPr>
      </w:pPr>
      <w:r w:rsidRPr="00C263D3">
        <w:rPr>
          <w:rFonts w:ascii="Verdana" w:hAnsi="Verdana"/>
          <w:noProof/>
        </w:rPr>
        <w:drawing>
          <wp:inline distT="0" distB="0" distL="0" distR="0" wp14:anchorId="3EE75934" wp14:editId="695D5CC9">
            <wp:extent cx="5488940" cy="417168"/>
            <wp:effectExtent l="0" t="0" r="0" b="2540"/>
            <wp:docPr id="395334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3341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5636323" cy="428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45CD3" w14:textId="2F7B1F5C" w:rsidR="00D914E4" w:rsidRPr="00911777" w:rsidRDefault="00D914E4" w:rsidP="00D914E4">
      <w:pPr>
        <w:pStyle w:val="Prrafodelista"/>
        <w:numPr>
          <w:ilvl w:val="1"/>
          <w:numId w:val="22"/>
        </w:numPr>
        <w:spacing w:before="240" w:after="0"/>
        <w:rPr>
          <w:rFonts w:ascii="Verdana" w:hAnsi="Verdana"/>
          <w:color w:val="005E00"/>
        </w:rPr>
      </w:pPr>
      <w:proofErr w:type="spellStart"/>
      <w:r w:rsidRPr="00911777">
        <w:rPr>
          <w:rFonts w:ascii="Verdana" w:hAnsi="Verdana"/>
          <w:color w:val="005E00"/>
        </w:rPr>
        <w:t>Ofrece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varias</w:t>
      </w:r>
      <w:proofErr w:type="spellEnd"/>
      <w:r w:rsidRPr="00911777">
        <w:rPr>
          <w:rFonts w:ascii="Verdana" w:hAnsi="Verdana"/>
          <w:color w:val="005E00"/>
        </w:rPr>
        <w:t xml:space="preserve"> formas de </w:t>
      </w:r>
      <w:proofErr w:type="spellStart"/>
      <w:r w:rsidRPr="00911777">
        <w:rPr>
          <w:rFonts w:ascii="Verdana" w:hAnsi="Verdana"/>
          <w:color w:val="005E00"/>
        </w:rPr>
        <w:t>registrarse</w:t>
      </w:r>
      <w:proofErr w:type="spellEnd"/>
      <w:r w:rsidRPr="00911777">
        <w:rPr>
          <w:rFonts w:ascii="Verdana" w:hAnsi="Verdana"/>
          <w:color w:val="005E00"/>
        </w:rPr>
        <w:t xml:space="preserve">. Vamos a usar la </w:t>
      </w:r>
      <w:proofErr w:type="spellStart"/>
      <w:r w:rsidRPr="00911777">
        <w:rPr>
          <w:rFonts w:ascii="Verdana" w:hAnsi="Verdana"/>
          <w:color w:val="005E00"/>
        </w:rPr>
        <w:t>cuenta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r w:rsidR="00817A25">
        <w:rPr>
          <w:rFonts w:ascii="Verdana" w:hAnsi="Verdana"/>
          <w:color w:val="005E00"/>
        </w:rPr>
        <w:t xml:space="preserve">educative </w:t>
      </w:r>
      <w:r w:rsidRPr="00911777">
        <w:rPr>
          <w:rFonts w:ascii="Verdana" w:hAnsi="Verdana"/>
          <w:color w:val="005E00"/>
        </w:rPr>
        <w:t>de Google de “</w:t>
      </w:r>
      <w:proofErr w:type="spellStart"/>
      <w:r w:rsidRPr="00911777">
        <w:rPr>
          <w:rFonts w:ascii="Verdana" w:hAnsi="Verdana"/>
          <w:color w:val="005E00"/>
        </w:rPr>
        <w:t>murciaeduca</w:t>
      </w:r>
      <w:proofErr w:type="spellEnd"/>
      <w:r w:rsidRPr="00911777">
        <w:rPr>
          <w:rFonts w:ascii="Verdana" w:hAnsi="Verdana"/>
          <w:color w:val="005E00"/>
        </w:rPr>
        <w:t>”</w:t>
      </w:r>
    </w:p>
    <w:p w14:paraId="1449C3AC" w14:textId="6590BFE2" w:rsidR="00D914E4" w:rsidRPr="00D914E4" w:rsidRDefault="00D914E4" w:rsidP="00D914E4">
      <w:pPr>
        <w:spacing w:before="240" w:after="0"/>
        <w:ind w:left="1440"/>
        <w:rPr>
          <w:rFonts w:ascii="Verdana" w:hAnsi="Verdana"/>
        </w:rPr>
      </w:pPr>
      <w:r w:rsidRPr="00D914E4">
        <w:rPr>
          <w:rFonts w:ascii="Verdana" w:hAnsi="Verdana"/>
          <w:noProof/>
        </w:rPr>
        <w:drawing>
          <wp:inline distT="0" distB="0" distL="0" distR="0" wp14:anchorId="7D1E2CD8" wp14:editId="1146098E">
            <wp:extent cx="2197389" cy="2374312"/>
            <wp:effectExtent l="0" t="0" r="0" b="6985"/>
            <wp:docPr id="185113623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113623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12852" cy="239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42394" w14:textId="77777777" w:rsidR="00C263D3" w:rsidRDefault="00C263D3" w:rsidP="00C263D3">
      <w:pPr>
        <w:pStyle w:val="Prrafodelista"/>
        <w:spacing w:before="240" w:after="0"/>
        <w:ind w:left="1440"/>
        <w:rPr>
          <w:rFonts w:ascii="Verdana" w:hAnsi="Verdana"/>
        </w:rPr>
      </w:pPr>
    </w:p>
    <w:p w14:paraId="5255400A" w14:textId="372C5005" w:rsidR="00135383" w:rsidRPr="00911777" w:rsidRDefault="00D914E4" w:rsidP="00D914E4">
      <w:pPr>
        <w:pStyle w:val="Prrafodelista"/>
        <w:numPr>
          <w:ilvl w:val="1"/>
          <w:numId w:val="22"/>
        </w:numPr>
        <w:spacing w:before="240" w:after="0"/>
        <w:rPr>
          <w:rFonts w:ascii="Verdana" w:hAnsi="Verdana"/>
          <w:color w:val="005E00"/>
        </w:rPr>
      </w:pPr>
      <w:proofErr w:type="spellStart"/>
      <w:r w:rsidRPr="00911777">
        <w:rPr>
          <w:rFonts w:ascii="Verdana" w:hAnsi="Verdana"/>
          <w:color w:val="005E00"/>
        </w:rPr>
        <w:t>Introducimos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nuestro</w:t>
      </w:r>
      <w:proofErr w:type="spellEnd"/>
      <w:r w:rsidRPr="00911777">
        <w:rPr>
          <w:rFonts w:ascii="Verdana" w:hAnsi="Verdana"/>
          <w:color w:val="005E00"/>
        </w:rPr>
        <w:t xml:space="preserve"> email </w:t>
      </w:r>
      <w:proofErr w:type="spellStart"/>
      <w:r w:rsidRPr="00911777">
        <w:rPr>
          <w:rFonts w:ascii="Verdana" w:hAnsi="Verdana"/>
          <w:color w:val="005E00"/>
        </w:rPr>
        <w:t>educativo</w:t>
      </w:r>
      <w:proofErr w:type="spellEnd"/>
      <w:r w:rsidRPr="00911777">
        <w:rPr>
          <w:rFonts w:ascii="Verdana" w:hAnsi="Verdana"/>
          <w:color w:val="005E00"/>
        </w:rPr>
        <w:t xml:space="preserve">. </w:t>
      </w:r>
      <w:proofErr w:type="spellStart"/>
      <w:r w:rsidRPr="00911777">
        <w:rPr>
          <w:rFonts w:ascii="Verdana" w:hAnsi="Verdana"/>
          <w:color w:val="005E00"/>
        </w:rPr>
        <w:t>Clic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en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i/>
          <w:iCs/>
          <w:color w:val="005E00"/>
        </w:rPr>
        <w:t>Siguiente</w:t>
      </w:r>
      <w:proofErr w:type="spellEnd"/>
      <w:r w:rsidRPr="00911777">
        <w:rPr>
          <w:rFonts w:ascii="Verdana" w:hAnsi="Verdana"/>
          <w:i/>
          <w:iCs/>
          <w:color w:val="005E00"/>
        </w:rPr>
        <w:t>.</w:t>
      </w:r>
    </w:p>
    <w:p w14:paraId="4090FF65" w14:textId="77777777" w:rsidR="00D914E4" w:rsidRDefault="00D914E4" w:rsidP="00D914E4">
      <w:pPr>
        <w:pStyle w:val="Prrafodelista"/>
        <w:spacing w:before="240" w:after="0"/>
        <w:ind w:left="1440"/>
        <w:rPr>
          <w:rFonts w:ascii="Verdana" w:hAnsi="Verdana"/>
        </w:rPr>
      </w:pPr>
    </w:p>
    <w:p w14:paraId="32E43AAF" w14:textId="66638DED" w:rsidR="00D914E4" w:rsidRDefault="00D914E4" w:rsidP="00D914E4">
      <w:pPr>
        <w:pStyle w:val="Prrafodelista"/>
        <w:spacing w:before="240" w:after="0"/>
        <w:ind w:left="1440"/>
        <w:rPr>
          <w:rFonts w:ascii="Verdana" w:hAnsi="Verdana"/>
        </w:rPr>
      </w:pPr>
      <w:r w:rsidRPr="00D914E4">
        <w:rPr>
          <w:rFonts w:ascii="Verdana" w:hAnsi="Verdana"/>
          <w:noProof/>
        </w:rPr>
        <w:lastRenderedPageBreak/>
        <w:drawing>
          <wp:inline distT="0" distB="0" distL="0" distR="0" wp14:anchorId="1448B4E9" wp14:editId="3A6C3A6D">
            <wp:extent cx="2959100" cy="2322734"/>
            <wp:effectExtent l="0" t="0" r="0" b="1905"/>
            <wp:docPr id="46251293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51293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79209" cy="2338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AEE97" w14:textId="77777777" w:rsidR="00D914E4" w:rsidRDefault="00D914E4" w:rsidP="00D914E4">
      <w:pPr>
        <w:pStyle w:val="Prrafodelista"/>
        <w:spacing w:before="240" w:after="0"/>
        <w:ind w:left="1440"/>
        <w:rPr>
          <w:rFonts w:ascii="Verdana" w:hAnsi="Verdana"/>
        </w:rPr>
      </w:pPr>
    </w:p>
    <w:p w14:paraId="787EBA7D" w14:textId="4A15E8A4" w:rsidR="00135383" w:rsidRPr="00911777" w:rsidRDefault="00E72380" w:rsidP="00D914E4">
      <w:pPr>
        <w:pStyle w:val="Prrafodelista"/>
        <w:numPr>
          <w:ilvl w:val="1"/>
          <w:numId w:val="22"/>
        </w:numPr>
        <w:spacing w:before="240" w:after="0"/>
        <w:rPr>
          <w:rFonts w:ascii="Verdana" w:hAnsi="Verdana"/>
          <w:color w:val="005E00"/>
        </w:rPr>
      </w:pPr>
      <w:r w:rsidRPr="00911777">
        <w:rPr>
          <w:rFonts w:ascii="Verdana" w:hAnsi="Verdana"/>
          <w:color w:val="005E00"/>
        </w:rPr>
        <w:t xml:space="preserve">Introduce la </w:t>
      </w:r>
      <w:proofErr w:type="spellStart"/>
      <w:r w:rsidRPr="00911777">
        <w:rPr>
          <w:rFonts w:ascii="Verdana" w:hAnsi="Verdana"/>
          <w:color w:val="005E00"/>
        </w:rPr>
        <w:t>contraseña</w:t>
      </w:r>
      <w:proofErr w:type="spellEnd"/>
      <w:r w:rsidRPr="00911777">
        <w:rPr>
          <w:rFonts w:ascii="Verdana" w:hAnsi="Verdana"/>
          <w:color w:val="005E00"/>
        </w:rPr>
        <w:t xml:space="preserve"> (</w:t>
      </w:r>
      <w:proofErr w:type="spellStart"/>
      <w:r w:rsidRPr="00911777">
        <w:rPr>
          <w:rFonts w:ascii="Verdana" w:hAnsi="Verdana"/>
          <w:color w:val="005E00"/>
        </w:rPr>
        <w:t>anótala</w:t>
      </w:r>
      <w:proofErr w:type="spellEnd"/>
      <w:r w:rsidRPr="00911777">
        <w:rPr>
          <w:rFonts w:ascii="Verdana" w:hAnsi="Verdana"/>
          <w:color w:val="005E00"/>
        </w:rPr>
        <w:t xml:space="preserve">, para no </w:t>
      </w:r>
      <w:proofErr w:type="spellStart"/>
      <w:r w:rsidRPr="00911777">
        <w:rPr>
          <w:rFonts w:ascii="Verdana" w:hAnsi="Verdana"/>
          <w:color w:val="005E00"/>
        </w:rPr>
        <w:t>olvidarla</w:t>
      </w:r>
      <w:proofErr w:type="spellEnd"/>
      <w:r w:rsidRPr="00911777">
        <w:rPr>
          <w:rFonts w:ascii="Verdana" w:hAnsi="Verdana"/>
          <w:color w:val="005E00"/>
        </w:rPr>
        <w:t xml:space="preserve">). </w:t>
      </w:r>
      <w:proofErr w:type="spellStart"/>
      <w:r w:rsidRPr="00911777">
        <w:rPr>
          <w:rFonts w:ascii="Verdana" w:hAnsi="Verdana"/>
          <w:color w:val="005E00"/>
        </w:rPr>
        <w:t>Clic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en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i/>
          <w:iCs/>
          <w:color w:val="005E00"/>
        </w:rPr>
        <w:t>Siguiente</w:t>
      </w:r>
      <w:proofErr w:type="spellEnd"/>
      <w:r w:rsidRPr="00911777">
        <w:rPr>
          <w:rFonts w:ascii="Verdana" w:hAnsi="Verdana"/>
          <w:color w:val="005E00"/>
        </w:rPr>
        <w:t>.</w:t>
      </w:r>
    </w:p>
    <w:p w14:paraId="34AAEFB4" w14:textId="49A15A94" w:rsidR="00135383" w:rsidRPr="00135383" w:rsidRDefault="00E72380" w:rsidP="00E72380">
      <w:pPr>
        <w:spacing w:before="240" w:after="0"/>
        <w:ind w:left="1440"/>
        <w:rPr>
          <w:rFonts w:ascii="Verdana" w:hAnsi="Verdana"/>
        </w:rPr>
      </w:pPr>
      <w:r w:rsidRPr="00E72380">
        <w:rPr>
          <w:rFonts w:ascii="Verdana" w:hAnsi="Verdana"/>
          <w:noProof/>
        </w:rPr>
        <w:drawing>
          <wp:inline distT="0" distB="0" distL="0" distR="0" wp14:anchorId="00C92663" wp14:editId="0F743CFD">
            <wp:extent cx="3081867" cy="2641600"/>
            <wp:effectExtent l="0" t="0" r="4445" b="6350"/>
            <wp:docPr id="882470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4701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87481" cy="2646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1212D" w14:textId="66E4AAC4" w:rsidR="00135383" w:rsidRPr="00911777" w:rsidRDefault="00E72380" w:rsidP="00E83596">
      <w:pPr>
        <w:pStyle w:val="Prrafodelista"/>
        <w:numPr>
          <w:ilvl w:val="0"/>
          <w:numId w:val="22"/>
        </w:numPr>
        <w:spacing w:before="240" w:after="0"/>
        <w:rPr>
          <w:rFonts w:ascii="Verdana" w:hAnsi="Verdana"/>
          <w:color w:val="005E00"/>
        </w:rPr>
      </w:pPr>
      <w:r w:rsidRPr="00911777">
        <w:rPr>
          <w:rFonts w:ascii="Verdana" w:hAnsi="Verdana"/>
          <w:color w:val="005E00"/>
        </w:rPr>
        <w:t xml:space="preserve">Accedes a Canva a </w:t>
      </w:r>
      <w:proofErr w:type="spellStart"/>
      <w:r w:rsidRPr="00911777">
        <w:rPr>
          <w:rFonts w:ascii="Verdana" w:hAnsi="Verdana"/>
          <w:color w:val="005E00"/>
        </w:rPr>
        <w:t>una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pantalla</w:t>
      </w:r>
      <w:proofErr w:type="spellEnd"/>
      <w:r w:rsidRPr="00911777">
        <w:rPr>
          <w:rFonts w:ascii="Verdana" w:hAnsi="Verdana"/>
          <w:color w:val="005E00"/>
        </w:rPr>
        <w:t xml:space="preserve"> similar a </w:t>
      </w:r>
      <w:proofErr w:type="spellStart"/>
      <w:r w:rsidRPr="00911777">
        <w:rPr>
          <w:rFonts w:ascii="Verdana" w:hAnsi="Verdana"/>
          <w:color w:val="005E00"/>
        </w:rPr>
        <w:t>ésta</w:t>
      </w:r>
      <w:proofErr w:type="spellEnd"/>
      <w:r w:rsidR="00C80A9C" w:rsidRPr="00911777">
        <w:rPr>
          <w:rFonts w:ascii="Verdana" w:hAnsi="Verdana"/>
          <w:color w:val="005E00"/>
        </w:rPr>
        <w:t xml:space="preserve">. La </w:t>
      </w:r>
      <w:proofErr w:type="spellStart"/>
      <w:r w:rsidR="00C80A9C" w:rsidRPr="00911777">
        <w:rPr>
          <w:rFonts w:ascii="Verdana" w:hAnsi="Verdana"/>
          <w:color w:val="005E00"/>
        </w:rPr>
        <w:t>aplicación</w:t>
      </w:r>
      <w:proofErr w:type="spellEnd"/>
      <w:r w:rsidR="00C80A9C" w:rsidRPr="00911777">
        <w:rPr>
          <w:rFonts w:ascii="Verdana" w:hAnsi="Verdana"/>
          <w:color w:val="005E00"/>
        </w:rPr>
        <w:t xml:space="preserve"> </w:t>
      </w:r>
      <w:proofErr w:type="spellStart"/>
      <w:r w:rsidR="00C80A9C" w:rsidRPr="00911777">
        <w:rPr>
          <w:rFonts w:ascii="Verdana" w:hAnsi="Verdana"/>
          <w:color w:val="005E00"/>
        </w:rPr>
        <w:t>te</w:t>
      </w:r>
      <w:proofErr w:type="spellEnd"/>
      <w:r w:rsidR="00C80A9C" w:rsidRPr="00911777">
        <w:rPr>
          <w:rFonts w:ascii="Verdana" w:hAnsi="Verdana"/>
          <w:color w:val="005E00"/>
        </w:rPr>
        <w:t xml:space="preserve"> </w:t>
      </w:r>
      <w:proofErr w:type="spellStart"/>
      <w:r w:rsidR="00C80A9C" w:rsidRPr="00911777">
        <w:rPr>
          <w:rFonts w:ascii="Verdana" w:hAnsi="Verdana"/>
          <w:color w:val="005E00"/>
        </w:rPr>
        <w:t>muestra</w:t>
      </w:r>
      <w:proofErr w:type="spellEnd"/>
      <w:r w:rsidR="00C80A9C" w:rsidRPr="00911777">
        <w:rPr>
          <w:rFonts w:ascii="Verdana" w:hAnsi="Verdana"/>
          <w:color w:val="005E00"/>
        </w:rPr>
        <w:t xml:space="preserve"> </w:t>
      </w:r>
      <w:proofErr w:type="spellStart"/>
      <w:r w:rsidR="00C80A9C" w:rsidRPr="00911777">
        <w:rPr>
          <w:rFonts w:ascii="Verdana" w:hAnsi="Verdana"/>
          <w:color w:val="005E00"/>
        </w:rPr>
        <w:t>todas</w:t>
      </w:r>
      <w:proofErr w:type="spellEnd"/>
      <w:r w:rsidR="00C80A9C" w:rsidRPr="00911777">
        <w:rPr>
          <w:rFonts w:ascii="Verdana" w:hAnsi="Verdana"/>
          <w:color w:val="005E00"/>
        </w:rPr>
        <w:t xml:space="preserve"> las </w:t>
      </w:r>
      <w:proofErr w:type="spellStart"/>
      <w:r w:rsidR="00C80A9C" w:rsidRPr="00911777">
        <w:rPr>
          <w:rFonts w:ascii="Verdana" w:hAnsi="Verdana"/>
          <w:color w:val="005E00"/>
        </w:rPr>
        <w:t>posibilidades</w:t>
      </w:r>
      <w:proofErr w:type="spellEnd"/>
      <w:r w:rsidR="00C80A9C" w:rsidRPr="00911777">
        <w:rPr>
          <w:rFonts w:ascii="Verdana" w:hAnsi="Verdana"/>
          <w:color w:val="005E00"/>
        </w:rPr>
        <w:t xml:space="preserve"> de </w:t>
      </w:r>
      <w:proofErr w:type="spellStart"/>
      <w:r w:rsidR="00C80A9C" w:rsidRPr="00911777">
        <w:rPr>
          <w:rFonts w:ascii="Verdana" w:hAnsi="Verdana"/>
          <w:color w:val="005E00"/>
        </w:rPr>
        <w:t>palntillas</w:t>
      </w:r>
      <w:proofErr w:type="spellEnd"/>
      <w:r w:rsidR="00C80A9C" w:rsidRPr="00911777">
        <w:rPr>
          <w:rFonts w:ascii="Verdana" w:hAnsi="Verdana"/>
          <w:color w:val="005E00"/>
        </w:rPr>
        <w:t xml:space="preserve"> </w:t>
      </w:r>
      <w:proofErr w:type="spellStart"/>
      <w:r w:rsidR="00C80A9C" w:rsidRPr="00911777">
        <w:rPr>
          <w:rFonts w:ascii="Verdana" w:hAnsi="Verdana"/>
          <w:color w:val="005E00"/>
        </w:rPr>
        <w:t>que</w:t>
      </w:r>
      <w:proofErr w:type="spellEnd"/>
      <w:r w:rsidR="00C80A9C" w:rsidRPr="00911777">
        <w:rPr>
          <w:rFonts w:ascii="Verdana" w:hAnsi="Verdana"/>
          <w:color w:val="005E00"/>
        </w:rPr>
        <w:t xml:space="preserve"> </w:t>
      </w:r>
      <w:proofErr w:type="spellStart"/>
      <w:r w:rsidR="00C80A9C" w:rsidRPr="00911777">
        <w:rPr>
          <w:rFonts w:ascii="Verdana" w:hAnsi="Verdana"/>
          <w:color w:val="005E00"/>
        </w:rPr>
        <w:t>ofrece</w:t>
      </w:r>
      <w:proofErr w:type="spellEnd"/>
      <w:r w:rsidR="00C80A9C" w:rsidRPr="00911777">
        <w:rPr>
          <w:rFonts w:ascii="Verdana" w:hAnsi="Verdana"/>
          <w:color w:val="005E00"/>
        </w:rPr>
        <w:t>.</w:t>
      </w:r>
    </w:p>
    <w:p w14:paraId="402F5992" w14:textId="77777777" w:rsidR="00C80A9C" w:rsidRDefault="00C80A9C" w:rsidP="00C80A9C">
      <w:pPr>
        <w:pStyle w:val="Prrafodelista"/>
        <w:spacing w:before="240" w:after="0"/>
        <w:ind w:left="1440"/>
        <w:rPr>
          <w:rFonts w:ascii="Verdana" w:hAnsi="Verdana"/>
        </w:rPr>
      </w:pPr>
    </w:p>
    <w:p w14:paraId="11A7BC94" w14:textId="224ADC82" w:rsidR="00E72380" w:rsidRDefault="00C80A9C" w:rsidP="00C80A9C">
      <w:pPr>
        <w:pStyle w:val="Prrafodelista"/>
        <w:spacing w:before="240" w:after="0"/>
        <w:ind w:left="1440"/>
        <w:rPr>
          <w:rFonts w:ascii="Verdana" w:hAnsi="Verdana"/>
        </w:rPr>
      </w:pPr>
      <w:r w:rsidRPr="00C80A9C">
        <w:rPr>
          <w:rFonts w:ascii="Verdana" w:hAnsi="Verdana"/>
          <w:noProof/>
        </w:rPr>
        <w:drawing>
          <wp:inline distT="0" distB="0" distL="0" distR="0" wp14:anchorId="2CFA300F" wp14:editId="6104CA0D">
            <wp:extent cx="5137150" cy="1441671"/>
            <wp:effectExtent l="0" t="0" r="6350" b="6350"/>
            <wp:docPr id="1983474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4746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77176" cy="1452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1EB4E" w14:textId="07282BDE" w:rsidR="00C80A9C" w:rsidRPr="00911777" w:rsidRDefault="00C80A9C" w:rsidP="00C80A9C">
      <w:pPr>
        <w:pStyle w:val="Prrafodelista"/>
        <w:numPr>
          <w:ilvl w:val="1"/>
          <w:numId w:val="22"/>
        </w:numPr>
        <w:spacing w:before="240" w:after="0"/>
        <w:rPr>
          <w:rFonts w:ascii="Verdana" w:hAnsi="Verdana"/>
          <w:color w:val="005E00"/>
        </w:rPr>
      </w:pPr>
      <w:proofErr w:type="spellStart"/>
      <w:r w:rsidRPr="00911777">
        <w:rPr>
          <w:rFonts w:ascii="Verdana" w:hAnsi="Verdana"/>
          <w:color w:val="005E00"/>
        </w:rPr>
        <w:lastRenderedPageBreak/>
        <w:t>Escribimos</w:t>
      </w:r>
      <w:proofErr w:type="spellEnd"/>
      <w:r w:rsidRPr="00911777">
        <w:rPr>
          <w:rFonts w:ascii="Verdana" w:hAnsi="Verdana"/>
          <w:color w:val="005E00"/>
        </w:rPr>
        <w:t xml:space="preserve">, </w:t>
      </w:r>
      <w:proofErr w:type="spellStart"/>
      <w:r w:rsidRPr="00911777">
        <w:rPr>
          <w:rFonts w:ascii="Verdana" w:hAnsi="Verdana"/>
          <w:color w:val="005E00"/>
        </w:rPr>
        <w:t>por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ejemplo</w:t>
      </w:r>
      <w:proofErr w:type="spellEnd"/>
      <w:r w:rsidRPr="00911777">
        <w:rPr>
          <w:rFonts w:ascii="Verdana" w:hAnsi="Verdana"/>
          <w:color w:val="005E00"/>
        </w:rPr>
        <w:t xml:space="preserve">, para </w:t>
      </w:r>
      <w:proofErr w:type="spellStart"/>
      <w:r w:rsidRPr="00911777">
        <w:rPr>
          <w:rFonts w:ascii="Verdana" w:hAnsi="Verdana"/>
          <w:color w:val="005E00"/>
        </w:rPr>
        <w:t>que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nos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muestre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r w:rsidRPr="00911777">
        <w:rPr>
          <w:rFonts w:ascii="Verdana" w:hAnsi="Verdana"/>
          <w:i/>
          <w:iCs/>
          <w:color w:val="005E00"/>
        </w:rPr>
        <w:t>“</w:t>
      </w:r>
      <w:proofErr w:type="spellStart"/>
      <w:r w:rsidRPr="00911777">
        <w:rPr>
          <w:rFonts w:ascii="Verdana" w:hAnsi="Verdana"/>
          <w:i/>
          <w:iCs/>
          <w:color w:val="005E00"/>
        </w:rPr>
        <w:t>Infografía</w:t>
      </w:r>
      <w:proofErr w:type="spellEnd"/>
      <w:r w:rsidRPr="00911777">
        <w:rPr>
          <w:rFonts w:ascii="Verdana" w:hAnsi="Verdana"/>
          <w:i/>
          <w:iCs/>
          <w:color w:val="005E00"/>
        </w:rPr>
        <w:t xml:space="preserve"> </w:t>
      </w:r>
      <w:proofErr w:type="spellStart"/>
      <w:r w:rsidRPr="00911777">
        <w:rPr>
          <w:rFonts w:ascii="Verdana" w:hAnsi="Verdana"/>
          <w:i/>
          <w:iCs/>
          <w:color w:val="005E00"/>
        </w:rPr>
        <w:t>educativa</w:t>
      </w:r>
      <w:proofErr w:type="spellEnd"/>
      <w:r w:rsidRPr="00911777">
        <w:rPr>
          <w:rFonts w:ascii="Verdana" w:hAnsi="Verdana"/>
          <w:i/>
          <w:iCs/>
          <w:color w:val="005E00"/>
        </w:rPr>
        <w:t>”</w:t>
      </w:r>
      <w:r w:rsidRPr="00911777">
        <w:rPr>
          <w:rFonts w:ascii="Verdana" w:hAnsi="Verdana"/>
          <w:color w:val="005E00"/>
        </w:rPr>
        <w:t xml:space="preserve"> y </w:t>
      </w:r>
      <w:proofErr w:type="spellStart"/>
      <w:r w:rsidRPr="00911777">
        <w:rPr>
          <w:rFonts w:ascii="Verdana" w:hAnsi="Verdana"/>
          <w:color w:val="005E00"/>
        </w:rPr>
        <w:t>mostrará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debajo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muchísimas</w:t>
      </w:r>
      <w:proofErr w:type="spellEnd"/>
      <w:r w:rsidRPr="00911777">
        <w:rPr>
          <w:rFonts w:ascii="Verdana" w:hAnsi="Verdana"/>
          <w:color w:val="005E00"/>
        </w:rPr>
        <w:t xml:space="preserve">. Tienes </w:t>
      </w:r>
      <w:proofErr w:type="spellStart"/>
      <w:r w:rsidRPr="00911777">
        <w:rPr>
          <w:rFonts w:ascii="Verdana" w:hAnsi="Verdana"/>
          <w:color w:val="005E00"/>
        </w:rPr>
        <w:t>que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fijarte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que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algunas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llevan</w:t>
      </w:r>
      <w:proofErr w:type="spellEnd"/>
      <w:r w:rsidRPr="00911777">
        <w:rPr>
          <w:rFonts w:ascii="Verdana" w:hAnsi="Verdana"/>
          <w:color w:val="005E00"/>
        </w:rPr>
        <w:t xml:space="preserve"> un </w:t>
      </w:r>
      <w:proofErr w:type="spellStart"/>
      <w:r w:rsidRPr="00911777">
        <w:rPr>
          <w:rFonts w:ascii="Verdana" w:hAnsi="Verdana"/>
          <w:color w:val="005E00"/>
        </w:rPr>
        <w:t>símbolo</w:t>
      </w:r>
      <w:proofErr w:type="spellEnd"/>
      <w:r w:rsidRPr="00911777">
        <w:rPr>
          <w:rFonts w:ascii="Verdana" w:hAnsi="Verdana"/>
          <w:color w:val="005E00"/>
        </w:rPr>
        <w:t xml:space="preserve"> de </w:t>
      </w:r>
      <w:r w:rsidRPr="00911777">
        <w:rPr>
          <w:rFonts w:ascii="Verdana" w:hAnsi="Verdana"/>
          <w:noProof/>
          <w:color w:val="005E00"/>
        </w:rPr>
        <w:drawing>
          <wp:inline distT="0" distB="0" distL="0" distR="0" wp14:anchorId="799C4C74" wp14:editId="7C2DFA25">
            <wp:extent cx="241312" cy="203210"/>
            <wp:effectExtent l="0" t="0" r="6350" b="6350"/>
            <wp:docPr id="11610142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014299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1312" cy="20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1777">
        <w:rPr>
          <w:rFonts w:ascii="Verdana" w:hAnsi="Verdana"/>
          <w:color w:val="005E00"/>
        </w:rPr>
        <w:t xml:space="preserve">. Eso </w:t>
      </w:r>
      <w:proofErr w:type="spellStart"/>
      <w:r w:rsidRPr="00911777">
        <w:rPr>
          <w:rFonts w:ascii="Verdana" w:hAnsi="Verdana"/>
          <w:color w:val="005E00"/>
        </w:rPr>
        <w:t>significa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que</w:t>
      </w:r>
      <w:proofErr w:type="spellEnd"/>
      <w:r w:rsidRPr="00911777">
        <w:rPr>
          <w:rFonts w:ascii="Verdana" w:hAnsi="Verdana"/>
          <w:color w:val="005E00"/>
        </w:rPr>
        <w:t xml:space="preserve"> son Premium y no </w:t>
      </w:r>
      <w:proofErr w:type="spellStart"/>
      <w:r w:rsidRPr="00911777">
        <w:rPr>
          <w:rFonts w:ascii="Verdana" w:hAnsi="Verdana"/>
          <w:color w:val="005E00"/>
        </w:rPr>
        <w:t>debes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usarlas</w:t>
      </w:r>
      <w:proofErr w:type="spellEnd"/>
      <w:r w:rsidRPr="00911777">
        <w:rPr>
          <w:rFonts w:ascii="Verdana" w:hAnsi="Verdana"/>
          <w:color w:val="005E00"/>
        </w:rPr>
        <w:t xml:space="preserve">, </w:t>
      </w:r>
      <w:proofErr w:type="spellStart"/>
      <w:r w:rsidRPr="00911777">
        <w:rPr>
          <w:rFonts w:ascii="Verdana" w:hAnsi="Verdana"/>
          <w:color w:val="005E00"/>
        </w:rPr>
        <w:t>porque</w:t>
      </w:r>
      <w:proofErr w:type="spellEnd"/>
      <w:r w:rsidRPr="00911777">
        <w:rPr>
          <w:rFonts w:ascii="Verdana" w:hAnsi="Verdana"/>
          <w:color w:val="005E00"/>
        </w:rPr>
        <w:t xml:space="preserve"> o bien no </w:t>
      </w:r>
      <w:proofErr w:type="spellStart"/>
      <w:r w:rsidRPr="00911777">
        <w:rPr>
          <w:rFonts w:ascii="Verdana" w:hAnsi="Verdana"/>
          <w:color w:val="005E00"/>
        </w:rPr>
        <w:t>te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dejará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descargarlas</w:t>
      </w:r>
      <w:proofErr w:type="spellEnd"/>
      <w:r w:rsidRPr="00911777">
        <w:rPr>
          <w:rFonts w:ascii="Verdana" w:hAnsi="Verdana"/>
          <w:color w:val="005E00"/>
        </w:rPr>
        <w:t xml:space="preserve"> o bien </w:t>
      </w:r>
      <w:proofErr w:type="spellStart"/>
      <w:r w:rsidRPr="00911777">
        <w:rPr>
          <w:rFonts w:ascii="Verdana" w:hAnsi="Verdana"/>
          <w:color w:val="005E00"/>
        </w:rPr>
        <w:t>saldrán</w:t>
      </w:r>
      <w:proofErr w:type="spellEnd"/>
      <w:r w:rsidRPr="00911777">
        <w:rPr>
          <w:rFonts w:ascii="Verdana" w:hAnsi="Verdana"/>
          <w:color w:val="005E00"/>
        </w:rPr>
        <w:t xml:space="preserve"> con </w:t>
      </w:r>
      <w:proofErr w:type="spellStart"/>
      <w:r w:rsidRPr="00911777">
        <w:rPr>
          <w:rFonts w:ascii="Verdana" w:hAnsi="Verdana"/>
          <w:color w:val="005E00"/>
        </w:rPr>
        <w:t>una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marca</w:t>
      </w:r>
      <w:proofErr w:type="spellEnd"/>
      <w:r w:rsidRPr="00911777">
        <w:rPr>
          <w:rFonts w:ascii="Verdana" w:hAnsi="Verdana"/>
          <w:color w:val="005E00"/>
        </w:rPr>
        <w:t xml:space="preserve"> de </w:t>
      </w:r>
      <w:proofErr w:type="spellStart"/>
      <w:r w:rsidRPr="00911777">
        <w:rPr>
          <w:rFonts w:ascii="Verdana" w:hAnsi="Verdana"/>
          <w:color w:val="005E00"/>
        </w:rPr>
        <w:t>publicidad</w:t>
      </w:r>
      <w:proofErr w:type="spellEnd"/>
      <w:r w:rsidRPr="00911777">
        <w:rPr>
          <w:rFonts w:ascii="Verdana" w:hAnsi="Verdana"/>
          <w:color w:val="005E00"/>
        </w:rPr>
        <w:t xml:space="preserve"> de </w:t>
      </w:r>
      <w:proofErr w:type="spellStart"/>
      <w:r w:rsidRPr="00911777">
        <w:rPr>
          <w:rFonts w:ascii="Verdana" w:hAnsi="Verdana"/>
          <w:color w:val="005E00"/>
        </w:rPr>
        <w:t>fondo</w:t>
      </w:r>
      <w:proofErr w:type="spellEnd"/>
      <w:r w:rsidRPr="00911777">
        <w:rPr>
          <w:rFonts w:ascii="Verdana" w:hAnsi="Verdana"/>
          <w:color w:val="005E00"/>
        </w:rPr>
        <w:t xml:space="preserve">. Tienes </w:t>
      </w:r>
      <w:proofErr w:type="spellStart"/>
      <w:r w:rsidRPr="00911777">
        <w:rPr>
          <w:rFonts w:ascii="Verdana" w:hAnsi="Verdana"/>
          <w:color w:val="005E00"/>
        </w:rPr>
        <w:t>infinidad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que</w:t>
      </w:r>
      <w:proofErr w:type="spellEnd"/>
      <w:r w:rsidRPr="00911777">
        <w:rPr>
          <w:rFonts w:ascii="Verdana" w:hAnsi="Verdana"/>
          <w:color w:val="005E00"/>
        </w:rPr>
        <w:t xml:space="preserve"> son </w:t>
      </w:r>
      <w:proofErr w:type="spellStart"/>
      <w:r w:rsidRPr="00911777">
        <w:rPr>
          <w:rFonts w:ascii="Verdana" w:hAnsi="Verdana"/>
          <w:color w:val="005E00"/>
        </w:rPr>
        <w:t>gratuitas</w:t>
      </w:r>
      <w:proofErr w:type="spellEnd"/>
      <w:r w:rsidRPr="00911777">
        <w:rPr>
          <w:rFonts w:ascii="Verdana" w:hAnsi="Verdana"/>
          <w:color w:val="005E00"/>
        </w:rPr>
        <w:t xml:space="preserve"> y </w:t>
      </w:r>
      <w:proofErr w:type="spellStart"/>
      <w:r w:rsidRPr="00911777">
        <w:rPr>
          <w:rFonts w:ascii="Verdana" w:hAnsi="Verdana"/>
          <w:color w:val="005E00"/>
        </w:rPr>
        <w:t>sí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puedes</w:t>
      </w:r>
      <w:proofErr w:type="spellEnd"/>
      <w:r w:rsidRPr="00911777">
        <w:rPr>
          <w:rFonts w:ascii="Verdana" w:hAnsi="Verdana"/>
          <w:color w:val="005E00"/>
        </w:rPr>
        <w:t xml:space="preserve"> usar.</w:t>
      </w:r>
    </w:p>
    <w:p w14:paraId="0785CE28" w14:textId="66E22758" w:rsidR="00C80A9C" w:rsidRPr="00C80A9C" w:rsidRDefault="00C80A9C" w:rsidP="00C80A9C">
      <w:pPr>
        <w:spacing w:before="240" w:after="0"/>
        <w:ind w:left="1080"/>
        <w:rPr>
          <w:rFonts w:ascii="Verdana" w:hAnsi="Verdana"/>
        </w:rPr>
      </w:pPr>
      <w:r w:rsidRPr="00C80A9C">
        <w:rPr>
          <w:rFonts w:ascii="Verdana" w:hAnsi="Verdana"/>
          <w:noProof/>
        </w:rPr>
        <w:drawing>
          <wp:inline distT="0" distB="0" distL="0" distR="0" wp14:anchorId="0D0C53C2" wp14:editId="179ACF96">
            <wp:extent cx="5577873" cy="3506436"/>
            <wp:effectExtent l="0" t="0" r="3810" b="0"/>
            <wp:docPr id="87783176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83176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05196" cy="3523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DA2F9" w14:textId="64FCDE98" w:rsidR="00C80A9C" w:rsidRPr="00911777" w:rsidRDefault="00C80A9C" w:rsidP="00C80A9C">
      <w:pPr>
        <w:pStyle w:val="Prrafodelista"/>
        <w:numPr>
          <w:ilvl w:val="1"/>
          <w:numId w:val="22"/>
        </w:numPr>
        <w:spacing w:before="240" w:after="0"/>
        <w:rPr>
          <w:rFonts w:ascii="Verdana" w:hAnsi="Verdana"/>
          <w:color w:val="005E00"/>
        </w:rPr>
      </w:pPr>
      <w:r w:rsidRPr="00911777">
        <w:rPr>
          <w:rFonts w:ascii="Verdana" w:hAnsi="Verdana"/>
          <w:color w:val="005E00"/>
        </w:rPr>
        <w:t xml:space="preserve">Procura </w:t>
      </w:r>
      <w:proofErr w:type="spellStart"/>
      <w:r w:rsidRPr="00911777">
        <w:rPr>
          <w:rFonts w:ascii="Verdana" w:hAnsi="Verdana"/>
          <w:color w:val="005E00"/>
        </w:rPr>
        <w:t>seleccionar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una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plantilla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gratuita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que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guarde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relación</w:t>
      </w:r>
      <w:proofErr w:type="spellEnd"/>
      <w:r w:rsidRPr="00911777">
        <w:rPr>
          <w:rFonts w:ascii="Verdana" w:hAnsi="Verdana"/>
          <w:color w:val="005E00"/>
        </w:rPr>
        <w:t xml:space="preserve"> con lo </w:t>
      </w:r>
      <w:proofErr w:type="spellStart"/>
      <w:r w:rsidRPr="00911777">
        <w:rPr>
          <w:rFonts w:ascii="Verdana" w:hAnsi="Verdana"/>
          <w:color w:val="005E00"/>
        </w:rPr>
        <w:t>que</w:t>
      </w:r>
      <w:proofErr w:type="spellEnd"/>
      <w:r w:rsidRPr="00911777">
        <w:rPr>
          <w:rFonts w:ascii="Verdana" w:hAnsi="Verdana"/>
          <w:color w:val="005E00"/>
        </w:rPr>
        <w:t xml:space="preserve"> has de </w:t>
      </w:r>
      <w:proofErr w:type="spellStart"/>
      <w:r w:rsidRPr="00911777">
        <w:rPr>
          <w:rFonts w:ascii="Verdana" w:hAnsi="Verdana"/>
          <w:color w:val="005E00"/>
        </w:rPr>
        <w:t>hacer</w:t>
      </w:r>
      <w:proofErr w:type="spellEnd"/>
      <w:r w:rsidRPr="00911777">
        <w:rPr>
          <w:rFonts w:ascii="Verdana" w:hAnsi="Verdana"/>
          <w:color w:val="005E00"/>
        </w:rPr>
        <w:t>: “</w:t>
      </w:r>
      <w:proofErr w:type="spellStart"/>
      <w:r w:rsidRPr="00911777">
        <w:rPr>
          <w:rFonts w:ascii="Verdana" w:hAnsi="Verdana"/>
          <w:color w:val="005E00"/>
        </w:rPr>
        <w:t>anotar</w:t>
      </w:r>
      <w:proofErr w:type="spellEnd"/>
      <w:r w:rsidRPr="00911777">
        <w:rPr>
          <w:rFonts w:ascii="Verdana" w:hAnsi="Verdana"/>
          <w:color w:val="005E00"/>
        </w:rPr>
        <w:t xml:space="preserve"> las 10 </w:t>
      </w:r>
      <w:proofErr w:type="spellStart"/>
      <w:r w:rsidR="00DF754D" w:rsidRPr="00911777">
        <w:rPr>
          <w:rFonts w:ascii="Verdana" w:hAnsi="Verdana"/>
          <w:color w:val="005E00"/>
        </w:rPr>
        <w:t>acciones</w:t>
      </w:r>
      <w:proofErr w:type="spellEnd"/>
      <w:r w:rsidR="00DF754D" w:rsidRPr="00911777">
        <w:rPr>
          <w:rFonts w:ascii="Verdana" w:hAnsi="Verdana"/>
          <w:color w:val="005E00"/>
        </w:rPr>
        <w:t xml:space="preserve"> </w:t>
      </w:r>
      <w:proofErr w:type="spellStart"/>
      <w:r w:rsidR="00DF754D" w:rsidRPr="00911777">
        <w:rPr>
          <w:rFonts w:ascii="Verdana" w:hAnsi="Verdana"/>
          <w:color w:val="005E00"/>
        </w:rPr>
        <w:t>que</w:t>
      </w:r>
      <w:proofErr w:type="spellEnd"/>
      <w:r w:rsidR="00DF754D" w:rsidRPr="00911777">
        <w:rPr>
          <w:rFonts w:ascii="Verdana" w:hAnsi="Verdana"/>
          <w:color w:val="005E00"/>
        </w:rPr>
        <w:t xml:space="preserve"> </w:t>
      </w:r>
      <w:proofErr w:type="spellStart"/>
      <w:r w:rsidR="00DF754D" w:rsidRPr="00911777">
        <w:rPr>
          <w:rFonts w:ascii="Verdana" w:hAnsi="Verdana"/>
          <w:color w:val="005E00"/>
        </w:rPr>
        <w:t>debes</w:t>
      </w:r>
      <w:proofErr w:type="spellEnd"/>
      <w:r w:rsidR="00DF754D" w:rsidRPr="00911777">
        <w:rPr>
          <w:rFonts w:ascii="Verdana" w:hAnsi="Verdana"/>
          <w:color w:val="005E00"/>
        </w:rPr>
        <w:t xml:space="preserve"> </w:t>
      </w:r>
      <w:proofErr w:type="spellStart"/>
      <w:r w:rsidR="00DF754D" w:rsidRPr="00911777">
        <w:rPr>
          <w:rFonts w:ascii="Verdana" w:hAnsi="Verdana"/>
          <w:color w:val="005E00"/>
        </w:rPr>
        <w:t>hacer</w:t>
      </w:r>
      <w:proofErr w:type="spellEnd"/>
      <w:r w:rsidR="00DF754D" w:rsidRPr="00911777">
        <w:rPr>
          <w:rFonts w:ascii="Verdana" w:hAnsi="Verdana"/>
          <w:color w:val="005E00"/>
        </w:rPr>
        <w:t xml:space="preserve"> y las 10 </w:t>
      </w:r>
      <w:proofErr w:type="spellStart"/>
      <w:r w:rsidR="00DF754D" w:rsidRPr="00911777">
        <w:rPr>
          <w:rFonts w:ascii="Verdana" w:hAnsi="Verdana"/>
          <w:color w:val="005E00"/>
        </w:rPr>
        <w:t>que</w:t>
      </w:r>
      <w:proofErr w:type="spellEnd"/>
      <w:r w:rsidR="00DF754D" w:rsidRPr="00911777">
        <w:rPr>
          <w:rFonts w:ascii="Verdana" w:hAnsi="Verdana"/>
          <w:color w:val="005E00"/>
        </w:rPr>
        <w:t xml:space="preserve"> no </w:t>
      </w:r>
      <w:proofErr w:type="spellStart"/>
      <w:r w:rsidR="00DF754D" w:rsidRPr="00911777">
        <w:rPr>
          <w:rFonts w:ascii="Verdana" w:hAnsi="Verdana"/>
          <w:color w:val="005E00"/>
        </w:rPr>
        <w:t>debes</w:t>
      </w:r>
      <w:proofErr w:type="spellEnd"/>
      <w:r w:rsidR="00DF754D" w:rsidRPr="00911777">
        <w:rPr>
          <w:rFonts w:ascii="Verdana" w:hAnsi="Verdana"/>
          <w:color w:val="005E00"/>
        </w:rPr>
        <w:t xml:space="preserve"> </w:t>
      </w:r>
      <w:proofErr w:type="spellStart"/>
      <w:r w:rsidR="00DF754D" w:rsidRPr="00911777">
        <w:rPr>
          <w:rFonts w:ascii="Verdana" w:hAnsi="Verdana"/>
          <w:color w:val="005E00"/>
        </w:rPr>
        <w:t>hacer</w:t>
      </w:r>
      <w:proofErr w:type="spellEnd"/>
      <w:r w:rsidR="00DF754D" w:rsidRPr="00911777">
        <w:rPr>
          <w:rFonts w:ascii="Verdana" w:hAnsi="Verdana"/>
          <w:color w:val="005E00"/>
        </w:rPr>
        <w:t xml:space="preserve"> </w:t>
      </w:r>
      <w:proofErr w:type="spellStart"/>
      <w:r w:rsidR="00DF754D" w:rsidRPr="00911777">
        <w:rPr>
          <w:rFonts w:ascii="Verdana" w:hAnsi="Verdana"/>
          <w:color w:val="005E00"/>
        </w:rPr>
        <w:t>en</w:t>
      </w:r>
      <w:proofErr w:type="spellEnd"/>
      <w:r w:rsidR="00DF754D" w:rsidRPr="00911777">
        <w:rPr>
          <w:rFonts w:ascii="Verdana" w:hAnsi="Verdana"/>
          <w:color w:val="005E00"/>
        </w:rPr>
        <w:t xml:space="preserve"> </w:t>
      </w:r>
      <w:proofErr w:type="spellStart"/>
      <w:r w:rsidR="00DF754D" w:rsidRPr="00911777">
        <w:rPr>
          <w:rFonts w:ascii="Verdana" w:hAnsi="Verdana"/>
          <w:color w:val="005E00"/>
        </w:rPr>
        <w:t>una</w:t>
      </w:r>
      <w:proofErr w:type="spellEnd"/>
      <w:r w:rsidR="00DF754D" w:rsidRPr="00911777">
        <w:rPr>
          <w:rFonts w:ascii="Verdana" w:hAnsi="Verdana"/>
          <w:color w:val="005E00"/>
        </w:rPr>
        <w:t xml:space="preserve"> </w:t>
      </w:r>
      <w:proofErr w:type="spellStart"/>
      <w:r w:rsidR="00DF754D" w:rsidRPr="00911777">
        <w:rPr>
          <w:rFonts w:ascii="Verdana" w:hAnsi="Verdana"/>
          <w:color w:val="005E00"/>
        </w:rPr>
        <w:t>entrevista</w:t>
      </w:r>
      <w:proofErr w:type="spellEnd"/>
      <w:r w:rsidR="00DF754D" w:rsidRPr="00911777">
        <w:rPr>
          <w:rFonts w:ascii="Verdana" w:hAnsi="Verdana"/>
          <w:color w:val="005E00"/>
        </w:rPr>
        <w:t xml:space="preserve"> de </w:t>
      </w:r>
      <w:proofErr w:type="spellStart"/>
      <w:r w:rsidR="00DF754D" w:rsidRPr="00911777">
        <w:rPr>
          <w:rFonts w:ascii="Verdana" w:hAnsi="Verdana"/>
          <w:color w:val="005E00"/>
        </w:rPr>
        <w:t>trabajo</w:t>
      </w:r>
      <w:proofErr w:type="spellEnd"/>
      <w:r w:rsidR="00DF754D" w:rsidRPr="00911777">
        <w:rPr>
          <w:rFonts w:ascii="Verdana" w:hAnsi="Verdana"/>
          <w:color w:val="005E00"/>
        </w:rPr>
        <w:t>”.</w:t>
      </w:r>
    </w:p>
    <w:p w14:paraId="3CC2AB75" w14:textId="77777777" w:rsidR="003E0DF7" w:rsidRPr="00911777" w:rsidRDefault="003E0DF7" w:rsidP="003E0DF7">
      <w:pPr>
        <w:pStyle w:val="Prrafodelista"/>
        <w:spacing w:before="240" w:after="0"/>
        <w:ind w:left="1440"/>
        <w:rPr>
          <w:rFonts w:ascii="Verdana" w:hAnsi="Verdana"/>
          <w:color w:val="005E00"/>
        </w:rPr>
      </w:pPr>
    </w:p>
    <w:p w14:paraId="61DA6821" w14:textId="5598CA08" w:rsidR="00DF754D" w:rsidRPr="00911777" w:rsidRDefault="003E0DF7" w:rsidP="00E83596">
      <w:pPr>
        <w:pStyle w:val="Prrafodelista"/>
        <w:numPr>
          <w:ilvl w:val="0"/>
          <w:numId w:val="22"/>
        </w:numPr>
        <w:spacing w:before="240" w:after="0"/>
        <w:rPr>
          <w:rFonts w:ascii="Verdana" w:hAnsi="Verdana"/>
          <w:color w:val="005E00"/>
        </w:rPr>
      </w:pPr>
      <w:r w:rsidRPr="00911777">
        <w:rPr>
          <w:rFonts w:ascii="Verdana" w:hAnsi="Verdana"/>
          <w:color w:val="005E00"/>
        </w:rPr>
        <w:t xml:space="preserve">Para </w:t>
      </w:r>
      <w:proofErr w:type="spellStart"/>
      <w:r w:rsidRPr="00911777">
        <w:rPr>
          <w:rFonts w:ascii="Verdana" w:hAnsi="Verdana"/>
          <w:color w:val="005E00"/>
        </w:rPr>
        <w:t>centrar</w:t>
      </w:r>
      <w:proofErr w:type="spellEnd"/>
      <w:r w:rsidRPr="00911777">
        <w:rPr>
          <w:rFonts w:ascii="Verdana" w:hAnsi="Verdana"/>
          <w:color w:val="005E00"/>
        </w:rPr>
        <w:t xml:space="preserve"> la </w:t>
      </w:r>
      <w:proofErr w:type="spellStart"/>
      <w:r w:rsidRPr="00911777">
        <w:rPr>
          <w:rFonts w:ascii="Verdana" w:hAnsi="Verdana"/>
          <w:color w:val="005E00"/>
        </w:rPr>
        <w:t>búsqueda</w:t>
      </w:r>
      <w:proofErr w:type="spellEnd"/>
      <w:r w:rsidRPr="00911777">
        <w:rPr>
          <w:rFonts w:ascii="Verdana" w:hAnsi="Verdana"/>
          <w:color w:val="005E00"/>
        </w:rPr>
        <w:t xml:space="preserve"> he </w:t>
      </w:r>
      <w:proofErr w:type="spellStart"/>
      <w:r w:rsidRPr="00911777">
        <w:rPr>
          <w:rFonts w:ascii="Verdana" w:hAnsi="Verdana"/>
          <w:color w:val="005E00"/>
        </w:rPr>
        <w:t>puesto</w:t>
      </w:r>
      <w:proofErr w:type="spellEnd"/>
      <w:r w:rsidRPr="00911777">
        <w:rPr>
          <w:rFonts w:ascii="Verdana" w:hAnsi="Verdana"/>
          <w:color w:val="005E00"/>
        </w:rPr>
        <w:t>:</w:t>
      </w:r>
    </w:p>
    <w:p w14:paraId="1ABBF717" w14:textId="77777777" w:rsidR="003E0DF7" w:rsidRPr="003E0DF7" w:rsidRDefault="003E0DF7" w:rsidP="003E0DF7">
      <w:pPr>
        <w:pStyle w:val="Prrafodelista"/>
        <w:rPr>
          <w:rFonts w:ascii="Verdana" w:hAnsi="Verdana"/>
        </w:rPr>
      </w:pPr>
    </w:p>
    <w:p w14:paraId="77B5F66F" w14:textId="03FED0FB" w:rsidR="003E0DF7" w:rsidRPr="003E0DF7" w:rsidRDefault="003E0DF7" w:rsidP="003E0DF7">
      <w:pPr>
        <w:spacing w:before="240" w:after="0"/>
        <w:ind w:left="1440"/>
        <w:rPr>
          <w:rFonts w:ascii="Verdana" w:hAnsi="Verdana"/>
        </w:rPr>
      </w:pPr>
      <w:r w:rsidRPr="003E0DF7">
        <w:rPr>
          <w:noProof/>
        </w:rPr>
        <w:drawing>
          <wp:inline distT="0" distB="0" distL="0" distR="0" wp14:anchorId="61A3E6CD" wp14:editId="7578EC8E">
            <wp:extent cx="4257040" cy="1068440"/>
            <wp:effectExtent l="0" t="0" r="0" b="0"/>
            <wp:docPr id="34787589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87589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89902" cy="1076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83667" w14:textId="77777777" w:rsidR="00C80A9C" w:rsidRDefault="00C80A9C" w:rsidP="00C80A9C">
      <w:pPr>
        <w:pStyle w:val="Prrafodelista"/>
        <w:spacing w:before="240" w:after="0"/>
        <w:ind w:left="1440"/>
        <w:rPr>
          <w:rFonts w:ascii="Verdana" w:hAnsi="Verdana"/>
        </w:rPr>
      </w:pPr>
    </w:p>
    <w:p w14:paraId="07C85374" w14:textId="5026723E" w:rsidR="003E0DF7" w:rsidRPr="00911777" w:rsidRDefault="003E0DF7" w:rsidP="003E0DF7">
      <w:pPr>
        <w:pStyle w:val="Prrafodelista"/>
        <w:numPr>
          <w:ilvl w:val="1"/>
          <w:numId w:val="22"/>
        </w:numPr>
        <w:spacing w:before="240" w:after="0"/>
        <w:rPr>
          <w:rFonts w:ascii="Verdana" w:hAnsi="Verdana"/>
          <w:color w:val="005E00"/>
        </w:rPr>
      </w:pPr>
      <w:r w:rsidRPr="00911777">
        <w:rPr>
          <w:rFonts w:ascii="Verdana" w:hAnsi="Verdana"/>
          <w:color w:val="005E00"/>
        </w:rPr>
        <w:lastRenderedPageBreak/>
        <w:t xml:space="preserve">Entre las </w:t>
      </w:r>
      <w:proofErr w:type="spellStart"/>
      <w:r w:rsidRPr="00911777">
        <w:rPr>
          <w:rFonts w:ascii="Verdana" w:hAnsi="Verdana"/>
          <w:color w:val="005E00"/>
        </w:rPr>
        <w:t>muchas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que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aparecen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procura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elegir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una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sencilla</w:t>
      </w:r>
      <w:proofErr w:type="spellEnd"/>
      <w:r w:rsidRPr="00911777">
        <w:rPr>
          <w:rFonts w:ascii="Verdana" w:hAnsi="Verdana"/>
          <w:color w:val="005E00"/>
        </w:rPr>
        <w:t xml:space="preserve">, </w:t>
      </w:r>
      <w:proofErr w:type="spellStart"/>
      <w:r w:rsidRPr="00911777">
        <w:rPr>
          <w:rFonts w:ascii="Verdana" w:hAnsi="Verdana"/>
          <w:color w:val="005E00"/>
        </w:rPr>
        <w:t>sobre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todo</w:t>
      </w:r>
      <w:proofErr w:type="spellEnd"/>
      <w:r w:rsidRPr="00911777">
        <w:rPr>
          <w:rFonts w:ascii="Verdana" w:hAnsi="Verdana"/>
          <w:color w:val="005E00"/>
        </w:rPr>
        <w:t xml:space="preserve"> al principio </w:t>
      </w:r>
      <w:proofErr w:type="spellStart"/>
      <w:r w:rsidRPr="00911777">
        <w:rPr>
          <w:rFonts w:ascii="Verdana" w:hAnsi="Verdana"/>
          <w:color w:val="005E00"/>
        </w:rPr>
        <w:t>que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tienes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poca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experiencia</w:t>
      </w:r>
      <w:proofErr w:type="spellEnd"/>
      <w:r w:rsidRPr="00911777">
        <w:rPr>
          <w:rFonts w:ascii="Verdana" w:hAnsi="Verdana"/>
          <w:color w:val="005E00"/>
        </w:rPr>
        <w:t xml:space="preserve">. </w:t>
      </w:r>
      <w:proofErr w:type="spellStart"/>
      <w:r w:rsidRPr="00911777">
        <w:rPr>
          <w:rFonts w:ascii="Verdana" w:hAnsi="Verdana"/>
          <w:color w:val="005E00"/>
        </w:rPr>
        <w:t>Clic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encima</w:t>
      </w:r>
      <w:proofErr w:type="spellEnd"/>
      <w:r w:rsidRPr="00911777">
        <w:rPr>
          <w:rFonts w:ascii="Verdana" w:hAnsi="Verdana"/>
          <w:color w:val="005E00"/>
        </w:rPr>
        <w:t xml:space="preserve"> de </w:t>
      </w:r>
      <w:proofErr w:type="spellStart"/>
      <w:r w:rsidRPr="00911777">
        <w:rPr>
          <w:rFonts w:ascii="Verdana" w:hAnsi="Verdana"/>
          <w:color w:val="005E00"/>
        </w:rPr>
        <w:t>ella</w:t>
      </w:r>
      <w:proofErr w:type="spellEnd"/>
      <w:r w:rsidRPr="00911777">
        <w:rPr>
          <w:rFonts w:ascii="Verdana" w:hAnsi="Verdana"/>
          <w:color w:val="005E00"/>
        </w:rPr>
        <w:t>.</w:t>
      </w:r>
    </w:p>
    <w:p w14:paraId="19CBD7FA" w14:textId="77777777" w:rsidR="003E0DF7" w:rsidRPr="00911777" w:rsidRDefault="003E0DF7" w:rsidP="003E0DF7">
      <w:pPr>
        <w:pStyle w:val="Prrafodelista"/>
        <w:spacing w:before="240" w:after="0"/>
        <w:ind w:left="1440"/>
        <w:rPr>
          <w:rFonts w:ascii="Verdana" w:hAnsi="Verdana"/>
          <w:color w:val="005E00"/>
        </w:rPr>
      </w:pPr>
    </w:p>
    <w:p w14:paraId="4F8F55B3" w14:textId="77777777" w:rsidR="00D821B2" w:rsidRPr="00911777" w:rsidRDefault="003E0DF7" w:rsidP="00A615A8">
      <w:pPr>
        <w:pStyle w:val="Prrafodelista"/>
        <w:numPr>
          <w:ilvl w:val="1"/>
          <w:numId w:val="22"/>
        </w:numPr>
        <w:spacing w:before="240" w:after="0"/>
        <w:rPr>
          <w:rFonts w:ascii="Verdana" w:hAnsi="Verdana"/>
          <w:color w:val="005E00"/>
        </w:rPr>
      </w:pPr>
      <w:proofErr w:type="spellStart"/>
      <w:r w:rsidRPr="00911777">
        <w:rPr>
          <w:rFonts w:ascii="Verdana" w:hAnsi="Verdana"/>
          <w:color w:val="005E00"/>
        </w:rPr>
        <w:t>Haces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clic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en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i/>
          <w:iCs/>
          <w:color w:val="005E00"/>
        </w:rPr>
        <w:t>Personaliza</w:t>
      </w:r>
      <w:proofErr w:type="spellEnd"/>
      <w:r w:rsidRPr="00911777">
        <w:rPr>
          <w:rFonts w:ascii="Verdana" w:hAnsi="Verdana"/>
          <w:i/>
          <w:iCs/>
          <w:color w:val="005E00"/>
        </w:rPr>
        <w:t xml:space="preserve"> </w:t>
      </w:r>
      <w:proofErr w:type="spellStart"/>
      <w:r w:rsidRPr="00911777">
        <w:rPr>
          <w:rFonts w:ascii="Verdana" w:hAnsi="Verdana"/>
          <w:i/>
          <w:iCs/>
          <w:color w:val="005E00"/>
        </w:rPr>
        <w:t>esta</w:t>
      </w:r>
      <w:proofErr w:type="spellEnd"/>
      <w:r w:rsidRPr="00911777">
        <w:rPr>
          <w:rFonts w:ascii="Verdana" w:hAnsi="Verdana"/>
          <w:i/>
          <w:iCs/>
          <w:color w:val="005E00"/>
        </w:rPr>
        <w:t xml:space="preserve"> Plantilla. </w:t>
      </w:r>
      <w:r w:rsidRPr="00911777">
        <w:rPr>
          <w:rFonts w:ascii="Verdana" w:hAnsi="Verdana"/>
          <w:color w:val="005E00"/>
        </w:rPr>
        <w:t xml:space="preserve">A </w:t>
      </w:r>
      <w:proofErr w:type="spellStart"/>
      <w:r w:rsidRPr="00911777">
        <w:rPr>
          <w:rFonts w:ascii="Verdana" w:hAnsi="Verdana"/>
          <w:color w:val="005E00"/>
        </w:rPr>
        <w:t>partir</w:t>
      </w:r>
      <w:proofErr w:type="spellEnd"/>
      <w:r w:rsidRPr="00911777">
        <w:rPr>
          <w:rFonts w:ascii="Verdana" w:hAnsi="Verdana"/>
          <w:color w:val="005E00"/>
        </w:rPr>
        <w:t xml:space="preserve"> de </w:t>
      </w:r>
      <w:proofErr w:type="spellStart"/>
      <w:r w:rsidRPr="00911777">
        <w:rPr>
          <w:rFonts w:ascii="Verdana" w:hAnsi="Verdana"/>
          <w:color w:val="005E00"/>
        </w:rPr>
        <w:t>aquí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puedes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cambiar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el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texto</w:t>
      </w:r>
      <w:proofErr w:type="spellEnd"/>
      <w:r w:rsidRPr="00911777">
        <w:rPr>
          <w:rFonts w:ascii="Verdana" w:hAnsi="Verdana"/>
          <w:color w:val="005E00"/>
        </w:rPr>
        <w:t xml:space="preserve">, </w:t>
      </w:r>
      <w:proofErr w:type="spellStart"/>
      <w:r w:rsidRPr="00911777">
        <w:rPr>
          <w:rFonts w:ascii="Verdana" w:hAnsi="Verdana"/>
          <w:color w:val="005E00"/>
        </w:rPr>
        <w:t>colores</w:t>
      </w:r>
      <w:proofErr w:type="spellEnd"/>
      <w:r w:rsidRPr="00911777">
        <w:rPr>
          <w:rFonts w:ascii="Verdana" w:hAnsi="Verdana"/>
          <w:color w:val="005E00"/>
        </w:rPr>
        <w:t xml:space="preserve">, </w:t>
      </w:r>
      <w:proofErr w:type="spellStart"/>
      <w:r w:rsidRPr="00911777">
        <w:rPr>
          <w:rFonts w:ascii="Verdana" w:hAnsi="Verdana"/>
          <w:color w:val="005E00"/>
        </w:rPr>
        <w:t>imágenes</w:t>
      </w:r>
      <w:proofErr w:type="spellEnd"/>
      <w:r w:rsidRPr="00911777">
        <w:rPr>
          <w:rFonts w:ascii="Verdana" w:hAnsi="Verdana"/>
          <w:color w:val="005E00"/>
        </w:rPr>
        <w:t>, etc.</w:t>
      </w:r>
    </w:p>
    <w:p w14:paraId="48D780C1" w14:textId="77777777" w:rsidR="00D821B2" w:rsidRPr="00911777" w:rsidRDefault="00D821B2" w:rsidP="00D821B2">
      <w:pPr>
        <w:pStyle w:val="Prrafodelista"/>
        <w:rPr>
          <w:rFonts w:ascii="Verdana" w:hAnsi="Verdana"/>
          <w:color w:val="005E00"/>
        </w:rPr>
      </w:pPr>
    </w:p>
    <w:p w14:paraId="0FC406D9" w14:textId="055957F0" w:rsidR="003E0DF7" w:rsidRPr="00911777" w:rsidRDefault="003E0DF7" w:rsidP="00A615A8">
      <w:pPr>
        <w:pStyle w:val="Prrafodelista"/>
        <w:numPr>
          <w:ilvl w:val="1"/>
          <w:numId w:val="22"/>
        </w:numPr>
        <w:spacing w:before="240" w:after="0"/>
        <w:rPr>
          <w:rFonts w:ascii="Verdana" w:hAnsi="Verdana"/>
          <w:color w:val="005E00"/>
        </w:rPr>
      </w:pPr>
      <w:r w:rsidRPr="00911777">
        <w:rPr>
          <w:rFonts w:ascii="Verdana" w:hAnsi="Verdana"/>
          <w:color w:val="005E00"/>
        </w:rPr>
        <w:t xml:space="preserve">Muy </w:t>
      </w:r>
      <w:proofErr w:type="spellStart"/>
      <w:r w:rsidRPr="00911777">
        <w:rPr>
          <w:rFonts w:ascii="Verdana" w:hAnsi="Verdana"/>
          <w:color w:val="005E00"/>
        </w:rPr>
        <w:t>importante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el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siguiente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botón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que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te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permite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visualizar</w:t>
      </w:r>
      <w:proofErr w:type="spellEnd"/>
      <w:r w:rsidRPr="00911777">
        <w:rPr>
          <w:rFonts w:ascii="Verdana" w:hAnsi="Verdana"/>
          <w:color w:val="005E00"/>
        </w:rPr>
        <w:t xml:space="preserve"> la </w:t>
      </w:r>
      <w:proofErr w:type="spellStart"/>
      <w:r w:rsidRPr="00911777">
        <w:rPr>
          <w:rFonts w:ascii="Verdana" w:hAnsi="Verdana"/>
          <w:color w:val="005E00"/>
        </w:rPr>
        <w:t>infografía</w:t>
      </w:r>
      <w:proofErr w:type="spellEnd"/>
      <w:r w:rsidRPr="00911777">
        <w:rPr>
          <w:rFonts w:ascii="Verdana" w:hAnsi="Verdana"/>
          <w:color w:val="005E00"/>
        </w:rPr>
        <w:t xml:space="preserve"> de </w:t>
      </w:r>
      <w:proofErr w:type="spellStart"/>
      <w:r w:rsidRPr="00911777">
        <w:rPr>
          <w:rFonts w:ascii="Verdana" w:hAnsi="Verdana"/>
          <w:color w:val="005E00"/>
        </w:rPr>
        <w:t>tamaño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más</w:t>
      </w:r>
      <w:proofErr w:type="spellEnd"/>
      <w:r w:rsidRPr="00911777">
        <w:rPr>
          <w:rFonts w:ascii="Verdana" w:hAnsi="Verdana"/>
          <w:color w:val="005E00"/>
        </w:rPr>
        <w:t xml:space="preserve"> grande o </w:t>
      </w:r>
      <w:proofErr w:type="spellStart"/>
      <w:r w:rsidRPr="00911777">
        <w:rPr>
          <w:rFonts w:ascii="Verdana" w:hAnsi="Verdana"/>
          <w:color w:val="005E00"/>
        </w:rPr>
        <w:t>pequeña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según</w:t>
      </w:r>
      <w:proofErr w:type="spellEnd"/>
      <w:r w:rsidRPr="00911777">
        <w:rPr>
          <w:rFonts w:ascii="Verdana" w:hAnsi="Verdana"/>
          <w:color w:val="005E00"/>
        </w:rPr>
        <w:t xml:space="preserve"> lo arrastres a </w:t>
      </w:r>
      <w:proofErr w:type="spellStart"/>
      <w:r w:rsidRPr="00911777">
        <w:rPr>
          <w:rFonts w:ascii="Verdana" w:hAnsi="Verdana"/>
          <w:color w:val="005E00"/>
        </w:rPr>
        <w:t>derecha</w:t>
      </w:r>
      <w:proofErr w:type="spellEnd"/>
      <w:r w:rsidRPr="00911777">
        <w:rPr>
          <w:rFonts w:ascii="Verdana" w:hAnsi="Verdana"/>
          <w:color w:val="005E00"/>
        </w:rPr>
        <w:t xml:space="preserve"> o </w:t>
      </w:r>
      <w:proofErr w:type="spellStart"/>
      <w:r w:rsidRPr="00911777">
        <w:rPr>
          <w:rFonts w:ascii="Verdana" w:hAnsi="Verdana"/>
          <w:color w:val="005E00"/>
        </w:rPr>
        <w:t>izquierda</w:t>
      </w:r>
      <w:proofErr w:type="spellEnd"/>
      <w:r w:rsidRPr="00911777">
        <w:rPr>
          <w:rFonts w:ascii="Verdana" w:hAnsi="Verdana"/>
          <w:color w:val="005E00"/>
        </w:rPr>
        <w:t>.</w:t>
      </w:r>
    </w:p>
    <w:p w14:paraId="22541C07" w14:textId="650077F8" w:rsidR="003E0DF7" w:rsidRPr="003E0DF7" w:rsidRDefault="003E0DF7" w:rsidP="003E0DF7">
      <w:pPr>
        <w:spacing w:before="240" w:after="0"/>
        <w:ind w:left="1440"/>
        <w:rPr>
          <w:rFonts w:ascii="Verdana" w:hAnsi="Verdana"/>
        </w:rPr>
      </w:pPr>
      <w:r w:rsidRPr="003E0DF7">
        <w:rPr>
          <w:noProof/>
        </w:rPr>
        <w:drawing>
          <wp:inline distT="0" distB="0" distL="0" distR="0" wp14:anchorId="5E076213" wp14:editId="4C9AE269">
            <wp:extent cx="3808139" cy="1187906"/>
            <wp:effectExtent l="0" t="0" r="1905" b="0"/>
            <wp:docPr id="162066883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668838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40106" cy="1197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B171E" w14:textId="77777777" w:rsidR="00E4637A" w:rsidRDefault="00E4637A" w:rsidP="000E3874">
      <w:pPr>
        <w:jc w:val="both"/>
        <w:rPr>
          <w:rFonts w:ascii="Verdana" w:hAnsi="Verdana"/>
          <w:b/>
          <w:color w:val="3A6168"/>
          <w:lang w:val="es-ES_tradnl"/>
        </w:rPr>
      </w:pPr>
    </w:p>
    <w:p w14:paraId="0C24CB9B" w14:textId="5C223F4F" w:rsidR="00D821B2" w:rsidRPr="00911777" w:rsidRDefault="000E5995" w:rsidP="00E83596">
      <w:pPr>
        <w:pStyle w:val="Prrafodelista"/>
        <w:numPr>
          <w:ilvl w:val="0"/>
          <w:numId w:val="22"/>
        </w:numPr>
        <w:spacing w:before="240" w:after="0"/>
        <w:rPr>
          <w:rFonts w:ascii="Verdana" w:hAnsi="Verdana"/>
          <w:color w:val="005E00"/>
        </w:rPr>
      </w:pPr>
      <w:r>
        <w:rPr>
          <w:rFonts w:ascii="Verdana" w:hAnsi="Verdana"/>
          <w:color w:val="005E00"/>
        </w:rPr>
        <w:t>Se</w:t>
      </w:r>
      <w:r w:rsidR="00D821B2" w:rsidRPr="00911777">
        <w:rPr>
          <w:rFonts w:ascii="Verdana" w:hAnsi="Verdana"/>
          <w:color w:val="005E00"/>
        </w:rPr>
        <w:t xml:space="preserve"> </w:t>
      </w:r>
      <w:proofErr w:type="spellStart"/>
      <w:r w:rsidR="00D821B2" w:rsidRPr="00911777">
        <w:rPr>
          <w:rFonts w:ascii="Verdana" w:hAnsi="Verdana"/>
          <w:color w:val="005E00"/>
        </w:rPr>
        <w:t>hace</w:t>
      </w:r>
      <w:r>
        <w:rPr>
          <w:rFonts w:ascii="Verdana" w:hAnsi="Verdana"/>
          <w:color w:val="005E00"/>
        </w:rPr>
        <w:t>n</w:t>
      </w:r>
      <w:proofErr w:type="spellEnd"/>
      <w:r w:rsidR="00D821B2" w:rsidRPr="00911777">
        <w:rPr>
          <w:rFonts w:ascii="Verdana" w:hAnsi="Verdana"/>
          <w:color w:val="005E00"/>
        </w:rPr>
        <w:t xml:space="preserve"> </w:t>
      </w:r>
      <w:proofErr w:type="spellStart"/>
      <w:r w:rsidR="00D821B2" w:rsidRPr="00911777">
        <w:rPr>
          <w:rFonts w:ascii="Verdana" w:hAnsi="Verdana"/>
          <w:color w:val="005E00"/>
        </w:rPr>
        <w:t>los</w:t>
      </w:r>
      <w:proofErr w:type="spellEnd"/>
      <w:r w:rsidR="00D821B2" w:rsidRPr="00911777">
        <w:rPr>
          <w:rFonts w:ascii="Verdana" w:hAnsi="Verdana"/>
          <w:color w:val="005E00"/>
        </w:rPr>
        <w:t xml:space="preserve"> </w:t>
      </w:r>
      <w:proofErr w:type="spellStart"/>
      <w:r w:rsidR="00D821B2" w:rsidRPr="00911777">
        <w:rPr>
          <w:rFonts w:ascii="Verdana" w:hAnsi="Verdana"/>
          <w:color w:val="005E00"/>
        </w:rPr>
        <w:t>cambios</w:t>
      </w:r>
      <w:proofErr w:type="spellEnd"/>
      <w:r w:rsidR="00D821B2" w:rsidRPr="00911777">
        <w:rPr>
          <w:rFonts w:ascii="Verdana" w:hAnsi="Verdana"/>
          <w:color w:val="005E00"/>
        </w:rPr>
        <w:t>:</w:t>
      </w:r>
    </w:p>
    <w:p w14:paraId="3E8CFAD1" w14:textId="2020C196" w:rsidR="00D821B2" w:rsidRPr="00911777" w:rsidRDefault="00D821B2" w:rsidP="00E83596">
      <w:pPr>
        <w:pStyle w:val="Prrafodelista"/>
        <w:numPr>
          <w:ilvl w:val="1"/>
          <w:numId w:val="22"/>
        </w:numPr>
        <w:spacing w:before="240" w:after="0"/>
        <w:rPr>
          <w:rFonts w:ascii="Verdana" w:hAnsi="Verdana"/>
          <w:color w:val="005E00"/>
        </w:rPr>
      </w:pPr>
      <w:proofErr w:type="spellStart"/>
      <w:r w:rsidRPr="00911777">
        <w:rPr>
          <w:rFonts w:ascii="Verdana" w:hAnsi="Verdana"/>
          <w:color w:val="005E00"/>
        </w:rPr>
        <w:t>Eliminar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los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rombos</w:t>
      </w:r>
      <w:proofErr w:type="spellEnd"/>
      <w:r w:rsidRPr="00911777">
        <w:rPr>
          <w:rFonts w:ascii="Verdana" w:hAnsi="Verdana"/>
          <w:color w:val="005E00"/>
        </w:rPr>
        <w:t xml:space="preserve">: lo </w:t>
      </w:r>
      <w:proofErr w:type="spellStart"/>
      <w:r w:rsidRPr="00911777">
        <w:rPr>
          <w:rFonts w:ascii="Verdana" w:hAnsi="Verdana"/>
          <w:color w:val="005E00"/>
        </w:rPr>
        <w:t>seleccionas</w:t>
      </w:r>
      <w:proofErr w:type="spellEnd"/>
      <w:r w:rsidRPr="00911777">
        <w:rPr>
          <w:rFonts w:ascii="Verdana" w:hAnsi="Verdana"/>
          <w:color w:val="005E00"/>
        </w:rPr>
        <w:t xml:space="preserve"> hacienda </w:t>
      </w:r>
      <w:proofErr w:type="spellStart"/>
      <w:r w:rsidRPr="00911777">
        <w:rPr>
          <w:rFonts w:ascii="Verdana" w:hAnsi="Verdana"/>
          <w:color w:val="005E00"/>
        </w:rPr>
        <w:t>clic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encima</w:t>
      </w:r>
      <w:proofErr w:type="spellEnd"/>
      <w:r w:rsidRPr="00911777">
        <w:rPr>
          <w:rFonts w:ascii="Verdana" w:hAnsi="Verdana"/>
          <w:color w:val="005E00"/>
        </w:rPr>
        <w:t xml:space="preserve">; bien </w:t>
      </w:r>
      <w:proofErr w:type="spellStart"/>
      <w:r w:rsidRPr="00911777">
        <w:rPr>
          <w:rFonts w:ascii="Verdana" w:hAnsi="Verdana"/>
          <w:color w:val="005E00"/>
        </w:rPr>
        <w:t>pulsas</w:t>
      </w:r>
      <w:proofErr w:type="spellEnd"/>
      <w:r w:rsidRPr="00911777">
        <w:rPr>
          <w:rFonts w:ascii="Verdana" w:hAnsi="Verdana"/>
          <w:color w:val="005E00"/>
        </w:rPr>
        <w:t xml:space="preserve"> la </w:t>
      </w:r>
      <w:proofErr w:type="spellStart"/>
      <w:r w:rsidRPr="00911777">
        <w:rPr>
          <w:rFonts w:ascii="Verdana" w:hAnsi="Verdana"/>
          <w:color w:val="005E00"/>
        </w:rPr>
        <w:t>tecla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Borrar</w:t>
      </w:r>
      <w:proofErr w:type="spellEnd"/>
      <w:r w:rsidRPr="00911777">
        <w:rPr>
          <w:rFonts w:ascii="Verdana" w:hAnsi="Verdana"/>
          <w:color w:val="005E00"/>
        </w:rPr>
        <w:t xml:space="preserve">, bien </w:t>
      </w:r>
      <w:proofErr w:type="spellStart"/>
      <w:r w:rsidRPr="00911777">
        <w:rPr>
          <w:rFonts w:ascii="Verdana" w:hAnsi="Verdana"/>
          <w:color w:val="005E00"/>
        </w:rPr>
        <w:t>haces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clic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en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el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botón</w:t>
      </w:r>
      <w:proofErr w:type="spellEnd"/>
      <w:r w:rsidRPr="00911777">
        <w:rPr>
          <w:rFonts w:ascii="Verdana" w:hAnsi="Verdana"/>
          <w:color w:val="005E00"/>
        </w:rPr>
        <w:t xml:space="preserve"> papelera.</w:t>
      </w:r>
    </w:p>
    <w:p w14:paraId="2FF108EA" w14:textId="4584BB2E" w:rsidR="00D821B2" w:rsidRDefault="00D821B2" w:rsidP="00D821B2">
      <w:pPr>
        <w:spacing w:before="240" w:after="0"/>
        <w:ind w:left="1440"/>
        <w:rPr>
          <w:rFonts w:ascii="Verdana" w:hAnsi="Verdana"/>
        </w:rPr>
      </w:pPr>
      <w:r w:rsidRPr="00D821B2">
        <w:rPr>
          <w:rFonts w:ascii="Verdana" w:hAnsi="Verdana"/>
          <w:noProof/>
        </w:rPr>
        <w:drawing>
          <wp:inline distT="0" distB="0" distL="0" distR="0" wp14:anchorId="100DAF0D" wp14:editId="7799FB31">
            <wp:extent cx="2101850" cy="890614"/>
            <wp:effectExtent l="0" t="0" r="0" b="5080"/>
            <wp:docPr id="10466606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660618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31557" cy="903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46263" w14:textId="2E4D9EF2" w:rsidR="00D821B2" w:rsidRPr="00911777" w:rsidRDefault="00A8787C" w:rsidP="00E83596">
      <w:pPr>
        <w:pStyle w:val="Prrafodelista"/>
        <w:numPr>
          <w:ilvl w:val="1"/>
          <w:numId w:val="22"/>
        </w:numPr>
        <w:spacing w:before="240" w:after="0"/>
        <w:rPr>
          <w:rFonts w:ascii="Verdana" w:hAnsi="Verdana"/>
          <w:color w:val="005E00"/>
        </w:rPr>
      </w:pPr>
      <w:r>
        <w:rPr>
          <w:rFonts w:ascii="Verdana" w:hAnsi="Verdana"/>
          <w:color w:val="005E00"/>
        </w:rPr>
        <w:t>H</w:t>
      </w:r>
      <w:r w:rsidR="00D821B2" w:rsidRPr="00911777">
        <w:rPr>
          <w:rFonts w:ascii="Verdana" w:hAnsi="Verdana"/>
          <w:color w:val="005E00"/>
        </w:rPr>
        <w:t xml:space="preserve">acer </w:t>
      </w:r>
      <w:proofErr w:type="spellStart"/>
      <w:r w:rsidR="00D821B2" w:rsidRPr="00911777">
        <w:rPr>
          <w:rFonts w:ascii="Verdana" w:hAnsi="Verdana"/>
          <w:color w:val="005E00"/>
        </w:rPr>
        <w:t>más</w:t>
      </w:r>
      <w:proofErr w:type="spellEnd"/>
      <w:r w:rsidR="00D821B2" w:rsidRPr="00911777">
        <w:rPr>
          <w:rFonts w:ascii="Verdana" w:hAnsi="Verdana"/>
          <w:color w:val="005E00"/>
        </w:rPr>
        <w:t xml:space="preserve"> </w:t>
      </w:r>
      <w:proofErr w:type="spellStart"/>
      <w:r w:rsidR="00D821B2" w:rsidRPr="00911777">
        <w:rPr>
          <w:rFonts w:ascii="Verdana" w:hAnsi="Verdana"/>
          <w:color w:val="005E00"/>
        </w:rPr>
        <w:t>pequeño</w:t>
      </w:r>
      <w:proofErr w:type="spellEnd"/>
      <w:r w:rsidR="00D821B2" w:rsidRPr="00911777">
        <w:rPr>
          <w:rFonts w:ascii="Verdana" w:hAnsi="Verdana"/>
          <w:color w:val="005E00"/>
        </w:rPr>
        <w:t xml:space="preserve"> </w:t>
      </w:r>
      <w:proofErr w:type="spellStart"/>
      <w:r w:rsidR="00D821B2" w:rsidRPr="00911777">
        <w:rPr>
          <w:rFonts w:ascii="Verdana" w:hAnsi="Verdana"/>
          <w:color w:val="005E00"/>
        </w:rPr>
        <w:t>el</w:t>
      </w:r>
      <w:proofErr w:type="spellEnd"/>
      <w:r w:rsidR="00D821B2" w:rsidRPr="00911777">
        <w:rPr>
          <w:rFonts w:ascii="Verdana" w:hAnsi="Verdana"/>
          <w:color w:val="005E00"/>
        </w:rPr>
        <w:t xml:space="preserve"> </w:t>
      </w:r>
      <w:proofErr w:type="spellStart"/>
      <w:r w:rsidR="00D821B2" w:rsidRPr="00911777">
        <w:rPr>
          <w:rFonts w:ascii="Verdana" w:hAnsi="Verdana"/>
          <w:color w:val="005E00"/>
        </w:rPr>
        <w:t>dibujo</w:t>
      </w:r>
      <w:proofErr w:type="spellEnd"/>
      <w:r w:rsidR="00D821B2" w:rsidRPr="00911777">
        <w:rPr>
          <w:rFonts w:ascii="Verdana" w:hAnsi="Verdana"/>
          <w:color w:val="005E00"/>
        </w:rPr>
        <w:t xml:space="preserve"> del </w:t>
      </w:r>
      <w:proofErr w:type="spellStart"/>
      <w:r w:rsidR="00D821B2" w:rsidRPr="00911777">
        <w:rPr>
          <w:rFonts w:ascii="Verdana" w:hAnsi="Verdana"/>
          <w:color w:val="005E00"/>
        </w:rPr>
        <w:t>cohete</w:t>
      </w:r>
      <w:proofErr w:type="spellEnd"/>
      <w:r w:rsidR="00D821B2" w:rsidRPr="00911777">
        <w:rPr>
          <w:rFonts w:ascii="Verdana" w:hAnsi="Verdana"/>
          <w:color w:val="005E00"/>
        </w:rPr>
        <w:t xml:space="preserve">: lo </w:t>
      </w:r>
      <w:proofErr w:type="spellStart"/>
      <w:r w:rsidR="00D821B2" w:rsidRPr="00911777">
        <w:rPr>
          <w:rFonts w:ascii="Verdana" w:hAnsi="Verdana"/>
          <w:color w:val="005E00"/>
        </w:rPr>
        <w:t>seleccion</w:t>
      </w:r>
      <w:r w:rsidR="00BA5A03">
        <w:rPr>
          <w:rFonts w:ascii="Verdana" w:hAnsi="Verdana"/>
          <w:color w:val="005E00"/>
        </w:rPr>
        <w:t>as</w:t>
      </w:r>
      <w:proofErr w:type="spellEnd"/>
      <w:r w:rsidR="00D821B2" w:rsidRPr="00911777">
        <w:rPr>
          <w:rFonts w:ascii="Verdana" w:hAnsi="Verdana"/>
          <w:color w:val="005E00"/>
        </w:rPr>
        <w:t xml:space="preserve"> y arrastr</w:t>
      </w:r>
      <w:r w:rsidR="00BA5A03">
        <w:rPr>
          <w:rFonts w:ascii="Verdana" w:hAnsi="Verdana"/>
          <w:color w:val="005E00"/>
        </w:rPr>
        <w:t>as</w:t>
      </w:r>
      <w:r w:rsidR="00D821B2" w:rsidRPr="00911777">
        <w:rPr>
          <w:rFonts w:ascii="Verdana" w:hAnsi="Verdana"/>
          <w:color w:val="005E00"/>
        </w:rPr>
        <w:t xml:space="preserve"> </w:t>
      </w:r>
      <w:proofErr w:type="spellStart"/>
      <w:r w:rsidR="00D821B2" w:rsidRPr="00911777">
        <w:rPr>
          <w:rFonts w:ascii="Verdana" w:hAnsi="Verdana"/>
          <w:color w:val="005E00"/>
        </w:rPr>
        <w:t>el</w:t>
      </w:r>
      <w:proofErr w:type="spellEnd"/>
      <w:r w:rsidR="00D821B2" w:rsidRPr="00911777">
        <w:rPr>
          <w:rFonts w:ascii="Verdana" w:hAnsi="Verdana"/>
          <w:color w:val="005E00"/>
        </w:rPr>
        <w:t xml:space="preserve"> </w:t>
      </w:r>
      <w:proofErr w:type="spellStart"/>
      <w:r w:rsidR="00D821B2" w:rsidRPr="00911777">
        <w:rPr>
          <w:rFonts w:ascii="Verdana" w:hAnsi="Verdana"/>
          <w:color w:val="005E00"/>
        </w:rPr>
        <w:t>puntero</w:t>
      </w:r>
      <w:proofErr w:type="spellEnd"/>
      <w:r w:rsidR="00D821B2" w:rsidRPr="00911777">
        <w:rPr>
          <w:rFonts w:ascii="Verdana" w:hAnsi="Verdana"/>
          <w:color w:val="005E00"/>
        </w:rPr>
        <w:t xml:space="preserve"> </w:t>
      </w:r>
      <w:proofErr w:type="spellStart"/>
      <w:r w:rsidR="00D821B2" w:rsidRPr="00911777">
        <w:rPr>
          <w:rFonts w:ascii="Verdana" w:hAnsi="Verdana"/>
          <w:color w:val="005E00"/>
        </w:rPr>
        <w:t>desde</w:t>
      </w:r>
      <w:proofErr w:type="spellEnd"/>
      <w:r w:rsidR="00D821B2" w:rsidRPr="00911777">
        <w:rPr>
          <w:rFonts w:ascii="Verdana" w:hAnsi="Verdana"/>
          <w:color w:val="005E00"/>
        </w:rPr>
        <w:t xml:space="preserve"> </w:t>
      </w:r>
      <w:proofErr w:type="spellStart"/>
      <w:r w:rsidR="00D821B2" w:rsidRPr="00911777">
        <w:rPr>
          <w:rFonts w:ascii="Verdana" w:hAnsi="Verdana"/>
          <w:color w:val="005E00"/>
        </w:rPr>
        <w:t>una</w:t>
      </w:r>
      <w:proofErr w:type="spellEnd"/>
      <w:r w:rsidR="00D821B2" w:rsidRPr="00911777">
        <w:rPr>
          <w:rFonts w:ascii="Verdana" w:hAnsi="Verdana"/>
          <w:color w:val="005E00"/>
        </w:rPr>
        <w:t xml:space="preserve"> </w:t>
      </w:r>
      <w:proofErr w:type="spellStart"/>
      <w:r>
        <w:rPr>
          <w:rFonts w:ascii="Verdana" w:hAnsi="Verdana"/>
          <w:color w:val="005E00"/>
        </w:rPr>
        <w:t>e</w:t>
      </w:r>
      <w:r w:rsidR="00D821B2" w:rsidRPr="00911777">
        <w:rPr>
          <w:rFonts w:ascii="Verdana" w:hAnsi="Verdana"/>
          <w:color w:val="005E00"/>
        </w:rPr>
        <w:t>squina</w:t>
      </w:r>
      <w:proofErr w:type="spellEnd"/>
      <w:r w:rsidR="00D821B2" w:rsidRPr="00911777">
        <w:rPr>
          <w:rFonts w:ascii="Verdana" w:hAnsi="Verdana"/>
          <w:color w:val="005E00"/>
        </w:rPr>
        <w:t>:</w:t>
      </w:r>
    </w:p>
    <w:p w14:paraId="1E610EC4" w14:textId="2854DE76" w:rsidR="00D821B2" w:rsidRDefault="00D821B2" w:rsidP="00D821B2">
      <w:pPr>
        <w:spacing w:before="240" w:after="0"/>
        <w:ind w:left="1440"/>
        <w:rPr>
          <w:rFonts w:ascii="Verdana" w:hAnsi="Verdana"/>
        </w:rPr>
      </w:pPr>
      <w:r w:rsidRPr="00D821B2">
        <w:rPr>
          <w:rFonts w:ascii="Verdana" w:hAnsi="Verdana"/>
          <w:noProof/>
        </w:rPr>
        <w:drawing>
          <wp:inline distT="0" distB="0" distL="0" distR="0" wp14:anchorId="5AE70D10" wp14:editId="4E059B26">
            <wp:extent cx="2758965" cy="914400"/>
            <wp:effectExtent l="0" t="0" r="3810" b="0"/>
            <wp:docPr id="4075418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541852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66356" cy="91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0B66E" w14:textId="3120DB38" w:rsidR="00D821B2" w:rsidRPr="00911777" w:rsidRDefault="00BA5A03" w:rsidP="00E83596">
      <w:pPr>
        <w:pStyle w:val="Prrafodelista"/>
        <w:numPr>
          <w:ilvl w:val="1"/>
          <w:numId w:val="22"/>
        </w:numPr>
        <w:spacing w:before="240" w:after="0"/>
        <w:rPr>
          <w:rFonts w:ascii="Verdana" w:hAnsi="Verdana"/>
          <w:color w:val="005E00"/>
        </w:rPr>
      </w:pPr>
      <w:proofErr w:type="spellStart"/>
      <w:r>
        <w:rPr>
          <w:rFonts w:ascii="Verdana" w:hAnsi="Verdana"/>
          <w:color w:val="005E00"/>
        </w:rPr>
        <w:t>A</w:t>
      </w:r>
      <w:r w:rsidR="00D821B2" w:rsidRPr="00911777">
        <w:rPr>
          <w:rFonts w:ascii="Verdana" w:hAnsi="Verdana"/>
          <w:color w:val="005E00"/>
        </w:rPr>
        <w:t>grandar</w:t>
      </w:r>
      <w:proofErr w:type="spellEnd"/>
      <w:r w:rsidR="00D821B2" w:rsidRPr="00911777">
        <w:rPr>
          <w:rFonts w:ascii="Verdana" w:hAnsi="Verdana"/>
          <w:color w:val="005E00"/>
        </w:rPr>
        <w:t xml:space="preserve"> la </w:t>
      </w:r>
      <w:proofErr w:type="spellStart"/>
      <w:r w:rsidR="00D821B2" w:rsidRPr="00911777">
        <w:rPr>
          <w:rFonts w:ascii="Verdana" w:hAnsi="Verdana"/>
          <w:color w:val="005E00"/>
        </w:rPr>
        <w:t>caja</w:t>
      </w:r>
      <w:proofErr w:type="spellEnd"/>
      <w:r w:rsidR="00D821B2" w:rsidRPr="00911777">
        <w:rPr>
          <w:rFonts w:ascii="Verdana" w:hAnsi="Verdana"/>
          <w:color w:val="005E00"/>
        </w:rPr>
        <w:t xml:space="preserve"> del </w:t>
      </w:r>
      <w:proofErr w:type="spellStart"/>
      <w:r w:rsidR="00D821B2" w:rsidRPr="00911777">
        <w:rPr>
          <w:rFonts w:ascii="Verdana" w:hAnsi="Verdana"/>
          <w:color w:val="005E00"/>
        </w:rPr>
        <w:t>texto</w:t>
      </w:r>
      <w:proofErr w:type="spellEnd"/>
      <w:r w:rsidR="00D821B2" w:rsidRPr="00911777">
        <w:rPr>
          <w:rFonts w:ascii="Verdana" w:hAnsi="Verdana"/>
          <w:color w:val="005E00"/>
        </w:rPr>
        <w:t xml:space="preserve"> principal y </w:t>
      </w:r>
      <w:proofErr w:type="spellStart"/>
      <w:r w:rsidR="00D821B2" w:rsidRPr="00911777">
        <w:rPr>
          <w:rFonts w:ascii="Verdana" w:hAnsi="Verdana"/>
          <w:color w:val="005E00"/>
        </w:rPr>
        <w:t>centrarlo</w:t>
      </w:r>
      <w:proofErr w:type="spellEnd"/>
      <w:r w:rsidR="00D821B2" w:rsidRPr="00911777">
        <w:rPr>
          <w:rFonts w:ascii="Verdana" w:hAnsi="Verdana"/>
          <w:color w:val="005E00"/>
        </w:rPr>
        <w:t xml:space="preserve">: para </w:t>
      </w:r>
      <w:proofErr w:type="spellStart"/>
      <w:r w:rsidR="00D821B2" w:rsidRPr="00911777">
        <w:rPr>
          <w:rFonts w:ascii="Verdana" w:hAnsi="Verdana"/>
          <w:color w:val="005E00"/>
        </w:rPr>
        <w:t>ello</w:t>
      </w:r>
      <w:proofErr w:type="spellEnd"/>
      <w:r w:rsidR="00D821B2" w:rsidRPr="00911777">
        <w:rPr>
          <w:rFonts w:ascii="Verdana" w:hAnsi="Verdana"/>
          <w:color w:val="005E00"/>
        </w:rPr>
        <w:t xml:space="preserve"> arrastr</w:t>
      </w:r>
      <w:r>
        <w:rPr>
          <w:rFonts w:ascii="Verdana" w:hAnsi="Verdana"/>
          <w:color w:val="005E00"/>
        </w:rPr>
        <w:t>a</w:t>
      </w:r>
      <w:r w:rsidR="00D821B2" w:rsidRPr="00911777">
        <w:rPr>
          <w:rFonts w:ascii="Verdana" w:hAnsi="Verdana"/>
          <w:color w:val="005E00"/>
        </w:rPr>
        <w:t xml:space="preserve"> </w:t>
      </w:r>
      <w:proofErr w:type="spellStart"/>
      <w:r w:rsidR="00D821B2" w:rsidRPr="00911777">
        <w:rPr>
          <w:rFonts w:ascii="Verdana" w:hAnsi="Verdana"/>
          <w:color w:val="005E00"/>
        </w:rPr>
        <w:t>desde</w:t>
      </w:r>
      <w:proofErr w:type="spellEnd"/>
      <w:r w:rsidR="00D821B2" w:rsidRPr="00911777">
        <w:rPr>
          <w:rFonts w:ascii="Verdana" w:hAnsi="Verdana"/>
          <w:color w:val="005E00"/>
        </w:rPr>
        <w:t xml:space="preserve"> </w:t>
      </w:r>
      <w:proofErr w:type="spellStart"/>
      <w:r w:rsidR="00D821B2" w:rsidRPr="00911777">
        <w:rPr>
          <w:rFonts w:ascii="Verdana" w:hAnsi="Verdana"/>
          <w:color w:val="005E00"/>
        </w:rPr>
        <w:t>el</w:t>
      </w:r>
      <w:proofErr w:type="spellEnd"/>
      <w:r w:rsidR="00D821B2" w:rsidRPr="00911777">
        <w:rPr>
          <w:rFonts w:ascii="Verdana" w:hAnsi="Verdana"/>
          <w:color w:val="005E00"/>
        </w:rPr>
        <w:t xml:space="preserve"> </w:t>
      </w:r>
      <w:proofErr w:type="spellStart"/>
      <w:r w:rsidR="00D821B2" w:rsidRPr="00911777">
        <w:rPr>
          <w:rFonts w:ascii="Verdana" w:hAnsi="Verdana"/>
          <w:color w:val="005E00"/>
        </w:rPr>
        <w:t>botón</w:t>
      </w:r>
      <w:proofErr w:type="spellEnd"/>
      <w:r w:rsidR="00D821B2" w:rsidRPr="00911777">
        <w:rPr>
          <w:rFonts w:ascii="Verdana" w:hAnsi="Verdana"/>
          <w:color w:val="005E00"/>
        </w:rPr>
        <w:t xml:space="preserve"> </w:t>
      </w:r>
      <w:r w:rsidR="00EB25D2" w:rsidRPr="00911777">
        <w:rPr>
          <w:rFonts w:ascii="Verdana" w:hAnsi="Verdana"/>
          <w:color w:val="005E00"/>
        </w:rPr>
        <w:t>lateral.</w:t>
      </w:r>
    </w:p>
    <w:p w14:paraId="570B1889" w14:textId="1835BDAC" w:rsidR="00EB25D2" w:rsidRDefault="00EB25D2" w:rsidP="00D821B2">
      <w:pPr>
        <w:spacing w:before="240" w:after="0"/>
        <w:ind w:left="1440"/>
        <w:rPr>
          <w:rFonts w:ascii="Verdana" w:hAnsi="Verdana"/>
        </w:rPr>
      </w:pPr>
      <w:r w:rsidRPr="00EB25D2">
        <w:rPr>
          <w:rFonts w:ascii="Verdana" w:hAnsi="Verdana"/>
          <w:noProof/>
        </w:rPr>
        <w:lastRenderedPageBreak/>
        <w:drawing>
          <wp:inline distT="0" distB="0" distL="0" distR="0" wp14:anchorId="60BA2535" wp14:editId="1FD9422B">
            <wp:extent cx="2628900" cy="654627"/>
            <wp:effectExtent l="0" t="0" r="0" b="0"/>
            <wp:docPr id="53234681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346817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49463" cy="659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C42B3" w14:textId="2C5D32A4" w:rsidR="00EB25D2" w:rsidRPr="00911777" w:rsidRDefault="00EB25D2" w:rsidP="00E83596">
      <w:pPr>
        <w:pStyle w:val="Prrafodelista"/>
        <w:numPr>
          <w:ilvl w:val="1"/>
          <w:numId w:val="22"/>
        </w:numPr>
        <w:spacing w:before="240" w:after="0"/>
        <w:rPr>
          <w:rFonts w:ascii="Verdana" w:hAnsi="Verdana"/>
          <w:color w:val="005E00"/>
        </w:rPr>
      </w:pPr>
      <w:proofErr w:type="spellStart"/>
      <w:r w:rsidRPr="00911777">
        <w:rPr>
          <w:rFonts w:ascii="Verdana" w:hAnsi="Verdana"/>
          <w:color w:val="005E00"/>
        </w:rPr>
        <w:t>Ahora</w:t>
      </w:r>
      <w:proofErr w:type="spellEnd"/>
      <w:r w:rsidRPr="00911777">
        <w:rPr>
          <w:rFonts w:ascii="Verdana" w:hAnsi="Verdana"/>
          <w:color w:val="005E00"/>
        </w:rPr>
        <w:t xml:space="preserve"> cambi</w:t>
      </w:r>
      <w:r w:rsidR="00BA5A03">
        <w:rPr>
          <w:rFonts w:ascii="Verdana" w:hAnsi="Verdana"/>
          <w:color w:val="005E00"/>
        </w:rPr>
        <w:t>a</w:t>
      </w:r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el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texto</w:t>
      </w:r>
      <w:proofErr w:type="spellEnd"/>
      <w:r w:rsidRPr="00911777">
        <w:rPr>
          <w:rFonts w:ascii="Verdana" w:hAnsi="Verdana"/>
          <w:color w:val="005E00"/>
        </w:rPr>
        <w:t xml:space="preserve">: </w:t>
      </w:r>
      <w:proofErr w:type="spellStart"/>
      <w:r w:rsidRPr="00911777">
        <w:rPr>
          <w:rFonts w:ascii="Verdana" w:hAnsi="Verdana"/>
          <w:color w:val="005E00"/>
        </w:rPr>
        <w:t>clic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encima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el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texto</w:t>
      </w:r>
      <w:proofErr w:type="spellEnd"/>
      <w:r w:rsidRPr="00911777">
        <w:rPr>
          <w:rFonts w:ascii="Verdana" w:hAnsi="Verdana"/>
          <w:color w:val="005E00"/>
        </w:rPr>
        <w:t xml:space="preserve">, y </w:t>
      </w:r>
      <w:proofErr w:type="spellStart"/>
      <w:r w:rsidRPr="00911777">
        <w:rPr>
          <w:rFonts w:ascii="Verdana" w:hAnsi="Verdana"/>
          <w:color w:val="005E00"/>
        </w:rPr>
        <w:t>cuando</w:t>
      </w:r>
      <w:proofErr w:type="spellEnd"/>
      <w:r w:rsidRPr="00911777">
        <w:rPr>
          <w:rFonts w:ascii="Verdana" w:hAnsi="Verdana"/>
          <w:color w:val="005E00"/>
        </w:rPr>
        <w:t xml:space="preserve"> se pone </w:t>
      </w:r>
      <w:proofErr w:type="spellStart"/>
      <w:r w:rsidRPr="00911777">
        <w:rPr>
          <w:rFonts w:ascii="Verdana" w:hAnsi="Verdana"/>
          <w:color w:val="005E00"/>
        </w:rPr>
        <w:t>remarcado</w:t>
      </w:r>
      <w:proofErr w:type="spellEnd"/>
      <w:r w:rsidRPr="00911777">
        <w:rPr>
          <w:rFonts w:ascii="Verdana" w:hAnsi="Verdana"/>
          <w:color w:val="005E00"/>
        </w:rPr>
        <w:t xml:space="preserve"> de </w:t>
      </w:r>
      <w:proofErr w:type="spellStart"/>
      <w:r w:rsidRPr="00911777">
        <w:rPr>
          <w:rFonts w:ascii="Verdana" w:hAnsi="Verdana"/>
          <w:color w:val="005E00"/>
        </w:rPr>
        <w:t>azul</w:t>
      </w:r>
      <w:proofErr w:type="spellEnd"/>
      <w:r w:rsidRPr="00911777">
        <w:rPr>
          <w:rFonts w:ascii="Verdana" w:hAnsi="Verdana"/>
          <w:color w:val="005E00"/>
        </w:rPr>
        <w:t>, borr</w:t>
      </w:r>
      <w:r w:rsidR="00BA5A03">
        <w:rPr>
          <w:rFonts w:ascii="Verdana" w:hAnsi="Verdana"/>
          <w:color w:val="005E00"/>
        </w:rPr>
        <w:t>a</w:t>
      </w:r>
      <w:r w:rsidRPr="00911777">
        <w:rPr>
          <w:rFonts w:ascii="Verdana" w:hAnsi="Verdana"/>
          <w:color w:val="005E00"/>
        </w:rPr>
        <w:t xml:space="preserve"> y escribe </w:t>
      </w:r>
      <w:proofErr w:type="spellStart"/>
      <w:r w:rsidR="00BA5A03">
        <w:rPr>
          <w:rFonts w:ascii="Verdana" w:hAnsi="Verdana"/>
          <w:color w:val="005E00"/>
        </w:rPr>
        <w:t>el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texto</w:t>
      </w:r>
      <w:proofErr w:type="spellEnd"/>
      <w:r w:rsidRPr="00911777">
        <w:rPr>
          <w:rFonts w:ascii="Verdana" w:hAnsi="Verdana"/>
          <w:color w:val="005E00"/>
        </w:rPr>
        <w:t>.</w:t>
      </w:r>
    </w:p>
    <w:p w14:paraId="6D8CD6DB" w14:textId="2C5E92B5" w:rsidR="00EB25D2" w:rsidRDefault="00EB25D2" w:rsidP="00D821B2">
      <w:pPr>
        <w:spacing w:before="240" w:after="0"/>
        <w:ind w:left="1440"/>
        <w:rPr>
          <w:rFonts w:ascii="Verdana" w:hAnsi="Verdana"/>
        </w:rPr>
      </w:pPr>
      <w:r w:rsidRPr="00EB25D2">
        <w:rPr>
          <w:rFonts w:ascii="Verdana" w:hAnsi="Verdana"/>
          <w:noProof/>
        </w:rPr>
        <w:drawing>
          <wp:inline distT="0" distB="0" distL="0" distR="0" wp14:anchorId="033611CE" wp14:editId="14B12C8D">
            <wp:extent cx="2362200" cy="512118"/>
            <wp:effectExtent l="0" t="0" r="0" b="2540"/>
            <wp:docPr id="123358302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583029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386514" cy="517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 w:hAnsi="Verdana"/>
        </w:rPr>
        <w:t xml:space="preserve">    </w:t>
      </w:r>
    </w:p>
    <w:p w14:paraId="7984FF9C" w14:textId="282F5E9F" w:rsidR="00EB25D2" w:rsidRDefault="00EB25D2" w:rsidP="00E83596">
      <w:pPr>
        <w:pStyle w:val="Prrafodelista"/>
        <w:numPr>
          <w:ilvl w:val="1"/>
          <w:numId w:val="22"/>
        </w:numPr>
        <w:spacing w:before="240" w:after="0"/>
        <w:rPr>
          <w:rFonts w:ascii="Verdana" w:hAnsi="Verdana"/>
        </w:rPr>
      </w:pPr>
      <w:r w:rsidRPr="00911777">
        <w:rPr>
          <w:rFonts w:ascii="Verdana" w:hAnsi="Verdana"/>
          <w:color w:val="005E00"/>
        </w:rPr>
        <w:t xml:space="preserve">Como </w:t>
      </w:r>
      <w:proofErr w:type="spellStart"/>
      <w:r w:rsidRPr="00911777">
        <w:rPr>
          <w:rFonts w:ascii="Verdana" w:hAnsi="Verdana"/>
          <w:color w:val="005E00"/>
        </w:rPr>
        <w:t>ocupa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demasiado</w:t>
      </w:r>
      <w:proofErr w:type="spellEnd"/>
      <w:r w:rsidRPr="00911777">
        <w:rPr>
          <w:rFonts w:ascii="Verdana" w:hAnsi="Verdana"/>
          <w:color w:val="005E00"/>
        </w:rPr>
        <w:t xml:space="preserve">, </w:t>
      </w:r>
      <w:proofErr w:type="spellStart"/>
      <w:r w:rsidRPr="00911777">
        <w:rPr>
          <w:rFonts w:ascii="Verdana" w:hAnsi="Verdana"/>
          <w:color w:val="005E00"/>
        </w:rPr>
        <w:t>hago</w:t>
      </w:r>
      <w:proofErr w:type="spellEnd"/>
      <w:r w:rsidRPr="00911777">
        <w:rPr>
          <w:rFonts w:ascii="Verdana" w:hAnsi="Verdana"/>
          <w:color w:val="005E00"/>
        </w:rPr>
        <w:t xml:space="preserve"> la tetra </w:t>
      </w:r>
      <w:proofErr w:type="spellStart"/>
      <w:r w:rsidRPr="00911777">
        <w:rPr>
          <w:rFonts w:ascii="Verdana" w:hAnsi="Verdana"/>
          <w:color w:val="005E00"/>
        </w:rPr>
        <w:t>más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pequeña</w:t>
      </w:r>
      <w:proofErr w:type="spellEnd"/>
      <w:r w:rsidRPr="00911777">
        <w:rPr>
          <w:rFonts w:ascii="Verdana" w:hAnsi="Verdana"/>
          <w:color w:val="005E00"/>
        </w:rPr>
        <w:t xml:space="preserve">, </w:t>
      </w:r>
      <w:proofErr w:type="spellStart"/>
      <w:r w:rsidRPr="00911777">
        <w:rPr>
          <w:rFonts w:ascii="Verdana" w:hAnsi="Verdana"/>
          <w:color w:val="005E00"/>
        </w:rPr>
        <w:t>pulsando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en</w:t>
      </w:r>
      <w:proofErr w:type="spellEnd"/>
      <w:r w:rsidRPr="00911777">
        <w:rPr>
          <w:rFonts w:ascii="Verdana" w:hAnsi="Verdana"/>
          <w:color w:val="005E00"/>
        </w:rPr>
        <w:t xml:space="preserve"> (-) </w:t>
      </w:r>
      <w:proofErr w:type="spellStart"/>
      <w:r w:rsidRPr="00911777">
        <w:rPr>
          <w:rFonts w:ascii="Verdana" w:hAnsi="Verdana"/>
          <w:color w:val="005E00"/>
        </w:rPr>
        <w:t>en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el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botón</w:t>
      </w:r>
      <w:proofErr w:type="spellEnd"/>
      <w:r w:rsidRPr="00911777">
        <w:rPr>
          <w:rFonts w:ascii="Verdana" w:hAnsi="Verdana"/>
          <w:color w:val="005E00"/>
        </w:rPr>
        <w:t xml:space="preserve"> </w:t>
      </w:r>
      <w:proofErr w:type="spellStart"/>
      <w:r w:rsidRPr="00911777">
        <w:rPr>
          <w:rFonts w:ascii="Verdana" w:hAnsi="Verdana"/>
          <w:color w:val="005E00"/>
        </w:rPr>
        <w:t>que</w:t>
      </w:r>
      <w:proofErr w:type="spellEnd"/>
      <w:r w:rsidRPr="00911777">
        <w:rPr>
          <w:rFonts w:ascii="Verdana" w:hAnsi="Verdana"/>
          <w:color w:val="005E00"/>
        </w:rPr>
        <w:t xml:space="preserve"> se indica.</w:t>
      </w:r>
    </w:p>
    <w:p w14:paraId="3B6222A5" w14:textId="3ED7E277" w:rsidR="00911777" w:rsidRPr="00911777" w:rsidRDefault="00EB25D2" w:rsidP="00911777">
      <w:pPr>
        <w:spacing w:before="240" w:after="0"/>
        <w:ind w:left="1440"/>
        <w:rPr>
          <w:rFonts w:ascii="Verdana" w:hAnsi="Verdana"/>
        </w:rPr>
      </w:pPr>
      <w:r w:rsidRPr="00EB25D2">
        <w:rPr>
          <w:rFonts w:ascii="Verdana" w:hAnsi="Verdana"/>
          <w:noProof/>
        </w:rPr>
        <w:drawing>
          <wp:inline distT="0" distB="0" distL="0" distR="0" wp14:anchorId="3D60F003" wp14:editId="076756D9">
            <wp:extent cx="2819968" cy="1206499"/>
            <wp:effectExtent l="0" t="0" r="0" b="0"/>
            <wp:docPr id="52846589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465897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79026" cy="1231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B7AA8" w14:textId="265531F8" w:rsidR="00911777" w:rsidRDefault="00911777" w:rsidP="00E83596">
      <w:pPr>
        <w:pStyle w:val="Prrafodelista"/>
        <w:numPr>
          <w:ilvl w:val="1"/>
          <w:numId w:val="22"/>
        </w:numPr>
        <w:spacing w:before="240" w:after="0"/>
        <w:rPr>
          <w:rFonts w:ascii="Verdana" w:hAnsi="Verdana"/>
          <w:bCs/>
          <w:color w:val="3A6168"/>
          <w:lang w:val="es-ES_tradnl"/>
        </w:rPr>
      </w:pPr>
      <w:r w:rsidRPr="00911777">
        <w:rPr>
          <w:rFonts w:ascii="Verdana" w:hAnsi="Verdana"/>
          <w:bCs/>
          <w:color w:val="3A6168"/>
          <w:lang w:val="es-ES_tradnl"/>
        </w:rPr>
        <w:t xml:space="preserve">También </w:t>
      </w:r>
      <w:r>
        <w:rPr>
          <w:rFonts w:ascii="Verdana" w:hAnsi="Verdana"/>
          <w:bCs/>
          <w:color w:val="3A6168"/>
          <w:lang w:val="es-ES_tradnl"/>
        </w:rPr>
        <w:t xml:space="preserve">puedes mover de lugar un elemento, </w:t>
      </w:r>
      <w:r w:rsidR="00915582">
        <w:rPr>
          <w:rFonts w:ascii="Verdana" w:hAnsi="Verdana"/>
          <w:bCs/>
          <w:color w:val="3A6168"/>
          <w:lang w:val="es-ES_tradnl"/>
        </w:rPr>
        <w:t>arrastrando</w:t>
      </w:r>
      <w:r>
        <w:rPr>
          <w:rFonts w:ascii="Verdana" w:hAnsi="Verdana"/>
          <w:bCs/>
          <w:color w:val="3A6168"/>
          <w:lang w:val="es-ES_tradnl"/>
        </w:rPr>
        <w:t xml:space="preserve"> el icono que indica la imagen, como cuando aparece esa imagen encima del elemento una vez lo has seleccionado.</w:t>
      </w:r>
    </w:p>
    <w:p w14:paraId="4D5CBB15" w14:textId="7058F336" w:rsidR="00911777" w:rsidRDefault="00911777" w:rsidP="00911777">
      <w:pPr>
        <w:spacing w:before="240" w:after="0"/>
        <w:ind w:left="1440"/>
        <w:rPr>
          <w:rFonts w:ascii="Verdana" w:hAnsi="Verdana"/>
          <w:bCs/>
          <w:color w:val="3A6168"/>
          <w:lang w:val="es-ES_tradnl"/>
        </w:rPr>
      </w:pPr>
      <w:r w:rsidRPr="00911777">
        <w:rPr>
          <w:rFonts w:ascii="Verdana" w:hAnsi="Verdana"/>
          <w:bCs/>
          <w:noProof/>
          <w:color w:val="3A6168"/>
          <w:lang w:val="es-ES_tradnl"/>
        </w:rPr>
        <w:drawing>
          <wp:inline distT="0" distB="0" distL="0" distR="0" wp14:anchorId="1F77560E" wp14:editId="402D1F3E">
            <wp:extent cx="1447874" cy="952549"/>
            <wp:effectExtent l="0" t="0" r="0" b="0"/>
            <wp:docPr id="53268265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682654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447874" cy="952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851C3" w14:textId="6EF098D6" w:rsidR="00911777" w:rsidRDefault="00911777" w:rsidP="00E83596">
      <w:pPr>
        <w:pStyle w:val="Prrafodelista"/>
        <w:numPr>
          <w:ilvl w:val="1"/>
          <w:numId w:val="22"/>
        </w:numPr>
        <w:spacing w:before="240" w:after="0"/>
        <w:rPr>
          <w:rFonts w:ascii="Verdana" w:hAnsi="Verdana"/>
          <w:bCs/>
          <w:color w:val="3A6168"/>
          <w:lang w:val="es-ES_tradnl"/>
        </w:rPr>
      </w:pPr>
      <w:r>
        <w:rPr>
          <w:rFonts w:ascii="Verdana" w:hAnsi="Verdana"/>
          <w:bCs/>
          <w:color w:val="3A6168"/>
          <w:lang w:val="es-ES_tradnl"/>
        </w:rPr>
        <w:t>En ese cuadro te texto vas a escribir tu nombre, siguiendo el procedimiento explicado.</w:t>
      </w:r>
    </w:p>
    <w:p w14:paraId="013470D7" w14:textId="018B4D15" w:rsidR="00911777" w:rsidRDefault="003B22D2" w:rsidP="00911777">
      <w:pPr>
        <w:spacing w:before="240" w:after="0"/>
        <w:ind w:left="1440"/>
        <w:rPr>
          <w:rFonts w:ascii="Verdana" w:hAnsi="Verdana"/>
          <w:bCs/>
          <w:color w:val="3A6168"/>
          <w:lang w:val="es-ES_tradnl"/>
        </w:rPr>
      </w:pPr>
      <w:r w:rsidRPr="003B22D2">
        <w:rPr>
          <w:rFonts w:ascii="Verdana" w:hAnsi="Verdana"/>
          <w:bCs/>
          <w:noProof/>
          <w:color w:val="3A6168"/>
          <w:lang w:val="es-ES_tradnl"/>
        </w:rPr>
        <w:drawing>
          <wp:inline distT="0" distB="0" distL="0" distR="0" wp14:anchorId="5818DED7" wp14:editId="7739556C">
            <wp:extent cx="2222500" cy="909205"/>
            <wp:effectExtent l="0" t="0" r="6350" b="5715"/>
            <wp:docPr id="43827705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277053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37897" cy="915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8856A" w14:textId="63BDBF61" w:rsidR="00911777" w:rsidRDefault="003B22D2" w:rsidP="00E83596">
      <w:pPr>
        <w:pStyle w:val="Prrafodelista"/>
        <w:numPr>
          <w:ilvl w:val="1"/>
          <w:numId w:val="22"/>
        </w:numPr>
        <w:spacing w:before="240" w:after="0"/>
        <w:rPr>
          <w:rFonts w:ascii="Verdana" w:hAnsi="Verdana"/>
          <w:bCs/>
          <w:color w:val="3A6168"/>
          <w:lang w:val="es-ES_tradnl"/>
        </w:rPr>
      </w:pPr>
      <w:r>
        <w:rPr>
          <w:rFonts w:ascii="Verdana" w:hAnsi="Verdana"/>
          <w:bCs/>
          <w:color w:val="3A6168"/>
          <w:lang w:val="es-ES_tradnl"/>
        </w:rPr>
        <w:lastRenderedPageBreak/>
        <w:t>Para poner el decálogo de lo que hacer y no hacer en una entrevista</w:t>
      </w:r>
      <w:r w:rsidR="00915582">
        <w:rPr>
          <w:rFonts w:ascii="Verdana" w:hAnsi="Verdana"/>
          <w:bCs/>
          <w:color w:val="3A6168"/>
          <w:lang w:val="es-ES_tradnl"/>
        </w:rPr>
        <w:t xml:space="preserve">, </w:t>
      </w:r>
      <w:r>
        <w:rPr>
          <w:rFonts w:ascii="Verdana" w:hAnsi="Verdana"/>
          <w:bCs/>
          <w:color w:val="3A6168"/>
          <w:lang w:val="es-ES_tradnl"/>
        </w:rPr>
        <w:t>hacer lo siguiente. Elimin</w:t>
      </w:r>
      <w:r w:rsidR="00915582">
        <w:rPr>
          <w:rFonts w:ascii="Verdana" w:hAnsi="Verdana"/>
          <w:bCs/>
          <w:color w:val="3A6168"/>
          <w:lang w:val="es-ES_tradnl"/>
        </w:rPr>
        <w:t>a</w:t>
      </w:r>
      <w:r>
        <w:rPr>
          <w:rFonts w:ascii="Verdana" w:hAnsi="Verdana"/>
          <w:bCs/>
          <w:color w:val="3A6168"/>
          <w:lang w:val="es-ES_tradnl"/>
        </w:rPr>
        <w:t xml:space="preserve"> el cuadro de texto pequeño. Lo seleccion</w:t>
      </w:r>
      <w:r w:rsidR="00915582">
        <w:rPr>
          <w:rFonts w:ascii="Verdana" w:hAnsi="Verdana"/>
          <w:bCs/>
          <w:color w:val="3A6168"/>
          <w:lang w:val="es-ES_tradnl"/>
        </w:rPr>
        <w:t>as</w:t>
      </w:r>
      <w:r>
        <w:rPr>
          <w:rFonts w:ascii="Verdana" w:hAnsi="Verdana"/>
          <w:bCs/>
          <w:color w:val="3A6168"/>
          <w:lang w:val="es-ES_tradnl"/>
        </w:rPr>
        <w:t xml:space="preserve"> y borr</w:t>
      </w:r>
      <w:r w:rsidR="00915582">
        <w:rPr>
          <w:rFonts w:ascii="Verdana" w:hAnsi="Verdana"/>
          <w:bCs/>
          <w:color w:val="3A6168"/>
          <w:lang w:val="es-ES_tradnl"/>
        </w:rPr>
        <w:t>as</w:t>
      </w:r>
      <w:r>
        <w:rPr>
          <w:rFonts w:ascii="Verdana" w:hAnsi="Verdana"/>
          <w:bCs/>
          <w:color w:val="3A6168"/>
          <w:lang w:val="es-ES_tradnl"/>
        </w:rPr>
        <w:t>.</w:t>
      </w:r>
    </w:p>
    <w:p w14:paraId="355AC97A" w14:textId="32C1929A" w:rsidR="003B22D2" w:rsidRDefault="003B22D2" w:rsidP="00911777">
      <w:pPr>
        <w:spacing w:before="240" w:after="0"/>
        <w:ind w:left="1440"/>
        <w:rPr>
          <w:rFonts w:ascii="Verdana" w:hAnsi="Verdana"/>
          <w:bCs/>
          <w:color w:val="3A6168"/>
          <w:lang w:val="es-ES_tradnl"/>
        </w:rPr>
      </w:pPr>
      <w:r w:rsidRPr="003B22D2">
        <w:rPr>
          <w:rFonts w:ascii="Verdana" w:hAnsi="Verdana"/>
          <w:bCs/>
          <w:noProof/>
          <w:color w:val="3A6168"/>
          <w:lang w:val="es-ES_tradnl"/>
        </w:rPr>
        <w:drawing>
          <wp:inline distT="0" distB="0" distL="0" distR="0" wp14:anchorId="1D9B4321" wp14:editId="042C7E99">
            <wp:extent cx="1431870" cy="1098549"/>
            <wp:effectExtent l="0" t="0" r="0" b="6985"/>
            <wp:docPr id="51998599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985997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48533" cy="1111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 w:hAnsi="Verdana"/>
          <w:bCs/>
          <w:color w:val="3A6168"/>
          <w:lang w:val="es-ES_tradnl"/>
        </w:rPr>
        <w:t xml:space="preserve">     -</w:t>
      </w:r>
      <w:r w:rsidRPr="003B22D2">
        <w:rPr>
          <w:rFonts w:ascii="Verdana" w:hAnsi="Verdana"/>
          <w:bCs/>
          <w:color w:val="3A6168"/>
          <w:lang w:val="es-ES_tradnl"/>
        </w:rPr>
        <w:sym w:font="Wingdings" w:char="F0E0"/>
      </w:r>
      <w:r>
        <w:rPr>
          <w:rFonts w:ascii="Verdana" w:hAnsi="Verdana"/>
          <w:bCs/>
          <w:color w:val="3A6168"/>
          <w:lang w:val="es-ES_tradnl"/>
        </w:rPr>
        <w:t xml:space="preserve">    </w:t>
      </w:r>
      <w:r w:rsidRPr="003B22D2">
        <w:rPr>
          <w:rFonts w:ascii="Verdana" w:hAnsi="Verdana"/>
          <w:bCs/>
          <w:noProof/>
          <w:color w:val="3A6168"/>
          <w:lang w:val="es-ES_tradnl"/>
        </w:rPr>
        <w:drawing>
          <wp:inline distT="0" distB="0" distL="0" distR="0" wp14:anchorId="4721F83C" wp14:editId="2222A77F">
            <wp:extent cx="970547" cy="1066800"/>
            <wp:effectExtent l="0" t="0" r="1270" b="0"/>
            <wp:docPr id="213889256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8892567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82419" cy="107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C2BBC" w14:textId="2E1FD011" w:rsidR="003B22D2" w:rsidRDefault="003B22D2" w:rsidP="00E83596">
      <w:pPr>
        <w:pStyle w:val="Prrafodelista"/>
        <w:numPr>
          <w:ilvl w:val="1"/>
          <w:numId w:val="22"/>
        </w:numPr>
        <w:spacing w:before="240" w:after="0"/>
        <w:rPr>
          <w:rFonts w:ascii="Verdana" w:hAnsi="Verdana"/>
          <w:bCs/>
          <w:color w:val="3A6168"/>
          <w:lang w:val="es-ES_tradnl"/>
        </w:rPr>
      </w:pPr>
      <w:r>
        <w:rPr>
          <w:rFonts w:ascii="Verdana" w:hAnsi="Verdana"/>
          <w:bCs/>
          <w:color w:val="3A6168"/>
          <w:lang w:val="es-ES_tradnl"/>
        </w:rPr>
        <w:t>Duplic</w:t>
      </w:r>
      <w:r w:rsidR="00915582">
        <w:rPr>
          <w:rFonts w:ascii="Verdana" w:hAnsi="Verdana"/>
          <w:bCs/>
          <w:color w:val="3A6168"/>
          <w:lang w:val="es-ES_tradnl"/>
        </w:rPr>
        <w:t>a</w:t>
      </w:r>
      <w:r>
        <w:rPr>
          <w:rFonts w:ascii="Verdana" w:hAnsi="Verdana"/>
          <w:bCs/>
          <w:color w:val="3A6168"/>
          <w:lang w:val="es-ES_tradnl"/>
        </w:rPr>
        <w:t xml:space="preserve"> el cuadro de texto que queda. Para eso, </w:t>
      </w:r>
      <w:r w:rsidR="00A02B5B">
        <w:rPr>
          <w:rFonts w:ascii="Verdana" w:hAnsi="Verdana"/>
          <w:bCs/>
          <w:color w:val="3A6168"/>
          <w:lang w:val="es-ES_tradnl"/>
        </w:rPr>
        <w:t>seleccion</w:t>
      </w:r>
      <w:r w:rsidR="00915582">
        <w:rPr>
          <w:rFonts w:ascii="Verdana" w:hAnsi="Verdana"/>
          <w:bCs/>
          <w:color w:val="3A6168"/>
          <w:lang w:val="es-ES_tradnl"/>
        </w:rPr>
        <w:t>a</w:t>
      </w:r>
      <w:r w:rsidR="00A02B5B">
        <w:rPr>
          <w:rFonts w:ascii="Verdana" w:hAnsi="Verdana"/>
          <w:bCs/>
          <w:color w:val="3A6168"/>
          <w:lang w:val="es-ES_tradnl"/>
        </w:rPr>
        <w:t xml:space="preserve"> el elemento y ha</w:t>
      </w:r>
      <w:r w:rsidR="00915582">
        <w:rPr>
          <w:rFonts w:ascii="Verdana" w:hAnsi="Verdana"/>
          <w:bCs/>
          <w:color w:val="3A6168"/>
          <w:lang w:val="es-ES_tradnl"/>
        </w:rPr>
        <w:t>z</w:t>
      </w:r>
      <w:r w:rsidR="00A02B5B">
        <w:rPr>
          <w:rFonts w:ascii="Verdana" w:hAnsi="Verdana"/>
          <w:bCs/>
          <w:color w:val="3A6168"/>
          <w:lang w:val="es-ES_tradnl"/>
        </w:rPr>
        <w:t xml:space="preserve"> clic en el botón </w:t>
      </w:r>
      <w:r w:rsidR="00A02B5B" w:rsidRPr="00915582">
        <w:rPr>
          <w:rFonts w:ascii="Verdana" w:hAnsi="Verdana"/>
          <w:bCs/>
          <w:i/>
          <w:iCs/>
          <w:color w:val="3A6168"/>
          <w:lang w:val="es-ES_tradnl"/>
        </w:rPr>
        <w:t>Duplicar</w:t>
      </w:r>
      <w:r w:rsidR="00A02B5B">
        <w:rPr>
          <w:rFonts w:ascii="Verdana" w:hAnsi="Verdana"/>
          <w:bCs/>
          <w:color w:val="3A6168"/>
          <w:lang w:val="es-ES_tradnl"/>
        </w:rPr>
        <w:t>. Se genera otro cuadro igual.</w:t>
      </w:r>
    </w:p>
    <w:p w14:paraId="79DCC583" w14:textId="0F2C0039" w:rsidR="00E83596" w:rsidRPr="00E83596" w:rsidRDefault="00A02B5B" w:rsidP="00E83596">
      <w:pPr>
        <w:spacing w:before="240" w:after="0"/>
        <w:ind w:left="1440"/>
        <w:rPr>
          <w:rFonts w:ascii="Verdana" w:hAnsi="Verdana"/>
          <w:bCs/>
          <w:color w:val="3A6168"/>
          <w:lang w:val="es-ES_tradnl"/>
        </w:rPr>
      </w:pPr>
      <w:r w:rsidRPr="00A02B5B">
        <w:rPr>
          <w:noProof/>
          <w:lang w:val="es-ES_tradnl"/>
        </w:rPr>
        <w:drawing>
          <wp:inline distT="0" distB="0" distL="0" distR="0" wp14:anchorId="6C89F4EA" wp14:editId="758B5F56">
            <wp:extent cx="1162205" cy="1276350"/>
            <wp:effectExtent l="0" t="0" r="0" b="0"/>
            <wp:docPr id="5502152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215213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167489" cy="1282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3596">
        <w:rPr>
          <w:rFonts w:ascii="Verdana" w:hAnsi="Verdana"/>
          <w:bCs/>
          <w:color w:val="3A6168"/>
          <w:lang w:val="es-ES_tradnl"/>
        </w:rPr>
        <w:t xml:space="preserve">     Lo muev</w:t>
      </w:r>
      <w:r w:rsidR="00915582">
        <w:rPr>
          <w:rFonts w:ascii="Verdana" w:hAnsi="Verdana"/>
          <w:bCs/>
          <w:color w:val="3A6168"/>
          <w:lang w:val="es-ES_tradnl"/>
        </w:rPr>
        <w:t>es</w:t>
      </w:r>
      <w:r w:rsidRPr="00E83596">
        <w:rPr>
          <w:rFonts w:ascii="Verdana" w:hAnsi="Verdana"/>
          <w:bCs/>
          <w:color w:val="3A6168"/>
          <w:lang w:val="es-ES_tradnl"/>
        </w:rPr>
        <w:t xml:space="preserve"> de lugar: </w:t>
      </w:r>
      <w:r w:rsidRPr="00A02B5B">
        <w:rPr>
          <w:noProof/>
          <w:lang w:val="es-ES_tradnl"/>
        </w:rPr>
        <w:drawing>
          <wp:inline distT="0" distB="0" distL="0" distR="0" wp14:anchorId="61ACE3C0" wp14:editId="66230D34">
            <wp:extent cx="1222945" cy="1289050"/>
            <wp:effectExtent l="0" t="0" r="0" b="6350"/>
            <wp:docPr id="5369907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99073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31261" cy="1297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8A8F2" w14:textId="45844073" w:rsidR="00911777" w:rsidRPr="00E96A0F" w:rsidRDefault="00E83596" w:rsidP="00E96A0F">
      <w:pPr>
        <w:pStyle w:val="Prrafodelista"/>
        <w:numPr>
          <w:ilvl w:val="1"/>
          <w:numId w:val="22"/>
        </w:numPr>
        <w:spacing w:before="240" w:after="0"/>
        <w:rPr>
          <w:rFonts w:ascii="Verdana" w:hAnsi="Verdana"/>
          <w:b/>
          <w:color w:val="3A6168"/>
          <w:lang w:val="es-ES_tradnl"/>
        </w:rPr>
      </w:pPr>
      <w:r w:rsidRPr="00E96A0F">
        <w:rPr>
          <w:rFonts w:ascii="Verdana" w:hAnsi="Verdana"/>
          <w:bCs/>
          <w:color w:val="3A6168"/>
          <w:lang w:val="es-ES_tradnl"/>
        </w:rPr>
        <w:t>Escrib</w:t>
      </w:r>
      <w:r w:rsidR="00915582">
        <w:rPr>
          <w:rFonts w:ascii="Verdana" w:hAnsi="Verdana"/>
          <w:bCs/>
          <w:color w:val="3A6168"/>
          <w:lang w:val="es-ES_tradnl"/>
        </w:rPr>
        <w:t>e</w:t>
      </w:r>
      <w:r w:rsidRPr="00E96A0F">
        <w:rPr>
          <w:rFonts w:ascii="Verdana" w:hAnsi="Verdana"/>
          <w:bCs/>
          <w:color w:val="3A6168"/>
          <w:lang w:val="es-ES_tradnl"/>
        </w:rPr>
        <w:t xml:space="preserve"> el texto. En el de arriba escrib</w:t>
      </w:r>
      <w:r w:rsidR="00915582">
        <w:rPr>
          <w:rFonts w:ascii="Verdana" w:hAnsi="Verdana"/>
          <w:bCs/>
          <w:color w:val="3A6168"/>
          <w:lang w:val="es-ES_tradnl"/>
        </w:rPr>
        <w:t>e</w:t>
      </w:r>
      <w:r w:rsidRPr="00E96A0F">
        <w:rPr>
          <w:rFonts w:ascii="Verdana" w:hAnsi="Verdana"/>
          <w:bCs/>
          <w:color w:val="3A6168"/>
          <w:lang w:val="es-ES_tradnl"/>
        </w:rPr>
        <w:t xml:space="preserve"> lo que se debe hacer</w:t>
      </w:r>
      <w:r w:rsidR="00E96A0F" w:rsidRPr="00E96A0F">
        <w:rPr>
          <w:rFonts w:ascii="Verdana" w:hAnsi="Verdana"/>
          <w:bCs/>
          <w:color w:val="3A6168"/>
          <w:lang w:val="es-ES_tradnl"/>
        </w:rPr>
        <w:t xml:space="preserve"> en color verde</w:t>
      </w:r>
      <w:r w:rsidRPr="00E96A0F">
        <w:rPr>
          <w:rFonts w:ascii="Verdana" w:hAnsi="Verdana"/>
          <w:bCs/>
          <w:color w:val="3A6168"/>
          <w:lang w:val="es-ES_tradnl"/>
        </w:rPr>
        <w:t xml:space="preserve"> y </w:t>
      </w:r>
      <w:r w:rsidR="00E96A0F" w:rsidRPr="00E96A0F">
        <w:rPr>
          <w:rFonts w:ascii="Verdana" w:hAnsi="Verdana"/>
          <w:bCs/>
          <w:color w:val="3A6168"/>
          <w:lang w:val="es-ES_tradnl"/>
        </w:rPr>
        <w:t xml:space="preserve">lo que no se debe hacer en el cuadro de abajo en </w:t>
      </w:r>
      <w:r w:rsidRPr="00E96A0F">
        <w:rPr>
          <w:rFonts w:ascii="Verdana" w:hAnsi="Verdana"/>
          <w:bCs/>
          <w:color w:val="3A6168"/>
          <w:lang w:val="es-ES_tradnl"/>
        </w:rPr>
        <w:t xml:space="preserve">color rojo. Para </w:t>
      </w:r>
      <w:proofErr w:type="gramStart"/>
      <w:r w:rsidRPr="00E96A0F">
        <w:rPr>
          <w:rFonts w:ascii="Verdana" w:hAnsi="Verdana"/>
          <w:bCs/>
          <w:color w:val="3A6168"/>
          <w:lang w:val="es-ES_tradnl"/>
        </w:rPr>
        <w:t>ello</w:t>
      </w:r>
      <w:r w:rsidR="00915582">
        <w:rPr>
          <w:rFonts w:ascii="Verdana" w:hAnsi="Verdana"/>
          <w:bCs/>
          <w:color w:val="3A6168"/>
          <w:lang w:val="es-ES_tradnl"/>
        </w:rPr>
        <w:t xml:space="preserve">, </w:t>
      </w:r>
      <w:r w:rsidRPr="00E96A0F">
        <w:rPr>
          <w:rFonts w:ascii="Verdana" w:hAnsi="Verdana"/>
          <w:bCs/>
          <w:color w:val="3A6168"/>
          <w:lang w:val="es-ES_tradnl"/>
        </w:rPr>
        <w:t xml:space="preserve"> seleccion</w:t>
      </w:r>
      <w:r w:rsidR="00915582">
        <w:rPr>
          <w:rFonts w:ascii="Verdana" w:hAnsi="Verdana"/>
          <w:bCs/>
          <w:color w:val="3A6168"/>
          <w:lang w:val="es-ES_tradnl"/>
        </w:rPr>
        <w:t>a</w:t>
      </w:r>
      <w:proofErr w:type="gramEnd"/>
      <w:r w:rsidRPr="00E96A0F">
        <w:rPr>
          <w:rFonts w:ascii="Verdana" w:hAnsi="Verdana"/>
          <w:bCs/>
          <w:color w:val="3A6168"/>
          <w:lang w:val="es-ES_tradnl"/>
        </w:rPr>
        <w:t xml:space="preserve"> </w:t>
      </w:r>
      <w:r w:rsidR="00E96A0F" w:rsidRPr="00E96A0F">
        <w:rPr>
          <w:rFonts w:ascii="Verdana" w:hAnsi="Verdana"/>
          <w:bCs/>
          <w:color w:val="3A6168"/>
          <w:lang w:val="es-ES_tradnl"/>
        </w:rPr>
        <w:t>y ha</w:t>
      </w:r>
      <w:r w:rsidR="00915582">
        <w:rPr>
          <w:rFonts w:ascii="Verdana" w:hAnsi="Verdana"/>
          <w:bCs/>
          <w:color w:val="3A6168"/>
          <w:lang w:val="es-ES_tradnl"/>
        </w:rPr>
        <w:t>z</w:t>
      </w:r>
      <w:r w:rsidR="00E96A0F" w:rsidRPr="00E96A0F">
        <w:rPr>
          <w:rFonts w:ascii="Verdana" w:hAnsi="Verdana"/>
          <w:bCs/>
          <w:color w:val="3A6168"/>
          <w:lang w:val="es-ES_tradnl"/>
        </w:rPr>
        <w:t xml:space="preserve"> clic en el botón </w:t>
      </w:r>
      <w:r w:rsidR="00E96A0F" w:rsidRPr="00E96A0F">
        <w:rPr>
          <w:rFonts w:ascii="Verdana" w:hAnsi="Verdana"/>
          <w:bCs/>
          <w:i/>
          <w:iCs/>
          <w:color w:val="3A6168"/>
          <w:lang w:val="es-ES_tradnl"/>
        </w:rPr>
        <w:t>Color del texto</w:t>
      </w:r>
      <w:r w:rsidR="00E96A0F" w:rsidRPr="00E96A0F">
        <w:rPr>
          <w:rFonts w:ascii="Verdana" w:hAnsi="Verdana"/>
          <w:bCs/>
          <w:color w:val="3A6168"/>
          <w:lang w:val="es-ES_tradnl"/>
        </w:rPr>
        <w:t xml:space="preserve">. </w:t>
      </w:r>
      <w:r w:rsidR="00E96A0F">
        <w:rPr>
          <w:rFonts w:ascii="Verdana" w:hAnsi="Verdana"/>
          <w:bCs/>
          <w:color w:val="3A6168"/>
          <w:lang w:val="es-ES_tradnl"/>
        </w:rPr>
        <w:t>Seleccion</w:t>
      </w:r>
      <w:r w:rsidR="00915582">
        <w:rPr>
          <w:rFonts w:ascii="Verdana" w:hAnsi="Verdana"/>
          <w:bCs/>
          <w:color w:val="3A6168"/>
          <w:lang w:val="es-ES_tradnl"/>
        </w:rPr>
        <w:t>a</w:t>
      </w:r>
      <w:r w:rsidR="00E96A0F">
        <w:rPr>
          <w:rFonts w:ascii="Verdana" w:hAnsi="Verdana"/>
          <w:bCs/>
          <w:color w:val="3A6168"/>
          <w:lang w:val="es-ES_tradnl"/>
        </w:rPr>
        <w:t xml:space="preserve"> el color. El resultado es:</w:t>
      </w:r>
    </w:p>
    <w:p w14:paraId="68CEAABC" w14:textId="77777777" w:rsidR="00E96A0F" w:rsidRPr="00E96A0F" w:rsidRDefault="00E96A0F" w:rsidP="00E96A0F">
      <w:pPr>
        <w:pStyle w:val="Prrafodelista"/>
        <w:spacing w:before="240" w:after="0"/>
        <w:jc w:val="both"/>
        <w:rPr>
          <w:rFonts w:ascii="Verdana" w:hAnsi="Verdana"/>
          <w:b/>
          <w:color w:val="3A6168"/>
          <w:lang w:val="es-ES_tradnl"/>
        </w:rPr>
      </w:pPr>
    </w:p>
    <w:p w14:paraId="0DC6DF5B" w14:textId="31A3FCB7" w:rsidR="00E96A0F" w:rsidRDefault="00E96A0F" w:rsidP="00E96A0F">
      <w:pPr>
        <w:pStyle w:val="Prrafodelista"/>
        <w:spacing w:before="240" w:after="0"/>
        <w:jc w:val="both"/>
        <w:rPr>
          <w:rFonts w:ascii="Verdana" w:hAnsi="Verdana"/>
          <w:b/>
          <w:color w:val="3A6168"/>
          <w:lang w:val="es-ES_tradnl"/>
        </w:rPr>
      </w:pPr>
      <w:r w:rsidRPr="00E96A0F">
        <w:rPr>
          <w:rFonts w:ascii="Verdana" w:hAnsi="Verdana"/>
          <w:b/>
          <w:noProof/>
          <w:color w:val="3A6168"/>
          <w:lang w:val="es-ES_tradnl"/>
        </w:rPr>
        <w:drawing>
          <wp:inline distT="0" distB="0" distL="0" distR="0" wp14:anchorId="5A99269A" wp14:editId="3D17E5C4">
            <wp:extent cx="1832928" cy="1593850"/>
            <wp:effectExtent l="0" t="0" r="0" b="6350"/>
            <wp:docPr id="1339048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904875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838477" cy="159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 w:hAnsi="Verdana"/>
          <w:b/>
          <w:color w:val="3A6168"/>
          <w:lang w:val="es-ES_tradnl"/>
        </w:rPr>
        <w:t xml:space="preserve">  </w:t>
      </w:r>
    </w:p>
    <w:p w14:paraId="027DFEDF" w14:textId="77777777" w:rsidR="00E96A0F" w:rsidRDefault="00E96A0F" w:rsidP="00E96A0F">
      <w:pPr>
        <w:pStyle w:val="Prrafodelista"/>
        <w:spacing w:before="240" w:after="0"/>
        <w:jc w:val="both"/>
        <w:rPr>
          <w:rFonts w:ascii="Verdana" w:hAnsi="Verdana"/>
          <w:b/>
          <w:color w:val="3A6168"/>
          <w:lang w:val="es-ES_tradnl"/>
        </w:rPr>
      </w:pPr>
    </w:p>
    <w:p w14:paraId="4BF8416A" w14:textId="4B7D5B94" w:rsidR="00E96A0F" w:rsidRDefault="00E96A0F" w:rsidP="00E96A0F">
      <w:pPr>
        <w:pStyle w:val="Prrafodelista"/>
        <w:numPr>
          <w:ilvl w:val="1"/>
          <w:numId w:val="22"/>
        </w:numPr>
        <w:spacing w:before="240" w:after="0"/>
        <w:jc w:val="both"/>
        <w:rPr>
          <w:rFonts w:ascii="Verdana" w:hAnsi="Verdana"/>
          <w:bCs/>
          <w:color w:val="3A6168"/>
          <w:lang w:val="es-ES_tradnl"/>
        </w:rPr>
      </w:pPr>
      <w:r w:rsidRPr="00E96A0F">
        <w:rPr>
          <w:rFonts w:ascii="Verdana" w:hAnsi="Verdana"/>
          <w:bCs/>
          <w:color w:val="3A6168"/>
          <w:lang w:val="es-ES_tradnl"/>
        </w:rPr>
        <w:t xml:space="preserve">De igual forma </w:t>
      </w:r>
      <w:r>
        <w:rPr>
          <w:rFonts w:ascii="Verdana" w:hAnsi="Verdana"/>
          <w:bCs/>
          <w:color w:val="3A6168"/>
          <w:lang w:val="es-ES_tradnl"/>
        </w:rPr>
        <w:t>se procederá hasta completar los 10 puntos.</w:t>
      </w:r>
    </w:p>
    <w:p w14:paraId="0EA89D6E" w14:textId="77777777" w:rsidR="00E96A0F" w:rsidRDefault="00E96A0F" w:rsidP="00E96A0F">
      <w:pPr>
        <w:pStyle w:val="Prrafodelista"/>
        <w:spacing w:before="240" w:after="0"/>
        <w:jc w:val="both"/>
        <w:rPr>
          <w:rFonts w:ascii="Verdana" w:hAnsi="Verdana"/>
          <w:bCs/>
          <w:color w:val="3A6168"/>
          <w:lang w:val="es-ES_tradnl"/>
        </w:rPr>
      </w:pPr>
    </w:p>
    <w:p w14:paraId="1C40D051" w14:textId="7DA95DA1" w:rsidR="00E96A0F" w:rsidRDefault="00E96A0F" w:rsidP="00E96A0F">
      <w:pPr>
        <w:pStyle w:val="Prrafodelista"/>
        <w:numPr>
          <w:ilvl w:val="0"/>
          <w:numId w:val="22"/>
        </w:numPr>
        <w:spacing w:before="240" w:after="0"/>
        <w:jc w:val="both"/>
        <w:rPr>
          <w:rFonts w:ascii="Verdana" w:hAnsi="Verdana"/>
          <w:bCs/>
          <w:color w:val="3A6168"/>
          <w:lang w:val="es-ES_tradnl"/>
        </w:rPr>
      </w:pPr>
      <w:r>
        <w:rPr>
          <w:rFonts w:ascii="Verdana" w:hAnsi="Verdana"/>
          <w:bCs/>
          <w:color w:val="3A6168"/>
          <w:lang w:val="es-ES_tradnl"/>
        </w:rPr>
        <w:t xml:space="preserve">Para descargar la infografía ya acabada, hay que hace clic en el botón de arriba a la derecha </w:t>
      </w:r>
      <w:r w:rsidRPr="00915582">
        <w:rPr>
          <w:rFonts w:ascii="Verdana" w:hAnsi="Verdana"/>
          <w:bCs/>
          <w:i/>
          <w:iCs/>
          <w:color w:val="3A6168"/>
          <w:lang w:val="es-ES_tradnl"/>
        </w:rPr>
        <w:t>Compartir</w:t>
      </w:r>
      <w:r>
        <w:rPr>
          <w:rFonts w:ascii="Verdana" w:hAnsi="Verdana"/>
          <w:bCs/>
          <w:color w:val="3A6168"/>
          <w:lang w:val="es-ES_tradnl"/>
        </w:rPr>
        <w:t xml:space="preserve"> </w:t>
      </w:r>
    </w:p>
    <w:p w14:paraId="5E49E396" w14:textId="11D46559" w:rsidR="00E96A0F" w:rsidRPr="00E96A0F" w:rsidRDefault="00E96A0F" w:rsidP="00E96A0F">
      <w:pPr>
        <w:spacing w:before="240" w:after="0"/>
        <w:ind w:left="1440"/>
        <w:jc w:val="both"/>
        <w:rPr>
          <w:rFonts w:ascii="Verdana" w:hAnsi="Verdana"/>
          <w:bCs/>
          <w:color w:val="3A6168"/>
          <w:lang w:val="es-ES_tradnl"/>
        </w:rPr>
      </w:pPr>
      <w:r w:rsidRPr="00E96A0F">
        <w:rPr>
          <w:noProof/>
          <w:lang w:val="es-ES_tradnl"/>
        </w:rPr>
        <w:lastRenderedPageBreak/>
        <w:drawing>
          <wp:inline distT="0" distB="0" distL="0" distR="0" wp14:anchorId="399FF015" wp14:editId="6A3AA1F1">
            <wp:extent cx="1514765" cy="406400"/>
            <wp:effectExtent l="0" t="0" r="9525" b="0"/>
            <wp:docPr id="171201890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018905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553832" cy="416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084D1" w14:textId="6579F23B" w:rsidR="00E96A0F" w:rsidRDefault="00E96A0F" w:rsidP="00E96A0F">
      <w:pPr>
        <w:pStyle w:val="Prrafodelista"/>
        <w:numPr>
          <w:ilvl w:val="1"/>
          <w:numId w:val="22"/>
        </w:numPr>
        <w:spacing w:before="240" w:after="0"/>
        <w:jc w:val="both"/>
        <w:rPr>
          <w:rFonts w:ascii="Verdana" w:hAnsi="Verdana"/>
          <w:bCs/>
          <w:color w:val="3A6168"/>
          <w:lang w:val="es-ES_tradnl"/>
        </w:rPr>
      </w:pPr>
      <w:r w:rsidRPr="00E96A0F">
        <w:rPr>
          <w:rFonts w:ascii="Verdana" w:hAnsi="Verdana"/>
          <w:bCs/>
          <w:color w:val="3A6168"/>
          <w:lang w:val="es-ES_tradnl"/>
        </w:rPr>
        <w:t xml:space="preserve">En </w:t>
      </w:r>
      <w:r>
        <w:rPr>
          <w:rFonts w:ascii="Verdana" w:hAnsi="Verdana"/>
          <w:bCs/>
          <w:color w:val="3A6168"/>
          <w:lang w:val="es-ES_tradnl"/>
        </w:rPr>
        <w:t>la ventana que se abr</w:t>
      </w:r>
      <w:r w:rsidR="00915582">
        <w:rPr>
          <w:rFonts w:ascii="Verdana" w:hAnsi="Verdana"/>
          <w:bCs/>
          <w:color w:val="3A6168"/>
          <w:lang w:val="es-ES_tradnl"/>
        </w:rPr>
        <w:t>e</w:t>
      </w:r>
      <w:r>
        <w:rPr>
          <w:rFonts w:ascii="Verdana" w:hAnsi="Verdana"/>
          <w:bCs/>
          <w:color w:val="3A6168"/>
          <w:lang w:val="es-ES_tradnl"/>
        </w:rPr>
        <w:t xml:space="preserve">, clic en </w:t>
      </w:r>
      <w:r w:rsidRPr="00E96A0F">
        <w:rPr>
          <w:rFonts w:ascii="Verdana" w:hAnsi="Verdana"/>
          <w:bCs/>
          <w:i/>
          <w:iCs/>
          <w:color w:val="3A6168"/>
          <w:lang w:val="es-ES_tradnl"/>
        </w:rPr>
        <w:t>Descargar</w:t>
      </w:r>
      <w:r>
        <w:rPr>
          <w:rFonts w:ascii="Verdana" w:hAnsi="Verdana"/>
          <w:bCs/>
          <w:color w:val="3A6168"/>
          <w:lang w:val="es-ES_tradnl"/>
        </w:rPr>
        <w:t>:</w:t>
      </w:r>
    </w:p>
    <w:p w14:paraId="2D123D16" w14:textId="77777777" w:rsidR="00E96A0F" w:rsidRDefault="00E96A0F" w:rsidP="00E96A0F">
      <w:pPr>
        <w:pStyle w:val="Prrafodelista"/>
        <w:spacing w:before="240" w:after="0"/>
        <w:ind w:left="1440"/>
        <w:jc w:val="both"/>
        <w:rPr>
          <w:rFonts w:ascii="Verdana" w:hAnsi="Verdana"/>
          <w:bCs/>
          <w:color w:val="3A6168"/>
          <w:lang w:val="es-ES_tradnl"/>
        </w:rPr>
      </w:pPr>
    </w:p>
    <w:p w14:paraId="331AFE2D" w14:textId="3348FFEE" w:rsidR="00E96A0F" w:rsidRDefault="00E96A0F" w:rsidP="00E96A0F">
      <w:pPr>
        <w:pStyle w:val="Prrafodelista"/>
        <w:spacing w:before="240" w:after="0"/>
        <w:ind w:left="1440"/>
        <w:jc w:val="both"/>
        <w:rPr>
          <w:rFonts w:ascii="Verdana" w:hAnsi="Verdana"/>
          <w:bCs/>
          <w:color w:val="3A6168"/>
          <w:lang w:val="es-ES_tradnl"/>
        </w:rPr>
      </w:pPr>
      <w:r w:rsidRPr="00E96A0F">
        <w:rPr>
          <w:rFonts w:ascii="Verdana" w:hAnsi="Verdana"/>
          <w:bCs/>
          <w:noProof/>
          <w:color w:val="3A6168"/>
          <w:lang w:val="es-ES_tradnl"/>
        </w:rPr>
        <w:drawing>
          <wp:inline distT="0" distB="0" distL="0" distR="0" wp14:anchorId="154CAB63" wp14:editId="0D6B027E">
            <wp:extent cx="2338493" cy="2850515"/>
            <wp:effectExtent l="0" t="0" r="5080" b="6985"/>
            <wp:docPr id="7836375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637599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352216" cy="2867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6CA4">
        <w:rPr>
          <w:rFonts w:ascii="Verdana" w:hAnsi="Verdana"/>
          <w:bCs/>
          <w:color w:val="3A6168"/>
          <w:lang w:val="es-ES_tradnl"/>
        </w:rPr>
        <w:t xml:space="preserve">     </w:t>
      </w:r>
      <w:r w:rsidR="001E6CA4" w:rsidRPr="001E6CA4">
        <w:rPr>
          <w:rFonts w:ascii="Verdana" w:hAnsi="Verdana"/>
          <w:bCs/>
          <w:noProof/>
          <w:color w:val="3A6168"/>
          <w:lang w:val="es-ES_tradnl"/>
        </w:rPr>
        <w:drawing>
          <wp:inline distT="0" distB="0" distL="0" distR="0" wp14:anchorId="128F1D6A" wp14:editId="70E1F8C9">
            <wp:extent cx="2653403" cy="2012615"/>
            <wp:effectExtent l="0" t="0" r="0" b="6985"/>
            <wp:docPr id="10216254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62544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672666" cy="2027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0F607" w14:textId="77777777" w:rsidR="00E96A0F" w:rsidRDefault="00E96A0F" w:rsidP="00E96A0F">
      <w:pPr>
        <w:pStyle w:val="Prrafodelista"/>
        <w:spacing w:before="240" w:after="0"/>
        <w:ind w:left="1440"/>
        <w:jc w:val="both"/>
        <w:rPr>
          <w:rFonts w:ascii="Verdana" w:hAnsi="Verdana"/>
          <w:bCs/>
          <w:color w:val="3A6168"/>
          <w:lang w:val="es-ES_tradnl"/>
        </w:rPr>
      </w:pPr>
    </w:p>
    <w:p w14:paraId="6DCAE839" w14:textId="1D79E8F0" w:rsidR="001E6CA4" w:rsidRPr="001E6CA4" w:rsidRDefault="00915582" w:rsidP="001E6CA4">
      <w:pPr>
        <w:pStyle w:val="Prrafodelista"/>
        <w:numPr>
          <w:ilvl w:val="1"/>
          <w:numId w:val="22"/>
        </w:numPr>
        <w:spacing w:before="240" w:after="0"/>
        <w:jc w:val="both"/>
        <w:rPr>
          <w:rFonts w:ascii="Verdana" w:hAnsi="Verdana"/>
          <w:bCs/>
          <w:color w:val="3A6168"/>
          <w:lang w:val="es-ES_tradnl"/>
        </w:rPr>
      </w:pPr>
      <w:r>
        <w:rPr>
          <w:rFonts w:ascii="Verdana" w:hAnsi="Verdana"/>
          <w:bCs/>
          <w:color w:val="3A6168"/>
          <w:lang w:val="es-ES_tradnl"/>
        </w:rPr>
        <w:t>P</w:t>
      </w:r>
      <w:r w:rsidR="001E6CA4">
        <w:rPr>
          <w:rFonts w:ascii="Verdana" w:hAnsi="Verdana"/>
          <w:bCs/>
          <w:color w:val="3A6168"/>
          <w:lang w:val="es-ES_tradnl"/>
        </w:rPr>
        <w:t xml:space="preserve">ermite muchos formatos de fichero para la descarga. En este caso selecciona como fichero </w:t>
      </w:r>
      <w:proofErr w:type="spellStart"/>
      <w:r w:rsidR="001E6CA4">
        <w:rPr>
          <w:rFonts w:ascii="Verdana" w:hAnsi="Verdana"/>
          <w:bCs/>
          <w:color w:val="3A6168"/>
          <w:lang w:val="es-ES_tradnl"/>
        </w:rPr>
        <w:t>jpg</w:t>
      </w:r>
      <w:proofErr w:type="spellEnd"/>
      <w:r w:rsidR="001E6CA4">
        <w:rPr>
          <w:rFonts w:ascii="Verdana" w:hAnsi="Verdana"/>
          <w:bCs/>
          <w:color w:val="3A6168"/>
          <w:lang w:val="es-ES_tradnl"/>
        </w:rPr>
        <w:t xml:space="preserve"> (formato imagen).</w:t>
      </w:r>
    </w:p>
    <w:p w14:paraId="0420D23D" w14:textId="61D7ED03" w:rsidR="001E6CA4" w:rsidRDefault="001E6CA4" w:rsidP="001E6CA4">
      <w:pPr>
        <w:spacing w:before="240" w:after="0"/>
        <w:ind w:left="1440"/>
        <w:jc w:val="both"/>
        <w:rPr>
          <w:rFonts w:ascii="Verdana" w:hAnsi="Verdana"/>
          <w:bCs/>
          <w:color w:val="3A6168"/>
          <w:lang w:val="es-ES_tradnl"/>
        </w:rPr>
      </w:pPr>
      <w:r w:rsidRPr="001E6CA4">
        <w:rPr>
          <w:noProof/>
          <w:lang w:val="es-ES_tradnl"/>
        </w:rPr>
        <w:drawing>
          <wp:inline distT="0" distB="0" distL="0" distR="0" wp14:anchorId="33AC761D" wp14:editId="49E91A19">
            <wp:extent cx="1993900" cy="1640737"/>
            <wp:effectExtent l="0" t="0" r="6350" b="0"/>
            <wp:docPr id="409452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45242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009499" cy="1653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CA110" w14:textId="3799AFF6" w:rsidR="001E6CA4" w:rsidRDefault="001E6CA4" w:rsidP="001E6CA4">
      <w:pPr>
        <w:pStyle w:val="Prrafodelista"/>
        <w:numPr>
          <w:ilvl w:val="1"/>
          <w:numId w:val="22"/>
        </w:numPr>
        <w:spacing w:before="240" w:after="0"/>
        <w:jc w:val="both"/>
        <w:rPr>
          <w:rFonts w:ascii="Verdana" w:hAnsi="Verdana"/>
          <w:bCs/>
          <w:color w:val="3A6168"/>
          <w:lang w:val="es-ES_tradnl"/>
        </w:rPr>
      </w:pPr>
      <w:r>
        <w:rPr>
          <w:rFonts w:ascii="Verdana" w:hAnsi="Verdana"/>
          <w:bCs/>
          <w:color w:val="3A6168"/>
          <w:lang w:val="es-ES_tradnl"/>
        </w:rPr>
        <w:t xml:space="preserve">Finalmente haz clic en el botón </w:t>
      </w:r>
      <w:r w:rsidRPr="001E6CA4">
        <w:rPr>
          <w:rFonts w:ascii="Verdana" w:hAnsi="Verdana"/>
          <w:bCs/>
          <w:i/>
          <w:iCs/>
          <w:color w:val="3A6168"/>
          <w:lang w:val="es-ES_tradnl"/>
        </w:rPr>
        <w:t>Descargar</w:t>
      </w:r>
      <w:r>
        <w:rPr>
          <w:rFonts w:ascii="Verdana" w:hAnsi="Verdana"/>
          <w:bCs/>
          <w:color w:val="3A6168"/>
          <w:lang w:val="es-ES_tradnl"/>
        </w:rPr>
        <w:t>. Según tengas configurado el navegador te indicará donde lo guardas, en otro caso irá a la carpeta Descargas.</w:t>
      </w:r>
    </w:p>
    <w:p w14:paraId="02B00480" w14:textId="77777777" w:rsidR="00780236" w:rsidRPr="001E6CA4" w:rsidRDefault="00780236" w:rsidP="00780236">
      <w:pPr>
        <w:pStyle w:val="Prrafodelista"/>
        <w:spacing w:before="240" w:after="0"/>
        <w:ind w:left="1440"/>
        <w:jc w:val="both"/>
        <w:rPr>
          <w:rFonts w:ascii="Verdana" w:hAnsi="Verdana"/>
          <w:bCs/>
          <w:color w:val="3A6168"/>
          <w:lang w:val="es-ES_tradnl"/>
        </w:rPr>
      </w:pPr>
    </w:p>
    <w:p w14:paraId="2B186563" w14:textId="441CA828" w:rsidR="001E6CA4" w:rsidRDefault="00780236" w:rsidP="001E6CA4">
      <w:pPr>
        <w:pStyle w:val="Prrafodelista"/>
        <w:numPr>
          <w:ilvl w:val="0"/>
          <w:numId w:val="22"/>
        </w:numPr>
        <w:spacing w:before="240" w:after="0"/>
        <w:jc w:val="both"/>
        <w:rPr>
          <w:rFonts w:ascii="Verdana" w:hAnsi="Verdana"/>
          <w:bCs/>
          <w:color w:val="3A6168"/>
          <w:lang w:val="es-ES_tradnl"/>
        </w:rPr>
      </w:pPr>
      <w:r>
        <w:rPr>
          <w:rFonts w:ascii="Verdana" w:hAnsi="Verdana"/>
          <w:bCs/>
          <w:color w:val="3A6168"/>
          <w:lang w:val="es-ES_tradnl"/>
        </w:rPr>
        <w:t xml:space="preserve">Últimos pasos. Tu trabajo se queda guardado en la web de </w:t>
      </w:r>
      <w:proofErr w:type="spellStart"/>
      <w:r>
        <w:rPr>
          <w:rFonts w:ascii="Verdana" w:hAnsi="Verdana"/>
          <w:bCs/>
          <w:color w:val="3A6168"/>
          <w:lang w:val="es-ES_tradnl"/>
        </w:rPr>
        <w:t>Canva</w:t>
      </w:r>
      <w:proofErr w:type="spellEnd"/>
      <w:r>
        <w:rPr>
          <w:rFonts w:ascii="Verdana" w:hAnsi="Verdana"/>
          <w:bCs/>
          <w:color w:val="3A6168"/>
          <w:lang w:val="es-ES_tradnl"/>
        </w:rPr>
        <w:t xml:space="preserve">, y puedes modificarlo, descargarlo de nuevo, etc. ¿Dónde lo encuentras? En la sección </w:t>
      </w:r>
      <w:r w:rsidRPr="00780236">
        <w:rPr>
          <w:rFonts w:ascii="Verdana" w:hAnsi="Verdana"/>
          <w:bCs/>
          <w:i/>
          <w:iCs/>
          <w:color w:val="3A6168"/>
          <w:lang w:val="es-ES_tradnl"/>
        </w:rPr>
        <w:t>Proyectos</w:t>
      </w:r>
      <w:r>
        <w:rPr>
          <w:rFonts w:ascii="Verdana" w:hAnsi="Verdana"/>
          <w:bCs/>
          <w:i/>
          <w:iCs/>
          <w:color w:val="3A6168"/>
          <w:lang w:val="es-ES_tradnl"/>
        </w:rPr>
        <w:t>,</w:t>
      </w:r>
      <w:r>
        <w:rPr>
          <w:rFonts w:ascii="Verdana" w:hAnsi="Verdana"/>
          <w:bCs/>
          <w:color w:val="3A6168"/>
          <w:lang w:val="es-ES_tradnl"/>
        </w:rPr>
        <w:t xml:space="preserve"> a la izquierda.</w:t>
      </w:r>
    </w:p>
    <w:p w14:paraId="11560692" w14:textId="2DF143D8" w:rsidR="00780236" w:rsidRPr="00780236" w:rsidRDefault="00780236" w:rsidP="00780236">
      <w:pPr>
        <w:spacing w:before="240" w:after="0"/>
        <w:ind w:left="720"/>
        <w:jc w:val="both"/>
        <w:rPr>
          <w:rFonts w:ascii="Verdana" w:hAnsi="Verdana"/>
          <w:bCs/>
          <w:color w:val="3A6168"/>
          <w:lang w:val="es-ES_tradnl"/>
        </w:rPr>
      </w:pPr>
      <w:r w:rsidRPr="00780236">
        <w:rPr>
          <w:rFonts w:ascii="Verdana" w:hAnsi="Verdana"/>
          <w:bCs/>
          <w:noProof/>
          <w:color w:val="3A6168"/>
          <w:lang w:val="es-ES_tradnl"/>
        </w:rPr>
        <w:lastRenderedPageBreak/>
        <w:drawing>
          <wp:inline distT="0" distB="0" distL="0" distR="0" wp14:anchorId="16AA5F79" wp14:editId="2341CA0E">
            <wp:extent cx="1974850" cy="1786769"/>
            <wp:effectExtent l="0" t="0" r="6350" b="4445"/>
            <wp:docPr id="176460481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604812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984542" cy="1795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9701E" w14:textId="44F6E5E8" w:rsidR="00780236" w:rsidRPr="004732FF" w:rsidRDefault="00780236" w:rsidP="004732FF">
      <w:pPr>
        <w:pStyle w:val="Prrafodelista"/>
        <w:numPr>
          <w:ilvl w:val="0"/>
          <w:numId w:val="22"/>
        </w:numPr>
        <w:spacing w:before="240" w:after="0"/>
        <w:jc w:val="both"/>
        <w:rPr>
          <w:rFonts w:ascii="Verdana" w:hAnsi="Verdana"/>
          <w:bCs/>
          <w:color w:val="3A6168"/>
          <w:lang w:val="es-ES_tradnl"/>
        </w:rPr>
      </w:pPr>
      <w:r>
        <w:rPr>
          <w:rFonts w:ascii="Verdana" w:hAnsi="Verdana"/>
          <w:bCs/>
          <w:color w:val="3A6168"/>
          <w:lang w:val="es-ES_tradnl"/>
        </w:rPr>
        <w:t>Para cambiarle el nombre a la infografía, procedes: pones el cursor encima del nombre que aparece por defecto, y aparecerá una imagen de lápiz. Clic sobre ella.</w:t>
      </w:r>
    </w:p>
    <w:p w14:paraId="509E1EAB" w14:textId="05F41C98" w:rsidR="00780236" w:rsidRDefault="00780236" w:rsidP="00780236">
      <w:pPr>
        <w:spacing w:before="240" w:after="0"/>
        <w:ind w:left="360"/>
        <w:jc w:val="both"/>
        <w:rPr>
          <w:rFonts w:ascii="Verdana" w:hAnsi="Verdana"/>
          <w:bCs/>
          <w:color w:val="3A6168"/>
          <w:lang w:val="es-ES_tradnl"/>
        </w:rPr>
      </w:pPr>
      <w:r w:rsidRPr="00780236">
        <w:rPr>
          <w:noProof/>
          <w:lang w:val="es-ES_tradnl"/>
        </w:rPr>
        <w:drawing>
          <wp:inline distT="0" distB="0" distL="0" distR="0" wp14:anchorId="5DC5A421" wp14:editId="76A3DC94">
            <wp:extent cx="1816100" cy="1826910"/>
            <wp:effectExtent l="0" t="0" r="0" b="1905"/>
            <wp:docPr id="110873266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732665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829370" cy="1840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 w:hAnsi="Verdana"/>
          <w:bCs/>
          <w:color w:val="3A6168"/>
          <w:lang w:val="es-ES_tradnl"/>
        </w:rPr>
        <w:t xml:space="preserve"> </w:t>
      </w:r>
      <w:r w:rsidR="004732FF">
        <w:rPr>
          <w:rFonts w:ascii="Verdana" w:hAnsi="Verdana"/>
          <w:bCs/>
          <w:color w:val="3A6168"/>
          <w:lang w:val="es-ES_tradnl"/>
        </w:rPr>
        <w:t xml:space="preserve">El nombre se resalta en azul. </w:t>
      </w:r>
      <w:r w:rsidR="004732FF" w:rsidRPr="004732FF">
        <w:rPr>
          <w:rFonts w:ascii="Verdana" w:hAnsi="Verdana"/>
          <w:bCs/>
          <w:noProof/>
          <w:color w:val="3A6168"/>
          <w:lang w:val="es-ES_tradnl"/>
        </w:rPr>
        <w:drawing>
          <wp:inline distT="0" distB="0" distL="0" distR="0" wp14:anchorId="00F998FD" wp14:editId="64177240">
            <wp:extent cx="1642576" cy="1530350"/>
            <wp:effectExtent l="0" t="0" r="0" b="0"/>
            <wp:docPr id="165926284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262846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659718" cy="1546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DE928" w14:textId="49C90348" w:rsidR="004732FF" w:rsidRDefault="004732FF" w:rsidP="004732FF">
      <w:pPr>
        <w:pStyle w:val="Prrafodelista"/>
        <w:numPr>
          <w:ilvl w:val="1"/>
          <w:numId w:val="22"/>
        </w:numPr>
        <w:spacing w:before="240" w:after="0"/>
        <w:jc w:val="both"/>
        <w:rPr>
          <w:rFonts w:ascii="Verdana" w:hAnsi="Verdana"/>
          <w:bCs/>
          <w:color w:val="3A6168"/>
          <w:lang w:val="es-ES_tradnl"/>
        </w:rPr>
      </w:pPr>
      <w:r>
        <w:rPr>
          <w:rFonts w:ascii="Verdana" w:hAnsi="Verdana"/>
          <w:bCs/>
          <w:color w:val="3A6168"/>
          <w:lang w:val="es-ES_tradnl"/>
        </w:rPr>
        <w:t xml:space="preserve">Escribir el nuevo nombre: </w:t>
      </w:r>
      <w:r w:rsidRPr="004732FF">
        <w:rPr>
          <w:rFonts w:ascii="Verdana" w:hAnsi="Verdana"/>
          <w:bCs/>
          <w:i/>
          <w:iCs/>
          <w:color w:val="005E00"/>
          <w:lang w:val="es-ES_tradnl"/>
        </w:rPr>
        <w:t>TAREA 1 – Entrevista Trabajo</w:t>
      </w:r>
      <w:r>
        <w:rPr>
          <w:rFonts w:ascii="Verdana" w:hAnsi="Verdana"/>
          <w:bCs/>
          <w:color w:val="3A6168"/>
          <w:lang w:val="es-ES_tradnl"/>
        </w:rPr>
        <w:t>.</w:t>
      </w:r>
    </w:p>
    <w:p w14:paraId="1527A919" w14:textId="77777777" w:rsidR="0020776B" w:rsidRDefault="0020776B" w:rsidP="0020776B">
      <w:pPr>
        <w:spacing w:before="240" w:after="0"/>
        <w:jc w:val="both"/>
        <w:rPr>
          <w:rFonts w:ascii="Verdana" w:hAnsi="Verdana"/>
          <w:bCs/>
          <w:color w:val="3A6168"/>
          <w:lang w:val="es-ES_tradnl"/>
        </w:rPr>
      </w:pPr>
    </w:p>
    <w:p w14:paraId="64B4D816" w14:textId="77777777" w:rsidR="0020776B" w:rsidRDefault="0020776B" w:rsidP="0020776B">
      <w:pPr>
        <w:spacing w:before="240" w:after="0"/>
        <w:jc w:val="both"/>
        <w:rPr>
          <w:rFonts w:ascii="Verdana" w:hAnsi="Verdana"/>
          <w:bCs/>
          <w:color w:val="3A6168"/>
          <w:lang w:val="es-ES_tradnl"/>
        </w:rPr>
      </w:pPr>
    </w:p>
    <w:p w14:paraId="187886F1" w14:textId="54D78F58" w:rsidR="0020776B" w:rsidRPr="0020776B" w:rsidRDefault="0020776B" w:rsidP="0020776B">
      <w:pPr>
        <w:spacing w:before="240" w:after="0"/>
        <w:jc w:val="both"/>
        <w:rPr>
          <w:rFonts w:ascii="Verdana" w:hAnsi="Verdana"/>
          <w:bCs/>
          <w:i/>
          <w:iCs/>
          <w:color w:val="3A6168"/>
          <w:sz w:val="18"/>
          <w:szCs w:val="18"/>
          <w:lang w:val="es-ES_tradnl"/>
        </w:rPr>
      </w:pPr>
      <w:r w:rsidRPr="0020776B">
        <w:rPr>
          <w:rFonts w:ascii="Verdana" w:hAnsi="Verdana"/>
          <w:bCs/>
          <w:i/>
          <w:iCs/>
          <w:color w:val="3A6168"/>
          <w:sz w:val="18"/>
          <w:szCs w:val="18"/>
          <w:lang w:val="es-ES_tradnl"/>
        </w:rPr>
        <w:t xml:space="preserve">(Imágenes de elaboración propia, capturas de pantalla de Gmail y </w:t>
      </w:r>
      <w:proofErr w:type="spellStart"/>
      <w:r w:rsidRPr="0020776B">
        <w:rPr>
          <w:rFonts w:ascii="Verdana" w:hAnsi="Verdana"/>
          <w:bCs/>
          <w:i/>
          <w:iCs/>
          <w:color w:val="3A6168"/>
          <w:sz w:val="18"/>
          <w:szCs w:val="18"/>
          <w:lang w:val="es-ES_tradnl"/>
        </w:rPr>
        <w:t>Canva</w:t>
      </w:r>
      <w:proofErr w:type="spellEnd"/>
      <w:r w:rsidRPr="0020776B">
        <w:rPr>
          <w:rFonts w:ascii="Verdana" w:hAnsi="Verdana"/>
          <w:bCs/>
          <w:i/>
          <w:iCs/>
          <w:color w:val="3A6168"/>
          <w:sz w:val="18"/>
          <w:szCs w:val="18"/>
          <w:lang w:val="es-ES_tradnl"/>
        </w:rPr>
        <w:t>)</w:t>
      </w:r>
    </w:p>
    <w:p w14:paraId="0A97DCB2" w14:textId="77777777" w:rsidR="004732FF" w:rsidRPr="004732FF" w:rsidRDefault="004732FF" w:rsidP="004732FF">
      <w:pPr>
        <w:pStyle w:val="Prrafodelista"/>
        <w:spacing w:before="240" w:after="0"/>
        <w:jc w:val="both"/>
        <w:rPr>
          <w:rFonts w:ascii="Verdana" w:hAnsi="Verdana"/>
          <w:bCs/>
          <w:color w:val="3A6168"/>
          <w:lang w:val="es-ES_tradnl"/>
        </w:rPr>
      </w:pPr>
    </w:p>
    <w:sectPr w:rsidR="004732FF" w:rsidRPr="004732FF" w:rsidSect="00FF48F2">
      <w:headerReference w:type="even" r:id="rId37"/>
      <w:headerReference w:type="default" r:id="rId38"/>
      <w:footerReference w:type="even" r:id="rId39"/>
      <w:footerReference w:type="default" r:id="rId40"/>
      <w:headerReference w:type="first" r:id="rId41"/>
      <w:footerReference w:type="first" r:id="rId42"/>
      <w:pgSz w:w="12240" w:h="15840"/>
      <w:pgMar w:top="2083" w:right="616" w:bottom="1440" w:left="1440" w:header="426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B3A2C4" w14:textId="77777777" w:rsidR="00CD0307" w:rsidRDefault="00CD0307">
      <w:pPr>
        <w:spacing w:after="0" w:line="240" w:lineRule="auto"/>
      </w:pPr>
      <w:r>
        <w:separator/>
      </w:r>
    </w:p>
  </w:endnote>
  <w:endnote w:type="continuationSeparator" w:id="0">
    <w:p w14:paraId="3C9ED1BC" w14:textId="77777777" w:rsidR="00CD0307" w:rsidRDefault="00CD03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52A086" w14:textId="77777777" w:rsidR="00823D21" w:rsidRDefault="00823D21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8794B3" w14:textId="77777777" w:rsidR="0032264F" w:rsidRDefault="000D0526">
    <w:pPr>
      <w:pStyle w:val="Piedepgina"/>
    </w:pPr>
    <w:r>
      <w:rPr>
        <w:rFonts w:ascii="Verdana" w:hAnsi="Verdana"/>
        <w:b/>
        <w:noProof/>
        <w:color w:val="3A6168"/>
        <w:lang w:val="es-ES" w:eastAsia="es-ES"/>
      </w:rPr>
      <mc:AlternateContent>
        <mc:Choice Requires="wps">
          <w:drawing>
            <wp:anchor distT="0" distB="0" distL="114300" distR="114300" simplePos="0" relativeHeight="251672064" behindDoc="0" locked="0" layoutInCell="1" allowOverlap="1" wp14:anchorId="72AE280F" wp14:editId="1E43CDCC">
              <wp:simplePos x="0" y="0"/>
              <wp:positionH relativeFrom="column">
                <wp:posOffset>-895350</wp:posOffset>
              </wp:positionH>
              <wp:positionV relativeFrom="paragraph">
                <wp:posOffset>31750</wp:posOffset>
              </wp:positionV>
              <wp:extent cx="7724775" cy="0"/>
              <wp:effectExtent l="0" t="19050" r="28575" b="19050"/>
              <wp:wrapNone/>
              <wp:docPr id="79" name="Conector recto 7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24775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F88D53D" id="Conector recto 79" o:spid="_x0000_s1026" style="position:absolute;flip:y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0.5pt,2.5pt" to="537.75pt,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" strokecolor="#d8d8d8 [2732]" strokeweight="2.25pt"/>
          </w:pict>
        </mc:Fallback>
      </mc:AlternateContent>
    </w:r>
    <w:r w:rsidR="00C10299">
      <w:rPr>
        <w:noProof/>
        <w:lang w:val="es-ES" w:eastAsia="es-ES"/>
      </w:rPr>
      <w:drawing>
        <wp:anchor distT="0" distB="0" distL="114300" distR="114300" simplePos="0" relativeHeight="251668992" behindDoc="0" locked="0" layoutInCell="1" allowOverlap="1" wp14:anchorId="74AEA53C" wp14:editId="6B05D5D2">
          <wp:simplePos x="0" y="0"/>
          <wp:positionH relativeFrom="column">
            <wp:posOffset>2016760</wp:posOffset>
          </wp:positionH>
          <wp:positionV relativeFrom="paragraph">
            <wp:posOffset>159385</wp:posOffset>
          </wp:positionV>
          <wp:extent cx="793115" cy="149225"/>
          <wp:effectExtent l="0" t="0" r="6985" b="3175"/>
          <wp:wrapNone/>
          <wp:docPr id="8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by_s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3115" cy="1492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0" w:type="auto"/>
      <w:tblInd w:w="-743" w:type="dxa"/>
      <w:tblLook w:val="04A0" w:firstRow="1" w:lastRow="0" w:firstColumn="1" w:lastColumn="0" w:noHBand="0" w:noVBand="1"/>
    </w:tblPr>
    <w:tblGrid>
      <w:gridCol w:w="4253"/>
      <w:gridCol w:w="2897"/>
      <w:gridCol w:w="3080"/>
    </w:tblGrid>
    <w:tr w:rsidR="0032264F" w14:paraId="0478AF34" w14:textId="77777777" w:rsidTr="00C10299">
      <w:tc>
        <w:tcPr>
          <w:tcW w:w="4253" w:type="dxa"/>
        </w:tcPr>
        <w:p w14:paraId="03604736" w14:textId="337F22AB" w:rsidR="0032264F" w:rsidRPr="00C10299" w:rsidRDefault="007F769D">
          <w:pPr>
            <w:rPr>
              <w:lang w:val="es-ES_tradnl"/>
            </w:rPr>
          </w:pPr>
          <w:r>
            <w:rPr>
              <w:rFonts w:ascii="Verdana" w:hAnsi="Verdana"/>
              <w:color w:val="3A6168"/>
              <w:sz w:val="18"/>
              <w:lang w:val="es-ES_tradnl"/>
            </w:rPr>
            <w:t>María Rodríguez Izquierdo</w:t>
          </w:r>
          <w:r w:rsidR="00D03C09" w:rsidRPr="00C10299">
            <w:rPr>
              <w:rFonts w:ascii="Verdana" w:hAnsi="Verdana"/>
              <w:color w:val="3A6168"/>
              <w:sz w:val="18"/>
              <w:lang w:val="es-ES_tradnl"/>
            </w:rPr>
            <w:t>. C</w:t>
          </w:r>
          <w:r>
            <w:rPr>
              <w:rFonts w:ascii="Verdana" w:hAnsi="Verdana"/>
              <w:color w:val="3A6168"/>
              <w:sz w:val="18"/>
              <w:lang w:val="es-ES_tradnl"/>
            </w:rPr>
            <w:t>EA Infante</w:t>
          </w:r>
          <w:r w:rsidR="00D03C09" w:rsidRPr="00C10299">
            <w:rPr>
              <w:rFonts w:ascii="Verdana" w:hAnsi="Verdana"/>
              <w:color w:val="3A6168"/>
              <w:sz w:val="18"/>
              <w:lang w:val="es-ES_tradnl"/>
            </w:rPr>
            <w:t xml:space="preserve"> </w:t>
          </w:r>
        </w:p>
      </w:tc>
      <w:tc>
        <w:tcPr>
          <w:tcW w:w="2897" w:type="dxa"/>
        </w:tcPr>
        <w:p w14:paraId="1F988E3A" w14:textId="77777777" w:rsidR="0032264F" w:rsidRDefault="0032264F"/>
      </w:tc>
      <w:tc>
        <w:tcPr>
          <w:tcW w:w="3080" w:type="dxa"/>
        </w:tcPr>
        <w:p w14:paraId="3A9515F8" w14:textId="77777777" w:rsidR="0032264F" w:rsidRDefault="000D0526">
          <w:pPr>
            <w:jc w:val="right"/>
          </w:pPr>
          <w:r w:rsidRPr="000D0526">
            <w:rPr>
              <w:rFonts w:ascii="Verdana" w:hAnsi="Verdana"/>
              <w:color w:val="3A6168"/>
              <w:sz w:val="18"/>
            </w:rPr>
            <w:fldChar w:fldCharType="begin"/>
          </w:r>
          <w:r w:rsidRPr="000D0526">
            <w:rPr>
              <w:rFonts w:ascii="Verdana" w:hAnsi="Verdana"/>
              <w:color w:val="3A6168"/>
              <w:sz w:val="18"/>
            </w:rPr>
            <w:instrText>PAGE   \* MERGEFORMAT</w:instrText>
          </w:r>
          <w:r w:rsidRPr="000D0526">
            <w:rPr>
              <w:rFonts w:ascii="Verdana" w:hAnsi="Verdana"/>
              <w:color w:val="3A6168"/>
              <w:sz w:val="18"/>
            </w:rPr>
            <w:fldChar w:fldCharType="separate"/>
          </w:r>
          <w:r w:rsidR="00C271E0" w:rsidRPr="00C271E0">
            <w:rPr>
              <w:rFonts w:ascii="Verdana" w:hAnsi="Verdana"/>
              <w:noProof/>
              <w:color w:val="3A6168"/>
              <w:sz w:val="18"/>
              <w:lang w:val="es-ES"/>
            </w:rPr>
            <w:t>8</w:t>
          </w:r>
          <w:r w:rsidRPr="000D0526">
            <w:rPr>
              <w:rFonts w:ascii="Verdana" w:hAnsi="Verdana"/>
              <w:color w:val="3A6168"/>
              <w:sz w:val="18"/>
            </w:rPr>
            <w:fldChar w:fldCharType="end"/>
          </w:r>
          <w:r w:rsidR="00D03C09">
            <w:rPr>
              <w:rFonts w:ascii="Verdana" w:hAnsi="Verdana"/>
              <w:color w:val="3A6168"/>
              <w:sz w:val="18"/>
            </w:rPr>
            <w:t xml:space="preserve"> </w:t>
          </w:r>
        </w:p>
      </w:tc>
    </w:tr>
  </w:tbl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2605F" w14:textId="77777777" w:rsidR="00823D21" w:rsidRDefault="00823D21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CFE25C" w14:textId="77777777" w:rsidR="00CD0307" w:rsidRDefault="00CD0307">
      <w:pPr>
        <w:spacing w:after="0" w:line="240" w:lineRule="auto"/>
      </w:pPr>
      <w:r>
        <w:separator/>
      </w:r>
    </w:p>
  </w:footnote>
  <w:footnote w:type="continuationSeparator" w:id="0">
    <w:p w14:paraId="5FF1718A" w14:textId="77777777" w:rsidR="00CD0307" w:rsidRDefault="00CD030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DF134E" w14:textId="77777777" w:rsidR="00823D21" w:rsidRDefault="00823D21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E761C5" w14:textId="454E4EDF" w:rsidR="0032264F" w:rsidRDefault="002E3A9F" w:rsidP="00C10299">
    <w:pPr>
      <w:pStyle w:val="Encabezado"/>
      <w:ind w:left="-1418"/>
      <w:jc w:val="center"/>
    </w:pPr>
    <w:r>
      <w:rPr>
        <w:noProof/>
        <w:lang w:val="es-ES" w:eastAsia="es-ES"/>
      </w:rPr>
      <w:drawing>
        <wp:anchor distT="0" distB="0" distL="114300" distR="114300" simplePos="0" relativeHeight="251652608" behindDoc="1" locked="0" layoutInCell="1" allowOverlap="1" wp14:anchorId="301A3282" wp14:editId="7AF20F54">
          <wp:simplePos x="0" y="0"/>
          <wp:positionH relativeFrom="column">
            <wp:posOffset>-1111250</wp:posOffset>
          </wp:positionH>
          <wp:positionV relativeFrom="paragraph">
            <wp:posOffset>-1249680</wp:posOffset>
          </wp:positionV>
          <wp:extent cx="8686800" cy="11241405"/>
          <wp:effectExtent l="0" t="0" r="0" b="0"/>
          <wp:wrapNone/>
          <wp:docPr id="8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ndo_Saberes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686800" cy="112414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F48F2">
      <w:rPr>
        <w:rFonts w:ascii="Verdana" w:hAnsi="Verdana"/>
        <w:b/>
        <w:noProof/>
        <w:color w:val="3A6168"/>
        <w:lang w:val="es-ES" w:eastAsia="es-ES"/>
      </w:rPr>
      <mc:AlternateContent>
        <mc:Choice Requires="wps">
          <w:drawing>
            <wp:anchor distT="0" distB="0" distL="114300" distR="114300" simplePos="0" relativeHeight="251670016" behindDoc="0" locked="0" layoutInCell="1" allowOverlap="1" wp14:anchorId="5C9F007A" wp14:editId="6F0A6982">
              <wp:simplePos x="0" y="0"/>
              <wp:positionH relativeFrom="column">
                <wp:posOffset>-895350</wp:posOffset>
              </wp:positionH>
              <wp:positionV relativeFrom="paragraph">
                <wp:posOffset>815340</wp:posOffset>
              </wp:positionV>
              <wp:extent cx="7724775" cy="0"/>
              <wp:effectExtent l="0" t="19050" r="28575" b="19050"/>
              <wp:wrapNone/>
              <wp:docPr id="77" name="Conector recto 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24775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3B8A4AE" id="Conector recto 77" o:spid="_x0000_s1026" style="position:absolute;flip:y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0.5pt,64.2pt" to="537.75pt,6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" strokecolor="#d8d8d8 [2732]" strokeweight="2.25pt"/>
          </w:pict>
        </mc:Fallback>
      </mc:AlternateContent>
    </w:r>
    <w:r w:rsidR="000D0526">
      <w:rPr>
        <w:rFonts w:ascii="Verdana" w:hAnsi="Verdana"/>
        <w:b/>
        <w:noProof/>
        <w:color w:val="3A6168"/>
        <w:lang w:val="es-ES" w:eastAsia="es-ES"/>
      </w:rPr>
      <mc:AlternateContent>
        <mc:Choice Requires="wps">
          <w:drawing>
            <wp:anchor distT="0" distB="0" distL="114300" distR="114300" simplePos="0" relativeHeight="251671040" behindDoc="0" locked="0" layoutInCell="1" allowOverlap="1" wp14:anchorId="0DD1F8BC" wp14:editId="4B40020A">
              <wp:simplePos x="0" y="0"/>
              <wp:positionH relativeFrom="column">
                <wp:posOffset>-914400</wp:posOffset>
              </wp:positionH>
              <wp:positionV relativeFrom="paragraph">
                <wp:posOffset>-1184910</wp:posOffset>
              </wp:positionV>
              <wp:extent cx="7724775" cy="0"/>
              <wp:effectExtent l="0" t="19050" r="28575" b="19050"/>
              <wp:wrapNone/>
              <wp:docPr id="78" name="Conector recto 7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24775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AC61302" id="Conector recto 78" o:spid="_x0000_s1026" style="position:absolute;flip:y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in,-93.3pt" to="536.25pt,-9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" strokecolor="#d8d8d8 [2732]" strokeweight="2.25pt"/>
          </w:pict>
        </mc:Fallback>
      </mc:AlternateContent>
    </w:r>
  </w:p>
  <w:tbl>
    <w:tblPr>
      <w:tblW w:w="0" w:type="auto"/>
      <w:tblInd w:w="-885" w:type="dxa"/>
      <w:tblBorders>
        <w:bottom w:val="single" w:sz="12" w:space="0" w:color="auto"/>
      </w:tblBorders>
      <w:tblLook w:val="04A0" w:firstRow="1" w:lastRow="0" w:firstColumn="1" w:lastColumn="0" w:noHBand="0" w:noVBand="1"/>
    </w:tblPr>
    <w:tblGrid>
      <w:gridCol w:w="5955"/>
      <w:gridCol w:w="5105"/>
    </w:tblGrid>
    <w:tr w:rsidR="0032264F" w14:paraId="3156F135" w14:textId="77777777" w:rsidTr="000D0526">
      <w:trPr>
        <w:trHeight w:val="585"/>
      </w:trPr>
      <w:tc>
        <w:tcPr>
          <w:tcW w:w="5955" w:type="dxa"/>
          <w:tcBorders>
            <w:bottom w:val="nil"/>
          </w:tcBorders>
        </w:tcPr>
        <w:p w14:paraId="169E74E2" w14:textId="5F85E9DE" w:rsidR="0032264F" w:rsidRPr="00C10299" w:rsidRDefault="00823D21" w:rsidP="00C10299">
          <w:pPr>
            <w:ind w:right="318"/>
            <w:rPr>
              <w:b/>
              <w:lang w:val="es-ES_tradnl"/>
            </w:rPr>
          </w:pPr>
          <w:r>
            <w:rPr>
              <w:rFonts w:ascii="Verdana" w:hAnsi="Verdana"/>
              <w:b/>
              <w:color w:val="3A6168"/>
              <w:lang w:val="es-ES_tradnl"/>
            </w:rPr>
            <w:t xml:space="preserve">REA: </w:t>
          </w:r>
          <w:r w:rsidR="007F769D">
            <w:rPr>
              <w:rFonts w:ascii="Verdana" w:hAnsi="Verdana"/>
              <w:b/>
              <w:color w:val="3A6168"/>
              <w:lang w:val="es-ES_tradnl"/>
            </w:rPr>
            <w:t>La entrevista de trabajo</w:t>
          </w:r>
        </w:p>
      </w:tc>
      <w:tc>
        <w:tcPr>
          <w:tcW w:w="5105" w:type="dxa"/>
          <w:tcBorders>
            <w:bottom w:val="nil"/>
          </w:tcBorders>
        </w:tcPr>
        <w:p w14:paraId="57F6C7AC" w14:textId="77777777" w:rsidR="0032264F" w:rsidRDefault="00C10299">
          <w:pPr>
            <w:jc w:val="right"/>
          </w:pPr>
          <w:r>
            <w:rPr>
              <w:noProof/>
              <w:lang w:val="es-ES" w:eastAsia="es-ES"/>
            </w:rPr>
            <w:drawing>
              <wp:anchor distT="0" distB="0" distL="114300" distR="114300" simplePos="0" relativeHeight="251662848" behindDoc="1" locked="0" layoutInCell="1" allowOverlap="1" wp14:anchorId="299A3B5C" wp14:editId="1CE412B7">
                <wp:simplePos x="0" y="0"/>
                <wp:positionH relativeFrom="column">
                  <wp:posOffset>447676</wp:posOffset>
                </wp:positionH>
                <wp:positionV relativeFrom="paragraph">
                  <wp:posOffset>-28575</wp:posOffset>
                </wp:positionV>
                <wp:extent cx="2428874" cy="388620"/>
                <wp:effectExtent l="0" t="0" r="0" b="0"/>
                <wp:wrapNone/>
                <wp:docPr id="84" name="Imagen 8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logo-rearm-h.png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11840" cy="4018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522A8D" w14:textId="77777777" w:rsidR="00823D21" w:rsidRDefault="00823D21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0FE3517"/>
    <w:multiLevelType w:val="hybridMultilevel"/>
    <w:tmpl w:val="8E68912C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BBC535B"/>
    <w:multiLevelType w:val="hybridMultilevel"/>
    <w:tmpl w:val="135C2EC0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4DF5B47"/>
    <w:multiLevelType w:val="hybridMultilevel"/>
    <w:tmpl w:val="DEC60F9C"/>
    <w:lvl w:ilvl="0" w:tplc="0C0A000F">
      <w:start w:val="1"/>
      <w:numFmt w:val="decimal"/>
      <w:lvlText w:val="%1."/>
      <w:lvlJc w:val="left"/>
      <w:pPr>
        <w:ind w:left="862" w:hanging="360"/>
      </w:pPr>
    </w:lvl>
    <w:lvl w:ilvl="1" w:tplc="0C0A0019" w:tentative="1">
      <w:start w:val="1"/>
      <w:numFmt w:val="lowerLetter"/>
      <w:lvlText w:val="%2."/>
      <w:lvlJc w:val="left"/>
      <w:pPr>
        <w:ind w:left="1582" w:hanging="360"/>
      </w:pPr>
    </w:lvl>
    <w:lvl w:ilvl="2" w:tplc="0C0A001B" w:tentative="1">
      <w:start w:val="1"/>
      <w:numFmt w:val="lowerRoman"/>
      <w:lvlText w:val="%3."/>
      <w:lvlJc w:val="right"/>
      <w:pPr>
        <w:ind w:left="2302" w:hanging="180"/>
      </w:pPr>
    </w:lvl>
    <w:lvl w:ilvl="3" w:tplc="0C0A000F" w:tentative="1">
      <w:start w:val="1"/>
      <w:numFmt w:val="decimal"/>
      <w:lvlText w:val="%4."/>
      <w:lvlJc w:val="left"/>
      <w:pPr>
        <w:ind w:left="3022" w:hanging="360"/>
      </w:pPr>
    </w:lvl>
    <w:lvl w:ilvl="4" w:tplc="0C0A0019" w:tentative="1">
      <w:start w:val="1"/>
      <w:numFmt w:val="lowerLetter"/>
      <w:lvlText w:val="%5."/>
      <w:lvlJc w:val="left"/>
      <w:pPr>
        <w:ind w:left="3742" w:hanging="360"/>
      </w:pPr>
    </w:lvl>
    <w:lvl w:ilvl="5" w:tplc="0C0A001B" w:tentative="1">
      <w:start w:val="1"/>
      <w:numFmt w:val="lowerRoman"/>
      <w:lvlText w:val="%6."/>
      <w:lvlJc w:val="right"/>
      <w:pPr>
        <w:ind w:left="4462" w:hanging="180"/>
      </w:pPr>
    </w:lvl>
    <w:lvl w:ilvl="6" w:tplc="0C0A000F" w:tentative="1">
      <w:start w:val="1"/>
      <w:numFmt w:val="decimal"/>
      <w:lvlText w:val="%7."/>
      <w:lvlJc w:val="left"/>
      <w:pPr>
        <w:ind w:left="5182" w:hanging="360"/>
      </w:pPr>
    </w:lvl>
    <w:lvl w:ilvl="7" w:tplc="0C0A0019" w:tentative="1">
      <w:start w:val="1"/>
      <w:numFmt w:val="lowerLetter"/>
      <w:lvlText w:val="%8."/>
      <w:lvlJc w:val="left"/>
      <w:pPr>
        <w:ind w:left="5902" w:hanging="360"/>
      </w:pPr>
    </w:lvl>
    <w:lvl w:ilvl="8" w:tplc="0C0A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2" w15:restartNumberingAfterBreak="0">
    <w:nsid w:val="241D1839"/>
    <w:multiLevelType w:val="hybridMultilevel"/>
    <w:tmpl w:val="02A85D24"/>
    <w:lvl w:ilvl="0" w:tplc="4B78BC0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506" w:hanging="360"/>
      </w:pPr>
    </w:lvl>
    <w:lvl w:ilvl="2" w:tplc="0C0A001B" w:tentative="1">
      <w:start w:val="1"/>
      <w:numFmt w:val="lowerRoman"/>
      <w:lvlText w:val="%3."/>
      <w:lvlJc w:val="right"/>
      <w:pPr>
        <w:ind w:left="2226" w:hanging="180"/>
      </w:pPr>
    </w:lvl>
    <w:lvl w:ilvl="3" w:tplc="0C0A000F" w:tentative="1">
      <w:start w:val="1"/>
      <w:numFmt w:val="decimal"/>
      <w:lvlText w:val="%4."/>
      <w:lvlJc w:val="left"/>
      <w:pPr>
        <w:ind w:left="2946" w:hanging="360"/>
      </w:pPr>
    </w:lvl>
    <w:lvl w:ilvl="4" w:tplc="0C0A0019" w:tentative="1">
      <w:start w:val="1"/>
      <w:numFmt w:val="lowerLetter"/>
      <w:lvlText w:val="%5."/>
      <w:lvlJc w:val="left"/>
      <w:pPr>
        <w:ind w:left="3666" w:hanging="360"/>
      </w:pPr>
    </w:lvl>
    <w:lvl w:ilvl="5" w:tplc="0C0A001B" w:tentative="1">
      <w:start w:val="1"/>
      <w:numFmt w:val="lowerRoman"/>
      <w:lvlText w:val="%6."/>
      <w:lvlJc w:val="right"/>
      <w:pPr>
        <w:ind w:left="4386" w:hanging="180"/>
      </w:pPr>
    </w:lvl>
    <w:lvl w:ilvl="6" w:tplc="0C0A000F" w:tentative="1">
      <w:start w:val="1"/>
      <w:numFmt w:val="decimal"/>
      <w:lvlText w:val="%7."/>
      <w:lvlJc w:val="left"/>
      <w:pPr>
        <w:ind w:left="5106" w:hanging="360"/>
      </w:pPr>
    </w:lvl>
    <w:lvl w:ilvl="7" w:tplc="0C0A0019" w:tentative="1">
      <w:start w:val="1"/>
      <w:numFmt w:val="lowerLetter"/>
      <w:lvlText w:val="%8."/>
      <w:lvlJc w:val="left"/>
      <w:pPr>
        <w:ind w:left="5826" w:hanging="360"/>
      </w:pPr>
    </w:lvl>
    <w:lvl w:ilvl="8" w:tplc="0C0A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2E291171"/>
    <w:multiLevelType w:val="hybridMultilevel"/>
    <w:tmpl w:val="373E9AC2"/>
    <w:lvl w:ilvl="0" w:tplc="DEBC8C4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506" w:hanging="360"/>
      </w:pPr>
    </w:lvl>
    <w:lvl w:ilvl="2" w:tplc="0C0A001B" w:tentative="1">
      <w:start w:val="1"/>
      <w:numFmt w:val="lowerRoman"/>
      <w:lvlText w:val="%3."/>
      <w:lvlJc w:val="right"/>
      <w:pPr>
        <w:ind w:left="2226" w:hanging="180"/>
      </w:pPr>
    </w:lvl>
    <w:lvl w:ilvl="3" w:tplc="0C0A000F" w:tentative="1">
      <w:start w:val="1"/>
      <w:numFmt w:val="decimal"/>
      <w:lvlText w:val="%4."/>
      <w:lvlJc w:val="left"/>
      <w:pPr>
        <w:ind w:left="2946" w:hanging="360"/>
      </w:pPr>
    </w:lvl>
    <w:lvl w:ilvl="4" w:tplc="0C0A0019" w:tentative="1">
      <w:start w:val="1"/>
      <w:numFmt w:val="lowerLetter"/>
      <w:lvlText w:val="%5."/>
      <w:lvlJc w:val="left"/>
      <w:pPr>
        <w:ind w:left="3666" w:hanging="360"/>
      </w:pPr>
    </w:lvl>
    <w:lvl w:ilvl="5" w:tplc="0C0A001B" w:tentative="1">
      <w:start w:val="1"/>
      <w:numFmt w:val="lowerRoman"/>
      <w:lvlText w:val="%6."/>
      <w:lvlJc w:val="right"/>
      <w:pPr>
        <w:ind w:left="4386" w:hanging="180"/>
      </w:pPr>
    </w:lvl>
    <w:lvl w:ilvl="6" w:tplc="0C0A000F" w:tentative="1">
      <w:start w:val="1"/>
      <w:numFmt w:val="decimal"/>
      <w:lvlText w:val="%7."/>
      <w:lvlJc w:val="left"/>
      <w:pPr>
        <w:ind w:left="5106" w:hanging="360"/>
      </w:pPr>
    </w:lvl>
    <w:lvl w:ilvl="7" w:tplc="0C0A0019" w:tentative="1">
      <w:start w:val="1"/>
      <w:numFmt w:val="lowerLetter"/>
      <w:lvlText w:val="%8."/>
      <w:lvlJc w:val="left"/>
      <w:pPr>
        <w:ind w:left="5826" w:hanging="360"/>
      </w:pPr>
    </w:lvl>
    <w:lvl w:ilvl="8" w:tplc="0C0A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 w15:restartNumberingAfterBreak="0">
    <w:nsid w:val="2FD94D90"/>
    <w:multiLevelType w:val="hybridMultilevel"/>
    <w:tmpl w:val="19566C02"/>
    <w:lvl w:ilvl="0" w:tplc="260014FA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F6479A"/>
    <w:multiLevelType w:val="hybridMultilevel"/>
    <w:tmpl w:val="972854C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B166802"/>
    <w:multiLevelType w:val="hybridMultilevel"/>
    <w:tmpl w:val="B468679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2114FE1"/>
    <w:multiLevelType w:val="hybridMultilevel"/>
    <w:tmpl w:val="A7B2FFBA"/>
    <w:lvl w:ilvl="0" w:tplc="A3B0FF5A">
      <w:start w:val="1"/>
      <w:numFmt w:val="decimal"/>
      <w:lvlText w:val="%1."/>
      <w:lvlJc w:val="left"/>
      <w:pPr>
        <w:ind w:left="1222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942" w:hanging="360"/>
      </w:pPr>
    </w:lvl>
    <w:lvl w:ilvl="2" w:tplc="0C0A001B" w:tentative="1">
      <w:start w:val="1"/>
      <w:numFmt w:val="lowerRoman"/>
      <w:lvlText w:val="%3."/>
      <w:lvlJc w:val="right"/>
      <w:pPr>
        <w:ind w:left="2662" w:hanging="180"/>
      </w:pPr>
    </w:lvl>
    <w:lvl w:ilvl="3" w:tplc="0C0A000F" w:tentative="1">
      <w:start w:val="1"/>
      <w:numFmt w:val="decimal"/>
      <w:lvlText w:val="%4."/>
      <w:lvlJc w:val="left"/>
      <w:pPr>
        <w:ind w:left="3382" w:hanging="360"/>
      </w:pPr>
    </w:lvl>
    <w:lvl w:ilvl="4" w:tplc="0C0A0019" w:tentative="1">
      <w:start w:val="1"/>
      <w:numFmt w:val="lowerLetter"/>
      <w:lvlText w:val="%5."/>
      <w:lvlJc w:val="left"/>
      <w:pPr>
        <w:ind w:left="4102" w:hanging="360"/>
      </w:pPr>
    </w:lvl>
    <w:lvl w:ilvl="5" w:tplc="0C0A001B" w:tentative="1">
      <w:start w:val="1"/>
      <w:numFmt w:val="lowerRoman"/>
      <w:lvlText w:val="%6."/>
      <w:lvlJc w:val="right"/>
      <w:pPr>
        <w:ind w:left="4822" w:hanging="180"/>
      </w:pPr>
    </w:lvl>
    <w:lvl w:ilvl="6" w:tplc="0C0A000F" w:tentative="1">
      <w:start w:val="1"/>
      <w:numFmt w:val="decimal"/>
      <w:lvlText w:val="%7."/>
      <w:lvlJc w:val="left"/>
      <w:pPr>
        <w:ind w:left="5542" w:hanging="360"/>
      </w:pPr>
    </w:lvl>
    <w:lvl w:ilvl="7" w:tplc="0C0A0019" w:tentative="1">
      <w:start w:val="1"/>
      <w:numFmt w:val="lowerLetter"/>
      <w:lvlText w:val="%8."/>
      <w:lvlJc w:val="left"/>
      <w:pPr>
        <w:ind w:left="6262" w:hanging="360"/>
      </w:pPr>
    </w:lvl>
    <w:lvl w:ilvl="8" w:tplc="0C0A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18" w15:restartNumberingAfterBreak="0">
    <w:nsid w:val="48703C0D"/>
    <w:multiLevelType w:val="hybridMultilevel"/>
    <w:tmpl w:val="0C4E72DA"/>
    <w:lvl w:ilvl="0" w:tplc="0C0A000F">
      <w:start w:val="1"/>
      <w:numFmt w:val="decimal"/>
      <w:lvlText w:val="%1."/>
      <w:lvlJc w:val="left"/>
      <w:pPr>
        <w:ind w:left="1582" w:hanging="360"/>
      </w:pPr>
    </w:lvl>
    <w:lvl w:ilvl="1" w:tplc="0C0A0019" w:tentative="1">
      <w:start w:val="1"/>
      <w:numFmt w:val="lowerLetter"/>
      <w:lvlText w:val="%2."/>
      <w:lvlJc w:val="left"/>
      <w:pPr>
        <w:ind w:left="2302" w:hanging="360"/>
      </w:pPr>
    </w:lvl>
    <w:lvl w:ilvl="2" w:tplc="0C0A001B" w:tentative="1">
      <w:start w:val="1"/>
      <w:numFmt w:val="lowerRoman"/>
      <w:lvlText w:val="%3."/>
      <w:lvlJc w:val="right"/>
      <w:pPr>
        <w:ind w:left="3022" w:hanging="180"/>
      </w:pPr>
    </w:lvl>
    <w:lvl w:ilvl="3" w:tplc="0C0A000F" w:tentative="1">
      <w:start w:val="1"/>
      <w:numFmt w:val="decimal"/>
      <w:lvlText w:val="%4."/>
      <w:lvlJc w:val="left"/>
      <w:pPr>
        <w:ind w:left="3742" w:hanging="360"/>
      </w:pPr>
    </w:lvl>
    <w:lvl w:ilvl="4" w:tplc="0C0A0019" w:tentative="1">
      <w:start w:val="1"/>
      <w:numFmt w:val="lowerLetter"/>
      <w:lvlText w:val="%5."/>
      <w:lvlJc w:val="left"/>
      <w:pPr>
        <w:ind w:left="4462" w:hanging="360"/>
      </w:pPr>
    </w:lvl>
    <w:lvl w:ilvl="5" w:tplc="0C0A001B" w:tentative="1">
      <w:start w:val="1"/>
      <w:numFmt w:val="lowerRoman"/>
      <w:lvlText w:val="%6."/>
      <w:lvlJc w:val="right"/>
      <w:pPr>
        <w:ind w:left="5182" w:hanging="180"/>
      </w:pPr>
    </w:lvl>
    <w:lvl w:ilvl="6" w:tplc="0C0A000F" w:tentative="1">
      <w:start w:val="1"/>
      <w:numFmt w:val="decimal"/>
      <w:lvlText w:val="%7."/>
      <w:lvlJc w:val="left"/>
      <w:pPr>
        <w:ind w:left="5902" w:hanging="360"/>
      </w:pPr>
    </w:lvl>
    <w:lvl w:ilvl="7" w:tplc="0C0A0019" w:tentative="1">
      <w:start w:val="1"/>
      <w:numFmt w:val="lowerLetter"/>
      <w:lvlText w:val="%8."/>
      <w:lvlJc w:val="left"/>
      <w:pPr>
        <w:ind w:left="6622" w:hanging="360"/>
      </w:pPr>
    </w:lvl>
    <w:lvl w:ilvl="8" w:tplc="0C0A001B" w:tentative="1">
      <w:start w:val="1"/>
      <w:numFmt w:val="lowerRoman"/>
      <w:lvlText w:val="%9."/>
      <w:lvlJc w:val="right"/>
      <w:pPr>
        <w:ind w:left="7342" w:hanging="180"/>
      </w:pPr>
    </w:lvl>
  </w:abstractNum>
  <w:abstractNum w:abstractNumId="19" w15:restartNumberingAfterBreak="0">
    <w:nsid w:val="48A93A30"/>
    <w:multiLevelType w:val="hybridMultilevel"/>
    <w:tmpl w:val="204A0B6A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28E13C0"/>
    <w:multiLevelType w:val="hybridMultilevel"/>
    <w:tmpl w:val="4AA85C8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D6A31EC"/>
    <w:multiLevelType w:val="hybridMultilevel"/>
    <w:tmpl w:val="B3E6076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81830361">
    <w:abstractNumId w:val="8"/>
  </w:num>
  <w:num w:numId="2" w16cid:durableId="275601740">
    <w:abstractNumId w:val="6"/>
  </w:num>
  <w:num w:numId="3" w16cid:durableId="1792897308">
    <w:abstractNumId w:val="5"/>
  </w:num>
  <w:num w:numId="4" w16cid:durableId="1691028761">
    <w:abstractNumId w:val="4"/>
  </w:num>
  <w:num w:numId="5" w16cid:durableId="1549998837">
    <w:abstractNumId w:val="7"/>
  </w:num>
  <w:num w:numId="6" w16cid:durableId="212549668">
    <w:abstractNumId w:val="3"/>
  </w:num>
  <w:num w:numId="7" w16cid:durableId="1306818796">
    <w:abstractNumId w:val="2"/>
  </w:num>
  <w:num w:numId="8" w16cid:durableId="1899243912">
    <w:abstractNumId w:val="1"/>
  </w:num>
  <w:num w:numId="9" w16cid:durableId="1311593000">
    <w:abstractNumId w:val="0"/>
  </w:num>
  <w:num w:numId="10" w16cid:durableId="1470977358">
    <w:abstractNumId w:val="15"/>
  </w:num>
  <w:num w:numId="11" w16cid:durableId="1919441348">
    <w:abstractNumId w:val="13"/>
  </w:num>
  <w:num w:numId="12" w16cid:durableId="1305306447">
    <w:abstractNumId w:val="12"/>
  </w:num>
  <w:num w:numId="13" w16cid:durableId="1476337720">
    <w:abstractNumId w:val="14"/>
  </w:num>
  <w:num w:numId="14" w16cid:durableId="160971324">
    <w:abstractNumId w:val="9"/>
  </w:num>
  <w:num w:numId="15" w16cid:durableId="2100251565">
    <w:abstractNumId w:val="21"/>
  </w:num>
  <w:num w:numId="16" w16cid:durableId="275790117">
    <w:abstractNumId w:val="11"/>
  </w:num>
  <w:num w:numId="17" w16cid:durableId="1069772378">
    <w:abstractNumId w:val="20"/>
  </w:num>
  <w:num w:numId="18" w16cid:durableId="691348232">
    <w:abstractNumId w:val="19"/>
  </w:num>
  <w:num w:numId="19" w16cid:durableId="1418478005">
    <w:abstractNumId w:val="16"/>
  </w:num>
  <w:num w:numId="20" w16cid:durableId="1604921000">
    <w:abstractNumId w:val="18"/>
  </w:num>
  <w:num w:numId="21" w16cid:durableId="1859663024">
    <w:abstractNumId w:val="17"/>
  </w:num>
  <w:num w:numId="22" w16cid:durableId="28770307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0D0526"/>
    <w:rsid w:val="000E3874"/>
    <w:rsid w:val="000E5995"/>
    <w:rsid w:val="00135383"/>
    <w:rsid w:val="0015074B"/>
    <w:rsid w:val="001C7CD4"/>
    <w:rsid w:val="001E6CA4"/>
    <w:rsid w:val="0020776B"/>
    <w:rsid w:val="0029639D"/>
    <w:rsid w:val="002A187A"/>
    <w:rsid w:val="002E3A9F"/>
    <w:rsid w:val="003222F1"/>
    <w:rsid w:val="0032264F"/>
    <w:rsid w:val="00326F90"/>
    <w:rsid w:val="0034208C"/>
    <w:rsid w:val="003B22D2"/>
    <w:rsid w:val="003D57AF"/>
    <w:rsid w:val="003E0DF7"/>
    <w:rsid w:val="004008C2"/>
    <w:rsid w:val="00435ED6"/>
    <w:rsid w:val="004732FF"/>
    <w:rsid w:val="00525619"/>
    <w:rsid w:val="00600455"/>
    <w:rsid w:val="00646E0B"/>
    <w:rsid w:val="00684978"/>
    <w:rsid w:val="006E75A3"/>
    <w:rsid w:val="007140DE"/>
    <w:rsid w:val="0073132C"/>
    <w:rsid w:val="00775DDC"/>
    <w:rsid w:val="00780236"/>
    <w:rsid w:val="007C3661"/>
    <w:rsid w:val="007D4349"/>
    <w:rsid w:val="007F769D"/>
    <w:rsid w:val="00817A25"/>
    <w:rsid w:val="00823D21"/>
    <w:rsid w:val="00894658"/>
    <w:rsid w:val="00911777"/>
    <w:rsid w:val="00915582"/>
    <w:rsid w:val="009A6F38"/>
    <w:rsid w:val="00A02B5B"/>
    <w:rsid w:val="00A8787C"/>
    <w:rsid w:val="00A95558"/>
    <w:rsid w:val="00AA1D8D"/>
    <w:rsid w:val="00B47730"/>
    <w:rsid w:val="00B77A26"/>
    <w:rsid w:val="00B80F1A"/>
    <w:rsid w:val="00BA5A03"/>
    <w:rsid w:val="00BD5EE5"/>
    <w:rsid w:val="00C10299"/>
    <w:rsid w:val="00C162D8"/>
    <w:rsid w:val="00C263D3"/>
    <w:rsid w:val="00C271E0"/>
    <w:rsid w:val="00C77EA2"/>
    <w:rsid w:val="00C80A9C"/>
    <w:rsid w:val="00CB0664"/>
    <w:rsid w:val="00CD0307"/>
    <w:rsid w:val="00D03C09"/>
    <w:rsid w:val="00D821B2"/>
    <w:rsid w:val="00D914E4"/>
    <w:rsid w:val="00DF754D"/>
    <w:rsid w:val="00E17ACE"/>
    <w:rsid w:val="00E4637A"/>
    <w:rsid w:val="00E71935"/>
    <w:rsid w:val="00E72380"/>
    <w:rsid w:val="00E83596"/>
    <w:rsid w:val="00E96A0F"/>
    <w:rsid w:val="00EB25D2"/>
    <w:rsid w:val="00F77853"/>
    <w:rsid w:val="00F8796F"/>
    <w:rsid w:val="00FC693F"/>
    <w:rsid w:val="00FF48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D03D1FD"/>
  <w14:defaultImageDpi w14:val="300"/>
  <w15:docId w15:val="{4942B9DD-FFDC-421F-BE71-1B7C6E347A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77EA2"/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ipervnculo">
    <w:name w:val="Hyperlink"/>
    <w:basedOn w:val="Fuentedeprrafopredeter"/>
    <w:uiPriority w:val="99"/>
    <w:unhideWhenUsed/>
    <w:rsid w:val="000E387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713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oter" Target="footer1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footer" Target="foot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header" Target="header1.xml"/><Relationship Id="rId40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1.png"/><Relationship Id="rId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586EDE7-33A8-4598-B7CB-D1556160EA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651</Words>
  <Characters>3585</Characters>
  <Application>Microsoft Office Word</Application>
  <DocSecurity>0</DocSecurity>
  <Lines>29</Lines>
  <Paragraphs>8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4228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RODRIGUEZ IZQUIERDO, MARIA</cp:lastModifiedBy>
  <cp:revision>2</cp:revision>
  <cp:lastPrinted>2026-03-12T19:00:00Z</cp:lastPrinted>
  <dcterms:created xsi:type="dcterms:W3CDTF">2026-03-12T19:28:00Z</dcterms:created>
  <dcterms:modified xsi:type="dcterms:W3CDTF">2026-03-12T19:28:00Z</dcterms:modified>
  <cp:category/>
</cp:coreProperties>
</file>