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069111" w14:textId="2D7FEFAE" w:rsidR="00B77A26" w:rsidRPr="007140DE" w:rsidRDefault="00B77A26" w:rsidP="00B77A26">
      <w:pPr>
        <w:spacing w:before="240" w:after="0"/>
        <w:rPr>
          <w:rFonts w:ascii="Verdana" w:hAnsi="Verdana"/>
          <w:b/>
          <w:bCs/>
        </w:rPr>
      </w:pPr>
      <w:r w:rsidRPr="007140DE">
        <w:rPr>
          <w:rFonts w:ascii="Verdana" w:hAnsi="Verdana"/>
          <w:b/>
          <w:bCs/>
        </w:rPr>
        <w:t>PLANTILLA_</w:t>
      </w:r>
      <w:r w:rsidR="003D19AF">
        <w:rPr>
          <w:rFonts w:ascii="Verdana" w:hAnsi="Verdana"/>
          <w:b/>
          <w:bCs/>
        </w:rPr>
        <w:t>2</w:t>
      </w:r>
    </w:p>
    <w:p w14:paraId="058DB4A4" w14:textId="3AC82703" w:rsidR="00B77A26" w:rsidRPr="007140DE" w:rsidRDefault="00B77A26" w:rsidP="004B3231">
      <w:pPr>
        <w:spacing w:before="240" w:after="0"/>
        <w:rPr>
          <w:rFonts w:ascii="Verdana" w:hAnsi="Verdana"/>
        </w:rPr>
      </w:pPr>
      <w:r w:rsidRPr="007140DE">
        <w:rPr>
          <w:rFonts w:ascii="Verdana" w:hAnsi="Verdana"/>
        </w:rPr>
        <w:t xml:space="preserve">Esta </w:t>
      </w:r>
      <w:proofErr w:type="spellStart"/>
      <w:r w:rsidRPr="007140DE">
        <w:rPr>
          <w:rFonts w:ascii="Verdana" w:hAnsi="Verdana"/>
        </w:rPr>
        <w:t>plantilla</w:t>
      </w:r>
      <w:proofErr w:type="spellEnd"/>
      <w:r w:rsidRPr="007140DE">
        <w:rPr>
          <w:rFonts w:ascii="Verdana" w:hAnsi="Verdana"/>
        </w:rPr>
        <w:t xml:space="preserve"> </w:t>
      </w:r>
      <w:r w:rsidR="004B3231">
        <w:rPr>
          <w:rFonts w:ascii="Verdana" w:hAnsi="Verdana"/>
        </w:rPr>
        <w:t xml:space="preserve">la </w:t>
      </w:r>
      <w:proofErr w:type="spellStart"/>
      <w:r w:rsidR="004B3231">
        <w:rPr>
          <w:rFonts w:ascii="Verdana" w:hAnsi="Verdana"/>
        </w:rPr>
        <w:t>utilizas</w:t>
      </w:r>
      <w:proofErr w:type="spellEnd"/>
      <w:r w:rsidR="00DD285A">
        <w:rPr>
          <w:rFonts w:ascii="Verdana" w:hAnsi="Verdana"/>
        </w:rPr>
        <w:t xml:space="preserve"> para </w:t>
      </w:r>
      <w:proofErr w:type="spellStart"/>
      <w:r w:rsidR="00503140">
        <w:rPr>
          <w:rFonts w:ascii="Verdana" w:hAnsi="Verdana"/>
        </w:rPr>
        <w:t>realizar</w:t>
      </w:r>
      <w:proofErr w:type="spellEnd"/>
      <w:r w:rsidR="00503140">
        <w:rPr>
          <w:rFonts w:ascii="Verdana" w:hAnsi="Verdana"/>
        </w:rPr>
        <w:t xml:space="preserve"> la </w:t>
      </w:r>
      <w:proofErr w:type="spellStart"/>
      <w:r w:rsidR="00503140" w:rsidRPr="00503140">
        <w:rPr>
          <w:rFonts w:ascii="Verdana" w:hAnsi="Verdana"/>
          <w:b/>
          <w:bCs/>
        </w:rPr>
        <w:t>Actividad</w:t>
      </w:r>
      <w:proofErr w:type="spellEnd"/>
      <w:r w:rsidR="00503140" w:rsidRPr="00503140">
        <w:rPr>
          <w:rFonts w:ascii="Verdana" w:hAnsi="Verdana"/>
          <w:b/>
          <w:bCs/>
        </w:rPr>
        <w:t xml:space="preserve"> 5</w:t>
      </w:r>
      <w:r w:rsidR="00503140">
        <w:rPr>
          <w:rFonts w:ascii="Verdana" w:hAnsi="Verdana"/>
        </w:rPr>
        <w:t xml:space="preserve">. </w:t>
      </w:r>
      <w:proofErr w:type="spellStart"/>
      <w:r w:rsidR="00503140">
        <w:rPr>
          <w:rFonts w:ascii="Verdana" w:hAnsi="Verdana"/>
        </w:rPr>
        <w:t>Cumplimenta</w:t>
      </w:r>
      <w:proofErr w:type="spellEnd"/>
      <w:r w:rsidR="00503140">
        <w:rPr>
          <w:rFonts w:ascii="Verdana" w:hAnsi="Verdana"/>
        </w:rPr>
        <w:t xml:space="preserve"> lo </w:t>
      </w:r>
      <w:proofErr w:type="spellStart"/>
      <w:r w:rsidR="00503140">
        <w:rPr>
          <w:rFonts w:ascii="Verdana" w:hAnsi="Verdana"/>
        </w:rPr>
        <w:t>que</w:t>
      </w:r>
      <w:proofErr w:type="spellEnd"/>
      <w:r w:rsidR="00503140">
        <w:rPr>
          <w:rFonts w:ascii="Verdana" w:hAnsi="Verdana"/>
        </w:rPr>
        <w:t xml:space="preserve"> se indica.</w:t>
      </w:r>
    </w:p>
    <w:p w14:paraId="2857BE3D" w14:textId="334F95B4" w:rsidR="00B77A26" w:rsidRDefault="00503140" w:rsidP="00B77A26">
      <w:p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Trabajas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el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supuesto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presentas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como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candidato</w:t>
      </w:r>
      <w:proofErr w:type="spellEnd"/>
      <w:r>
        <w:rPr>
          <w:rFonts w:ascii="Verdana" w:hAnsi="Verdana"/>
        </w:rPr>
        <w:t xml:space="preserve"> a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trabajo</w:t>
      </w:r>
      <w:proofErr w:type="spellEnd"/>
      <w:r>
        <w:rPr>
          <w:rFonts w:ascii="Verdana" w:hAnsi="Verdana"/>
        </w:rPr>
        <w:t xml:space="preserve"> real </w:t>
      </w:r>
      <w:proofErr w:type="spellStart"/>
      <w:r>
        <w:rPr>
          <w:rFonts w:ascii="Verdana" w:hAnsi="Verdana"/>
        </w:rPr>
        <w:t>siguiente</w:t>
      </w:r>
      <w:proofErr w:type="spellEnd"/>
      <w:r>
        <w:rPr>
          <w:rFonts w:ascii="Verdana" w:hAnsi="Verdana"/>
        </w:rPr>
        <w:t>:</w:t>
      </w:r>
    </w:p>
    <w:p w14:paraId="4836FBB9" w14:textId="240A52B1" w:rsidR="00503140" w:rsidRDefault="00503140" w:rsidP="00B77A26">
      <w:pPr>
        <w:spacing w:before="240" w:after="0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45E25126" wp14:editId="10CA15E9">
            <wp:extent cx="6317352" cy="2683510"/>
            <wp:effectExtent l="57150" t="57150" r="64770" b="59690"/>
            <wp:docPr id="3063149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31498" name="Imagen 30631498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24048" cy="2686355"/>
                    </a:xfrm>
                    <a:prstGeom prst="rect">
                      <a:avLst/>
                    </a:prstGeom>
                    <a:effectLst/>
                    <a:scene3d>
                      <a:camera prst="orthographicFront"/>
                      <a:lightRig rig="threePt" dir="t"/>
                    </a:scene3d>
                    <a:sp3d contourW="19050">
                      <a:contourClr>
                        <a:schemeClr val="accent3"/>
                      </a:contourClr>
                    </a:sp3d>
                  </pic:spPr>
                </pic:pic>
              </a:graphicData>
            </a:graphic>
          </wp:inline>
        </w:drawing>
      </w:r>
    </w:p>
    <w:p w14:paraId="6BC99B30" w14:textId="50E25EA2" w:rsidR="00503140" w:rsidRDefault="00503140" w:rsidP="0050314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Recuerda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algo </w:t>
      </w:r>
      <w:proofErr w:type="spellStart"/>
      <w:r>
        <w:rPr>
          <w:rFonts w:ascii="Verdana" w:hAnsi="Verdana"/>
        </w:rPr>
        <w:t>muy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importante</w:t>
      </w:r>
      <w:proofErr w:type="spellEnd"/>
      <w:r>
        <w:rPr>
          <w:rFonts w:ascii="Verdana" w:hAnsi="Verdana"/>
        </w:rPr>
        <w:t xml:space="preserve"> al preparer </w:t>
      </w:r>
      <w:proofErr w:type="spellStart"/>
      <w:r>
        <w:rPr>
          <w:rFonts w:ascii="Verdana" w:hAnsi="Verdana"/>
        </w:rPr>
        <w:t>una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trabajo</w:t>
      </w:r>
      <w:proofErr w:type="spellEnd"/>
      <w:r>
        <w:rPr>
          <w:rFonts w:ascii="Verdana" w:hAnsi="Verdana"/>
        </w:rPr>
        <w:t xml:space="preserve"> es </w:t>
      </w:r>
      <w:proofErr w:type="spellStart"/>
      <w:r>
        <w:rPr>
          <w:rFonts w:ascii="Verdana" w:hAnsi="Verdana"/>
        </w:rPr>
        <w:t>entender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todo</w:t>
      </w:r>
      <w:proofErr w:type="spellEnd"/>
      <w:r>
        <w:rPr>
          <w:rFonts w:ascii="Verdana" w:hAnsi="Verdana"/>
        </w:rPr>
        <w:t xml:space="preserve"> lo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 w:rsidR="003D19AF">
        <w:rPr>
          <w:rFonts w:ascii="Verdana" w:hAnsi="Verdana"/>
        </w:rPr>
        <w:t>aparece</w:t>
      </w:r>
      <w:proofErr w:type="spellEnd"/>
      <w:r w:rsidR="003D19AF">
        <w:rPr>
          <w:rFonts w:ascii="Verdana" w:hAnsi="Verdana"/>
        </w:rPr>
        <w:t xml:space="preserve"> </w:t>
      </w:r>
      <w:proofErr w:type="spellStart"/>
      <w:r w:rsidR="003D19AF">
        <w:rPr>
          <w:rFonts w:ascii="Verdana" w:hAnsi="Verdana"/>
        </w:rPr>
        <w:t>en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trabajo</w:t>
      </w:r>
      <w:proofErr w:type="spellEnd"/>
      <w:r>
        <w:rPr>
          <w:rFonts w:ascii="Verdana" w:hAnsi="Verdana"/>
        </w:rPr>
        <w:t xml:space="preserve">. </w:t>
      </w:r>
    </w:p>
    <w:p w14:paraId="0D620420" w14:textId="7FA1DB99" w:rsidR="00503140" w:rsidRDefault="00503140" w:rsidP="00503140">
      <w:pPr>
        <w:spacing w:before="240" w:after="0"/>
        <w:ind w:left="720"/>
        <w:rPr>
          <w:rFonts w:ascii="Verdana" w:hAnsi="Verdana"/>
        </w:rPr>
      </w:pPr>
      <w:proofErr w:type="spellStart"/>
      <w:r w:rsidRPr="00503140">
        <w:rPr>
          <w:rFonts w:ascii="Verdana" w:hAnsi="Verdana"/>
        </w:rPr>
        <w:t>Busca</w:t>
      </w:r>
      <w:proofErr w:type="spellEnd"/>
      <w:r w:rsidRPr="00503140">
        <w:rPr>
          <w:rFonts w:ascii="Verdana" w:hAnsi="Verdana"/>
        </w:rPr>
        <w:t xml:space="preserve"> </w:t>
      </w:r>
      <w:proofErr w:type="spellStart"/>
      <w:r w:rsidRPr="00503140">
        <w:rPr>
          <w:rFonts w:ascii="Verdana" w:hAnsi="Verdana"/>
        </w:rPr>
        <w:t>en</w:t>
      </w:r>
      <w:proofErr w:type="spellEnd"/>
      <w:r w:rsidRPr="00503140">
        <w:rPr>
          <w:rFonts w:ascii="Verdana" w:hAnsi="Verdana"/>
        </w:rPr>
        <w:t xml:space="preserve"> internet lo </w:t>
      </w:r>
      <w:proofErr w:type="spellStart"/>
      <w:r w:rsidRPr="003D19AF">
        <w:rPr>
          <w:rFonts w:ascii="Verdana" w:hAnsi="Verdana"/>
          <w:b/>
          <w:bCs/>
        </w:rPr>
        <w:t>que</w:t>
      </w:r>
      <w:proofErr w:type="spellEnd"/>
      <w:r w:rsidRPr="003D19AF">
        <w:rPr>
          <w:rFonts w:ascii="Verdana" w:hAnsi="Verdana"/>
          <w:b/>
          <w:bCs/>
        </w:rPr>
        <w:t xml:space="preserve"> no </w:t>
      </w:r>
      <w:proofErr w:type="spellStart"/>
      <w:r w:rsidRPr="003D19AF">
        <w:rPr>
          <w:rFonts w:ascii="Verdana" w:hAnsi="Verdana"/>
          <w:b/>
          <w:bCs/>
        </w:rPr>
        <w:t>entiend</w:t>
      </w:r>
      <w:r w:rsidR="00B36630" w:rsidRPr="003D19AF">
        <w:rPr>
          <w:rFonts w:ascii="Verdana" w:hAnsi="Verdana"/>
          <w:b/>
          <w:bCs/>
        </w:rPr>
        <w:t>e</w:t>
      </w:r>
      <w:r w:rsidRPr="003D19AF">
        <w:rPr>
          <w:rFonts w:ascii="Verdana" w:hAnsi="Verdana"/>
          <w:b/>
          <w:bCs/>
        </w:rPr>
        <w:t>s</w:t>
      </w:r>
      <w:proofErr w:type="spellEnd"/>
      <w:r>
        <w:rPr>
          <w:rFonts w:ascii="Verdana" w:hAnsi="Verdana"/>
        </w:rPr>
        <w:t xml:space="preserve"> de la </w:t>
      </w:r>
      <w:proofErr w:type="spellStart"/>
      <w:r>
        <w:rPr>
          <w:rFonts w:ascii="Verdana" w:hAnsi="Verdana"/>
        </w:rPr>
        <w:t>oferta</w:t>
      </w:r>
      <w:proofErr w:type="spellEnd"/>
      <w:r>
        <w:rPr>
          <w:rFonts w:ascii="Verdana" w:hAnsi="Verdana"/>
        </w:rPr>
        <w:t xml:space="preserve"> y </w:t>
      </w:r>
      <w:proofErr w:type="spellStart"/>
      <w:proofErr w:type="gramStart"/>
      <w:r w:rsidRPr="003D19AF">
        <w:rPr>
          <w:rFonts w:ascii="Verdana" w:hAnsi="Verdana"/>
          <w:b/>
          <w:bCs/>
        </w:rPr>
        <w:t>anota</w:t>
      </w:r>
      <w:proofErr w:type="spellEnd"/>
      <w:r w:rsidRPr="003D19AF">
        <w:rPr>
          <w:rFonts w:ascii="Verdana" w:hAnsi="Verdana"/>
          <w:b/>
          <w:bCs/>
        </w:rPr>
        <w:t xml:space="preserve">  </w:t>
      </w:r>
      <w:proofErr w:type="spellStart"/>
      <w:r w:rsidR="00B36630" w:rsidRPr="003D19AF">
        <w:rPr>
          <w:rFonts w:ascii="Verdana" w:hAnsi="Verdana"/>
          <w:b/>
          <w:bCs/>
        </w:rPr>
        <w:t>su</w:t>
      </w:r>
      <w:proofErr w:type="spellEnd"/>
      <w:proofErr w:type="gramEnd"/>
      <w:r w:rsidR="00B36630" w:rsidRPr="003D19AF">
        <w:rPr>
          <w:rFonts w:ascii="Verdana" w:hAnsi="Verdana"/>
          <w:b/>
          <w:bCs/>
        </w:rPr>
        <w:t xml:space="preserve"> </w:t>
      </w:r>
      <w:proofErr w:type="spellStart"/>
      <w:r w:rsidR="00B36630" w:rsidRPr="003D19AF">
        <w:rPr>
          <w:rFonts w:ascii="Verdana" w:hAnsi="Verdana"/>
          <w:b/>
          <w:bCs/>
        </w:rPr>
        <w:t>significado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una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vez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sepas</w:t>
      </w:r>
      <w:proofErr w:type="spellEnd"/>
      <w:r>
        <w:rPr>
          <w:rFonts w:ascii="Verdana" w:hAnsi="Verdana"/>
        </w:rPr>
        <w:t xml:space="preserve"> a </w:t>
      </w:r>
      <w:proofErr w:type="spellStart"/>
      <w:r>
        <w:rPr>
          <w:rFonts w:ascii="Verdana" w:hAnsi="Verdana"/>
        </w:rPr>
        <w:t>qué</w:t>
      </w:r>
      <w:proofErr w:type="spellEnd"/>
      <w:r>
        <w:rPr>
          <w:rFonts w:ascii="Verdana" w:hAnsi="Verdana"/>
        </w:rPr>
        <w:t xml:space="preserve"> se </w:t>
      </w:r>
      <w:proofErr w:type="spellStart"/>
      <w:r>
        <w:rPr>
          <w:rFonts w:ascii="Verdana" w:hAnsi="Verdana"/>
        </w:rPr>
        <w:t>refiere</w:t>
      </w:r>
      <w:proofErr w:type="spellEnd"/>
      <w:r>
        <w:rPr>
          <w:rFonts w:ascii="Verdana" w:hAnsi="Verdana"/>
        </w:rPr>
        <w:t>:</w:t>
      </w:r>
    </w:p>
    <w:p w14:paraId="6FDFBCDA" w14:textId="77777777" w:rsidR="00503140" w:rsidRPr="00503140" w:rsidRDefault="00503140" w:rsidP="00503140">
      <w:pPr>
        <w:spacing w:before="240" w:after="0"/>
        <w:ind w:left="72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503140" w:rsidRPr="007140DE" w14:paraId="41303197" w14:textId="77777777" w:rsidTr="00FF4430">
        <w:tc>
          <w:tcPr>
            <w:tcW w:w="4885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59BFC53D" w14:textId="0710C597" w:rsidR="00503140" w:rsidRPr="007140DE" w:rsidRDefault="00503140" w:rsidP="00FF4430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 xml:space="preserve">QUÉ </w:t>
            </w:r>
            <w:r w:rsidR="00B36630">
              <w:rPr>
                <w:rFonts w:ascii="Verdana" w:hAnsi="Verdana"/>
                <w:b/>
                <w:bCs/>
              </w:rPr>
              <w:t>NO ENTIENDO</w:t>
            </w:r>
          </w:p>
        </w:tc>
        <w:tc>
          <w:tcPr>
            <w:tcW w:w="4886" w:type="dxa"/>
            <w:shd w:val="clear" w:color="auto" w:fill="DBE5F1" w:themeFill="accent1" w:themeFillTint="33"/>
            <w:tcMar>
              <w:top w:w="40" w:type="dxa"/>
              <w:bottom w:w="40" w:type="dxa"/>
            </w:tcMar>
            <w:vAlign w:val="center"/>
          </w:tcPr>
          <w:p w14:paraId="2CFEAC99" w14:textId="372FED57" w:rsidR="00503140" w:rsidRPr="007140DE" w:rsidRDefault="00503140" w:rsidP="00FF4430">
            <w:pPr>
              <w:spacing w:before="240"/>
              <w:jc w:val="center"/>
              <w:rPr>
                <w:rFonts w:ascii="Verdana" w:hAnsi="Verdana"/>
                <w:b/>
                <w:bCs/>
              </w:rPr>
            </w:pPr>
            <w:r w:rsidRPr="007140DE">
              <w:rPr>
                <w:rFonts w:ascii="Verdana" w:hAnsi="Verdana"/>
                <w:b/>
                <w:bCs/>
              </w:rPr>
              <w:t xml:space="preserve">QUÉ </w:t>
            </w:r>
            <w:r w:rsidR="00B36630">
              <w:rPr>
                <w:rFonts w:ascii="Verdana" w:hAnsi="Verdana"/>
                <w:b/>
                <w:bCs/>
              </w:rPr>
              <w:t>SIGNIFICA</w:t>
            </w:r>
          </w:p>
        </w:tc>
      </w:tr>
      <w:tr w:rsidR="00503140" w:rsidRPr="007140DE" w14:paraId="61DC5C86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70EB36AF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0A9DC6B2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503140" w:rsidRPr="007140DE" w14:paraId="6D6F093B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DD673EB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0729E627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503140" w:rsidRPr="007140DE" w14:paraId="521AE749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7C21CEF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4CDCEA72" w14:textId="77777777" w:rsidR="00503140" w:rsidRPr="007140DE" w:rsidRDefault="00503140" w:rsidP="00FF4430">
            <w:pPr>
              <w:spacing w:before="240"/>
              <w:rPr>
                <w:rFonts w:ascii="Verdana" w:hAnsi="Verdana"/>
              </w:rPr>
            </w:pPr>
          </w:p>
        </w:tc>
      </w:tr>
      <w:tr w:rsidR="00B36630" w:rsidRPr="007140DE" w14:paraId="497E3614" w14:textId="77777777" w:rsidTr="00FF4430">
        <w:tc>
          <w:tcPr>
            <w:tcW w:w="4885" w:type="dxa"/>
            <w:tcMar>
              <w:top w:w="40" w:type="dxa"/>
              <w:bottom w:w="40" w:type="dxa"/>
            </w:tcMar>
            <w:vAlign w:val="center"/>
          </w:tcPr>
          <w:p w14:paraId="539F5B37" w14:textId="77777777" w:rsidR="00B36630" w:rsidRPr="007140DE" w:rsidRDefault="00B36630" w:rsidP="00FF4430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tcMar>
              <w:top w:w="40" w:type="dxa"/>
              <w:bottom w:w="40" w:type="dxa"/>
            </w:tcMar>
            <w:vAlign w:val="center"/>
          </w:tcPr>
          <w:p w14:paraId="237B3A74" w14:textId="77777777" w:rsidR="00B36630" w:rsidRPr="007140DE" w:rsidRDefault="00B36630" w:rsidP="00FF4430">
            <w:pPr>
              <w:spacing w:before="240"/>
              <w:rPr>
                <w:rFonts w:ascii="Verdana" w:hAnsi="Verdana"/>
              </w:rPr>
            </w:pPr>
          </w:p>
        </w:tc>
      </w:tr>
    </w:tbl>
    <w:p w14:paraId="47A633D6" w14:textId="47857128" w:rsidR="00503140" w:rsidRDefault="00B36630" w:rsidP="00B3663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lastRenderedPageBreak/>
        <w:t>Ahora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sigue</w:t>
      </w:r>
      <w:proofErr w:type="spellEnd"/>
      <w:r>
        <w:rPr>
          <w:rFonts w:ascii="Verdana" w:hAnsi="Verdana"/>
        </w:rPr>
        <w:t xml:space="preserve"> </w:t>
      </w:r>
      <w:proofErr w:type="spellStart"/>
      <w:r w:rsidR="00DF678B">
        <w:rPr>
          <w:rFonts w:ascii="Verdana" w:hAnsi="Verdana"/>
        </w:rPr>
        <w:t>los</w:t>
      </w:r>
      <w:proofErr w:type="spellEnd"/>
      <w:r>
        <w:rPr>
          <w:rFonts w:ascii="Verdana" w:hAnsi="Verdana"/>
        </w:rPr>
        <w:t xml:space="preserve"> pasos para acceder a Gemini (u </w:t>
      </w:r>
      <w:proofErr w:type="spellStart"/>
      <w:r>
        <w:rPr>
          <w:rFonts w:ascii="Verdana" w:hAnsi="Verdana"/>
        </w:rPr>
        <w:t>otro</w:t>
      </w:r>
      <w:proofErr w:type="spellEnd"/>
      <w:r>
        <w:rPr>
          <w:rFonts w:ascii="Verdana" w:hAnsi="Verdana"/>
        </w:rPr>
        <w:t xml:space="preserve"> bot de IA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estés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acostumbrado</w:t>
      </w:r>
      <w:proofErr w:type="spellEnd"/>
      <w:r>
        <w:rPr>
          <w:rFonts w:ascii="Verdana" w:hAnsi="Verdana"/>
        </w:rPr>
        <w:t xml:space="preserve"> a usar):</w:t>
      </w:r>
    </w:p>
    <w:p w14:paraId="317B676C" w14:textId="29B1C54B" w:rsidR="00B36630" w:rsidRDefault="00DB625C" w:rsidP="00B36630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>Abre</w:t>
      </w:r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tu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cuenta</w:t>
      </w:r>
      <w:proofErr w:type="spellEnd"/>
      <w:r w:rsidR="00B36630">
        <w:rPr>
          <w:rFonts w:ascii="Verdana" w:hAnsi="Verdana"/>
        </w:rPr>
        <w:t xml:space="preserve"> de </w:t>
      </w:r>
      <w:proofErr w:type="spellStart"/>
      <w:r w:rsidR="00B36630">
        <w:rPr>
          <w:rFonts w:ascii="Verdana" w:hAnsi="Verdana"/>
        </w:rPr>
        <w:t>correo</w:t>
      </w:r>
      <w:proofErr w:type="spellEnd"/>
      <w:r w:rsidR="00B36630">
        <w:rPr>
          <w:rFonts w:ascii="Verdana" w:hAnsi="Verdana"/>
        </w:rPr>
        <w:t xml:space="preserve"> </w:t>
      </w:r>
      <w:proofErr w:type="spellStart"/>
      <w:r w:rsidR="00B36630">
        <w:rPr>
          <w:rFonts w:ascii="Verdana" w:hAnsi="Verdana"/>
        </w:rPr>
        <w:t>educativo</w:t>
      </w:r>
      <w:proofErr w:type="spellEnd"/>
      <w:r w:rsidR="00B36630">
        <w:rPr>
          <w:rFonts w:ascii="Verdana" w:hAnsi="Verdana"/>
        </w:rPr>
        <w:t>.</w:t>
      </w:r>
    </w:p>
    <w:p w14:paraId="47854FA0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317A1419" w14:textId="52C14C27" w:rsidR="001E30BD" w:rsidRPr="00792DCB" w:rsidRDefault="00DB625C" w:rsidP="00B36630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Haz </w:t>
      </w:r>
      <w:proofErr w:type="spellStart"/>
      <w:r>
        <w:rPr>
          <w:rFonts w:ascii="Verdana" w:hAnsi="Verdana"/>
        </w:rPr>
        <w:t>clic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donde</w:t>
      </w:r>
      <w:proofErr w:type="spellEnd"/>
      <w:r>
        <w:rPr>
          <w:rFonts w:ascii="Verdana" w:hAnsi="Verdana"/>
        </w:rPr>
        <w:t xml:space="preserve"> indica la imagen</w:t>
      </w:r>
      <w:r w:rsidRPr="00DB625C">
        <w:rPr>
          <w:rFonts w:ascii="Verdana" w:hAnsi="Verdana"/>
          <w:i/>
          <w:iCs/>
        </w:rPr>
        <w:t>.</w:t>
      </w:r>
    </w:p>
    <w:p w14:paraId="0A41599F" w14:textId="77777777" w:rsidR="00792DCB" w:rsidRPr="00792DCB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</w:p>
    <w:p w14:paraId="02535C99" w14:textId="0CE74F8D" w:rsidR="00DB625C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  <w:r w:rsidRPr="00792DCB">
        <w:rPr>
          <w:rFonts w:ascii="Verdana" w:hAnsi="Verdana"/>
          <w:noProof/>
        </w:rPr>
        <w:drawing>
          <wp:inline distT="0" distB="0" distL="0" distR="0" wp14:anchorId="20E38ED2" wp14:editId="7A08C170">
            <wp:extent cx="2609850" cy="790864"/>
            <wp:effectExtent l="0" t="0" r="0" b="9525"/>
            <wp:docPr id="8721993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19931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9135" cy="79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396A8" w14:textId="77777777" w:rsidR="00792DCB" w:rsidRPr="00B36630" w:rsidRDefault="00792DCB" w:rsidP="00792DCB">
      <w:pPr>
        <w:pStyle w:val="Prrafodelista"/>
        <w:spacing w:before="240" w:after="0"/>
        <w:ind w:left="1080"/>
        <w:rPr>
          <w:rFonts w:ascii="Verdana" w:hAnsi="Verdana"/>
        </w:rPr>
      </w:pPr>
    </w:p>
    <w:p w14:paraId="25E921E9" w14:textId="776B78AB" w:rsidR="00503140" w:rsidRPr="00792DCB" w:rsidRDefault="00792DCB" w:rsidP="00792DC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Clic</w:t>
      </w:r>
      <w:proofErr w:type="spellEnd"/>
      <w:r>
        <w:rPr>
          <w:rFonts w:ascii="Verdana" w:hAnsi="Verdana"/>
        </w:rPr>
        <w:t xml:space="preserve"> en </w:t>
      </w:r>
      <w:r w:rsidRPr="00DB625C">
        <w:rPr>
          <w:rFonts w:ascii="Verdana" w:hAnsi="Verdana"/>
          <w:i/>
          <w:iCs/>
        </w:rPr>
        <w:t>Gemini</w:t>
      </w:r>
      <w:r>
        <w:rPr>
          <w:rFonts w:ascii="Verdana" w:hAnsi="Verdana"/>
          <w:i/>
          <w:iCs/>
        </w:rPr>
        <w:t>.</w:t>
      </w:r>
    </w:p>
    <w:p w14:paraId="2CF49A60" w14:textId="26F1EDC1" w:rsidR="00792DCB" w:rsidRDefault="00792DCB" w:rsidP="00792DCB">
      <w:pPr>
        <w:spacing w:before="240" w:after="0"/>
        <w:rPr>
          <w:rFonts w:ascii="Verdana" w:hAnsi="Verdana"/>
        </w:rPr>
      </w:pPr>
      <w:r w:rsidRPr="00792DCB">
        <w:rPr>
          <w:rFonts w:ascii="Verdana" w:hAnsi="Verdana"/>
          <w:noProof/>
        </w:rPr>
        <w:drawing>
          <wp:anchor distT="0" distB="0" distL="114300" distR="114300" simplePos="0" relativeHeight="251658240" behindDoc="0" locked="0" layoutInCell="1" allowOverlap="1" wp14:anchorId="233DDDA2" wp14:editId="59ADCA24">
            <wp:simplePos x="0" y="0"/>
            <wp:positionH relativeFrom="column">
              <wp:posOffset>711200</wp:posOffset>
            </wp:positionH>
            <wp:positionV relativeFrom="paragraph">
              <wp:posOffset>161925</wp:posOffset>
            </wp:positionV>
            <wp:extent cx="2038985" cy="1615440"/>
            <wp:effectExtent l="0" t="0" r="0" b="3810"/>
            <wp:wrapThrough wrapText="bothSides">
              <wp:wrapPolygon edited="0">
                <wp:start x="0" y="0"/>
                <wp:lineTo x="0" y="21396"/>
                <wp:lineTo x="21391" y="21396"/>
                <wp:lineTo x="21391" y="0"/>
                <wp:lineTo x="0" y="0"/>
              </wp:wrapPolygon>
            </wp:wrapThrough>
            <wp:docPr id="8251179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11792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8985" cy="1615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8F43E0" w14:textId="2BA6CFAA" w:rsidR="00792DCB" w:rsidRPr="00792DCB" w:rsidRDefault="00792DCB" w:rsidP="00792DCB">
      <w:pPr>
        <w:spacing w:before="240" w:after="0"/>
        <w:rPr>
          <w:rFonts w:ascii="Verdana" w:hAnsi="Verdana"/>
        </w:rPr>
      </w:pPr>
    </w:p>
    <w:p w14:paraId="6E786331" w14:textId="264101E1" w:rsidR="00DB625C" w:rsidRDefault="00DB625C" w:rsidP="00503140">
      <w:pPr>
        <w:spacing w:before="240" w:after="0"/>
        <w:rPr>
          <w:rFonts w:ascii="Verdana" w:hAnsi="Verdana"/>
        </w:rPr>
      </w:pPr>
    </w:p>
    <w:p w14:paraId="6EF2E424" w14:textId="77777777" w:rsidR="00DB625C" w:rsidRDefault="00DB625C" w:rsidP="00503140">
      <w:pPr>
        <w:spacing w:before="240" w:after="0"/>
        <w:rPr>
          <w:rFonts w:ascii="Verdana" w:hAnsi="Verdana"/>
        </w:rPr>
      </w:pPr>
    </w:p>
    <w:p w14:paraId="3748EB6B" w14:textId="77777777" w:rsidR="00DB625C" w:rsidRDefault="00DB625C" w:rsidP="00503140">
      <w:pPr>
        <w:spacing w:before="240" w:after="0"/>
        <w:rPr>
          <w:rFonts w:ascii="Verdana" w:hAnsi="Verdana"/>
        </w:rPr>
      </w:pPr>
    </w:p>
    <w:p w14:paraId="2E519648" w14:textId="77777777" w:rsidR="00792DCB" w:rsidRDefault="00792DCB" w:rsidP="00503140">
      <w:pPr>
        <w:spacing w:before="240" w:after="0"/>
        <w:rPr>
          <w:rFonts w:ascii="Verdana" w:hAnsi="Verdana"/>
        </w:rPr>
      </w:pPr>
    </w:p>
    <w:p w14:paraId="0A4D790D" w14:textId="364C4068" w:rsidR="00792DCB" w:rsidRDefault="00DF678B" w:rsidP="00792DC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La </w:t>
      </w:r>
      <w:proofErr w:type="spellStart"/>
      <w:r>
        <w:rPr>
          <w:rFonts w:ascii="Verdana" w:hAnsi="Verdana"/>
        </w:rPr>
        <w:t>interfaz</w:t>
      </w:r>
      <w:proofErr w:type="spellEnd"/>
      <w:r>
        <w:rPr>
          <w:rFonts w:ascii="Verdana" w:hAnsi="Verdana"/>
        </w:rPr>
        <w:t xml:space="preserve"> se </w:t>
      </w:r>
      <w:proofErr w:type="spellStart"/>
      <w:r>
        <w:rPr>
          <w:rFonts w:ascii="Verdana" w:hAnsi="Verdana"/>
        </w:rPr>
        <w:t>parece</w:t>
      </w:r>
      <w:proofErr w:type="spellEnd"/>
      <w:r>
        <w:rPr>
          <w:rFonts w:ascii="Verdana" w:hAnsi="Verdana"/>
        </w:rPr>
        <w:t xml:space="preserve"> a la imagen:</w:t>
      </w:r>
    </w:p>
    <w:p w14:paraId="738C122A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540F56B0" w14:textId="22754951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428B5CBC" wp14:editId="6C692886">
            <wp:extent cx="4819650" cy="1510283"/>
            <wp:effectExtent l="0" t="0" r="0" b="0"/>
            <wp:docPr id="9396831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998" cy="152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DB0E4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41B10AD" w14:textId="15757666" w:rsidR="00DF678B" w:rsidRDefault="00DF678B" w:rsidP="00DF678B">
      <w:pPr>
        <w:pStyle w:val="Prrafodelista"/>
        <w:numPr>
          <w:ilvl w:val="0"/>
          <w:numId w:val="24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t xml:space="preserve">En </w:t>
      </w:r>
      <w:proofErr w:type="spellStart"/>
      <w:r>
        <w:rPr>
          <w:rFonts w:ascii="Verdana" w:hAnsi="Verdana"/>
        </w:rPr>
        <w:t>el</w:t>
      </w:r>
      <w:proofErr w:type="spellEnd"/>
      <w:r>
        <w:rPr>
          <w:rFonts w:ascii="Verdana" w:hAnsi="Verdana"/>
        </w:rPr>
        <w:t xml:space="preserve"> modo de </w:t>
      </w:r>
      <w:proofErr w:type="spellStart"/>
      <w:r>
        <w:rPr>
          <w:rFonts w:ascii="Verdana" w:hAnsi="Verdana"/>
        </w:rPr>
        <w:t>funcionamiento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selecciona</w:t>
      </w:r>
      <w:proofErr w:type="spellEnd"/>
      <w:r>
        <w:rPr>
          <w:rFonts w:ascii="Verdana" w:hAnsi="Verdana"/>
        </w:rPr>
        <w:t xml:space="preserve"> </w:t>
      </w:r>
      <w:proofErr w:type="spellStart"/>
      <w:r w:rsidRPr="00DF678B">
        <w:rPr>
          <w:rFonts w:ascii="Verdana" w:hAnsi="Verdana"/>
          <w:i/>
          <w:iCs/>
        </w:rPr>
        <w:t>Razonamiento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así</w:t>
      </w:r>
      <w:proofErr w:type="spellEnd"/>
      <w:r>
        <w:rPr>
          <w:rFonts w:ascii="Verdana" w:hAnsi="Verdana"/>
        </w:rPr>
        <w:t xml:space="preserve"> las </w:t>
      </w:r>
      <w:proofErr w:type="spellStart"/>
      <w:r>
        <w:rPr>
          <w:rFonts w:ascii="Verdana" w:hAnsi="Verdana"/>
        </w:rPr>
        <w:t>respuestas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proporcione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serán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más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completas</w:t>
      </w:r>
      <w:proofErr w:type="spellEnd"/>
      <w:r>
        <w:rPr>
          <w:rFonts w:ascii="Verdana" w:hAnsi="Verdana"/>
        </w:rPr>
        <w:t>.</w:t>
      </w:r>
    </w:p>
    <w:p w14:paraId="38929132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406BB87" w14:textId="77777777" w:rsidR="00DF678B" w:rsidRDefault="00DF678B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2A20F586" w14:textId="77777777" w:rsidR="004E621F" w:rsidRDefault="004E621F" w:rsidP="00DF678B">
      <w:pPr>
        <w:pStyle w:val="Prrafodelista"/>
        <w:spacing w:before="240" w:after="0"/>
        <w:ind w:left="1080"/>
        <w:rPr>
          <w:rFonts w:ascii="Verdana" w:hAnsi="Verdana"/>
        </w:rPr>
      </w:pPr>
    </w:p>
    <w:p w14:paraId="4D1DD1ED" w14:textId="77777777" w:rsidR="004E621F" w:rsidRDefault="004E621F" w:rsidP="00DF678B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La </w:t>
      </w:r>
      <w:proofErr w:type="spellStart"/>
      <w:r>
        <w:rPr>
          <w:rFonts w:ascii="Verdana" w:hAnsi="Verdana"/>
        </w:rPr>
        <w:t>primera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orden</w:t>
      </w:r>
      <w:proofErr w:type="spellEnd"/>
      <w:r w:rsidR="00DF678B">
        <w:rPr>
          <w:rFonts w:ascii="Verdana" w:hAnsi="Verdana"/>
        </w:rPr>
        <w:t xml:space="preserve"> </w:t>
      </w:r>
      <w:r>
        <w:rPr>
          <w:rFonts w:ascii="Verdana" w:hAnsi="Verdana"/>
        </w:rPr>
        <w:t>(</w:t>
      </w:r>
      <w:r w:rsidR="00DF678B">
        <w:rPr>
          <w:rFonts w:ascii="Verdana" w:hAnsi="Verdana"/>
        </w:rPr>
        <w:t>prompt</w:t>
      </w:r>
      <w:r>
        <w:rPr>
          <w:rFonts w:ascii="Verdana" w:hAnsi="Verdana"/>
        </w:rPr>
        <w:t xml:space="preserve">) para </w:t>
      </w:r>
      <w:proofErr w:type="spellStart"/>
      <w:r>
        <w:rPr>
          <w:rFonts w:ascii="Verdana" w:hAnsi="Verdana"/>
        </w:rPr>
        <w:t>dar</w:t>
      </w:r>
      <w:proofErr w:type="spellEnd"/>
      <w:r>
        <w:rPr>
          <w:rFonts w:ascii="Verdana" w:hAnsi="Verdana"/>
        </w:rPr>
        <w:t xml:space="preserve"> a la IA es:</w:t>
      </w:r>
    </w:p>
    <w:p w14:paraId="44FCCFF5" w14:textId="77777777" w:rsidR="0041151F" w:rsidRDefault="0041151F" w:rsidP="0041151F">
      <w:pPr>
        <w:pStyle w:val="Prrafodelista"/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0174"/>
      </w:tblGrid>
      <w:tr w:rsidR="0041151F" w14:paraId="3C0E967A" w14:textId="77777777" w:rsidTr="0041151F">
        <w:tc>
          <w:tcPr>
            <w:tcW w:w="10174" w:type="dxa"/>
            <w:tcMar>
              <w:bottom w:w="85" w:type="dxa"/>
            </w:tcMar>
            <w:vAlign w:val="center"/>
          </w:tcPr>
          <w:p w14:paraId="77E86A18" w14:textId="3B7DE8CB" w:rsidR="0041151F" w:rsidRDefault="0041151F" w:rsidP="004E621F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PROMPT </w:t>
            </w:r>
            <w:r>
              <w:rPr>
                <w:rFonts w:ascii="Verdana" w:hAnsi="Verdana"/>
              </w:rPr>
              <w:t>(</w:t>
            </w:r>
            <w:proofErr w:type="spellStart"/>
            <w:r>
              <w:rPr>
                <w:rFonts w:ascii="Verdana" w:hAnsi="Verdana"/>
              </w:rPr>
              <w:t>copia</w:t>
            </w:r>
            <w:proofErr w:type="spellEnd"/>
            <w:r>
              <w:rPr>
                <w:rFonts w:ascii="Verdana" w:hAnsi="Verdana"/>
              </w:rPr>
              <w:t xml:space="preserve">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 w:rsidR="007B0E37">
              <w:rPr>
                <w:rFonts w:ascii="Verdana" w:hAnsi="Verdana"/>
              </w:rPr>
              <w:t xml:space="preserve"> </w:t>
            </w:r>
            <w:proofErr w:type="spellStart"/>
            <w:r w:rsidR="007B0E37">
              <w:rPr>
                <w:rFonts w:ascii="Verdana" w:hAnsi="Verdana"/>
              </w:rPr>
              <w:t>en</w:t>
            </w:r>
            <w:proofErr w:type="spellEnd"/>
            <w:r w:rsidR="007B0E37">
              <w:rPr>
                <w:rFonts w:ascii="Verdana" w:hAnsi="Verdana"/>
              </w:rPr>
              <w:t xml:space="preserve"> la IA</w:t>
            </w:r>
            <w:r>
              <w:rPr>
                <w:rFonts w:ascii="Verdana" w:hAnsi="Verdana"/>
              </w:rPr>
              <w:t>):</w:t>
            </w:r>
          </w:p>
          <w:p w14:paraId="476D02BB" w14:textId="58D12EB5" w:rsidR="0041151F" w:rsidRPr="0041151F" w:rsidRDefault="0041151F" w:rsidP="004E621F">
            <w:pPr>
              <w:spacing w:before="240"/>
              <w:rPr>
                <w:rFonts w:ascii="Verdana" w:hAnsi="Verdana"/>
                <w:color w:val="501000"/>
              </w:rPr>
            </w:pPr>
            <w:r w:rsidRPr="003D19AF">
              <w:rPr>
                <w:rFonts w:ascii="Verdana" w:hAnsi="Verdana"/>
                <w:color w:val="365F91" w:themeColor="accent1" w:themeShade="BF"/>
              </w:rPr>
              <w:t xml:space="preserve">Eres un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experto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profesional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recursos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humanos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Estás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entrevistando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candidatos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para la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siguiente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oferta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trabajo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: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dependiente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comercio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Funciones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atención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al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público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y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venta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ropa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y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textil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Requisitos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: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conocimientos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básicos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informática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TPV, control de stock e </w:t>
            </w:r>
            <w:proofErr w:type="spellStart"/>
            <w:proofErr w:type="gramStart"/>
            <w:r w:rsidRPr="003D19AF">
              <w:rPr>
                <w:rFonts w:ascii="Verdana" w:hAnsi="Verdana"/>
                <w:color w:val="365F91" w:themeColor="accent1" w:themeShade="BF"/>
              </w:rPr>
              <w:t>inventario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habilidades</w:t>
            </w:r>
            <w:proofErr w:type="spellEnd"/>
            <w:proofErr w:type="gramEnd"/>
            <w:r w:rsidRPr="003D19AF">
              <w:rPr>
                <w:rFonts w:ascii="Verdana" w:hAnsi="Verdana"/>
                <w:color w:val="365F91" w:themeColor="accent1" w:themeShade="BF"/>
              </w:rPr>
              <w:t xml:space="preserve"> para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atención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al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cliente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Se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ofrece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: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contrato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laboral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indefinido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jornada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parcial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24 horas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semanales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de lunes 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sábado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de 17:00 a 21:00 horas. Nivel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profesional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: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ayudantes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, auxiliar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nivel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entrada.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Quiero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un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listado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las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preguntas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les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harías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los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candidatos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>.</w:t>
            </w:r>
          </w:p>
        </w:tc>
      </w:tr>
      <w:tr w:rsidR="0041151F" w14:paraId="69724425" w14:textId="77777777" w:rsidTr="0041151F">
        <w:tc>
          <w:tcPr>
            <w:tcW w:w="10174" w:type="dxa"/>
            <w:tcMar>
              <w:bottom w:w="85" w:type="dxa"/>
            </w:tcMar>
            <w:vAlign w:val="center"/>
          </w:tcPr>
          <w:p w14:paraId="33E4E402" w14:textId="21727FCA" w:rsidR="0041151F" w:rsidRDefault="0041151F" w:rsidP="004E621F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ANOTA </w:t>
            </w:r>
            <w:r w:rsidR="003D19AF">
              <w:rPr>
                <w:rFonts w:ascii="Verdana" w:hAnsi="Verdana"/>
                <w:b/>
                <w:bCs/>
              </w:rPr>
              <w:t xml:space="preserve">SOLO </w:t>
            </w:r>
            <w:r w:rsidRPr="0041151F">
              <w:rPr>
                <w:rFonts w:ascii="Verdana" w:hAnsi="Verdana"/>
                <w:b/>
                <w:bCs/>
              </w:rPr>
              <w:t xml:space="preserve">LAS PREGUNTAS QUE </w:t>
            </w:r>
            <w:r w:rsidR="003D19AF">
              <w:rPr>
                <w:rFonts w:ascii="Verdana" w:hAnsi="Verdana"/>
                <w:b/>
                <w:bCs/>
              </w:rPr>
              <w:t>PROPONE</w:t>
            </w:r>
            <w:r>
              <w:rPr>
                <w:rFonts w:ascii="Verdana" w:hAnsi="Verdana"/>
              </w:rPr>
              <w:t>:</w:t>
            </w:r>
          </w:p>
          <w:p w14:paraId="35962C85" w14:textId="77777777" w:rsidR="0041151F" w:rsidRDefault="0041151F" w:rsidP="004E621F">
            <w:pPr>
              <w:spacing w:before="240"/>
              <w:rPr>
                <w:rFonts w:ascii="Verdana" w:hAnsi="Verdana"/>
              </w:rPr>
            </w:pPr>
          </w:p>
          <w:p w14:paraId="16AF984B" w14:textId="0EF2E7C7" w:rsidR="0041151F" w:rsidRDefault="0041151F" w:rsidP="004E621F">
            <w:pPr>
              <w:spacing w:before="240"/>
              <w:rPr>
                <w:rFonts w:ascii="Verdana" w:hAnsi="Verdana"/>
              </w:rPr>
            </w:pPr>
          </w:p>
        </w:tc>
      </w:tr>
    </w:tbl>
    <w:p w14:paraId="4106E74C" w14:textId="132B845B" w:rsidR="00DB625C" w:rsidRDefault="0041151F" w:rsidP="00503140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t>Ahora</w:t>
      </w:r>
      <w:proofErr w:type="spellEnd"/>
      <w:r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vamos</w:t>
      </w:r>
      <w:proofErr w:type="spellEnd"/>
      <w:r w:rsidR="007B0E37">
        <w:rPr>
          <w:rFonts w:ascii="Verdana" w:hAnsi="Verdana"/>
        </w:rPr>
        <w:t xml:space="preserve"> a </w:t>
      </w:r>
      <w:proofErr w:type="spellStart"/>
      <w:r w:rsidR="007B0E37">
        <w:rPr>
          <w:rFonts w:ascii="Verdana" w:hAnsi="Verdana"/>
        </w:rPr>
        <w:t>simular</w:t>
      </w:r>
      <w:proofErr w:type="spellEnd"/>
      <w:r w:rsidR="007B0E37">
        <w:rPr>
          <w:rFonts w:ascii="Verdana" w:hAnsi="Verdana"/>
        </w:rPr>
        <w:t xml:space="preserve"> la </w:t>
      </w:r>
      <w:proofErr w:type="spellStart"/>
      <w:r w:rsidR="007B0E37">
        <w:rPr>
          <w:rFonts w:ascii="Verdana" w:hAnsi="Verdana"/>
        </w:rPr>
        <w:t>entrevista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como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si</w:t>
      </w:r>
      <w:proofErr w:type="spellEnd"/>
      <w:r w:rsidR="007B0E37">
        <w:rPr>
          <w:rFonts w:ascii="Verdana" w:hAnsi="Verdana"/>
        </w:rPr>
        <w:t xml:space="preserve"> fuera real. </w:t>
      </w:r>
      <w:r w:rsidR="00B67B4C">
        <w:rPr>
          <w:rFonts w:ascii="Verdana" w:hAnsi="Verdana"/>
        </w:rPr>
        <w:t xml:space="preserve">La IA es </w:t>
      </w:r>
      <w:proofErr w:type="spellStart"/>
      <w:r w:rsidR="00B67B4C">
        <w:rPr>
          <w:rFonts w:ascii="Verdana" w:hAnsi="Verdana"/>
        </w:rPr>
        <w:t>el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entrevistador</w:t>
      </w:r>
      <w:proofErr w:type="spellEnd"/>
      <w:r w:rsidR="00B67B4C">
        <w:rPr>
          <w:rFonts w:ascii="Verdana" w:hAnsi="Verdana"/>
        </w:rPr>
        <w:t xml:space="preserve"> y </w:t>
      </w:r>
      <w:proofErr w:type="spellStart"/>
      <w:r w:rsidR="00B67B4C">
        <w:rPr>
          <w:rFonts w:ascii="Verdana" w:hAnsi="Verdana"/>
        </w:rPr>
        <w:t>tu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el</w:t>
      </w:r>
      <w:proofErr w:type="spellEnd"/>
      <w:r w:rsidR="00B67B4C">
        <w:rPr>
          <w:rFonts w:ascii="Verdana" w:hAnsi="Verdana"/>
        </w:rPr>
        <w:t xml:space="preserve"> </w:t>
      </w:r>
      <w:proofErr w:type="spellStart"/>
      <w:r w:rsidR="00B67B4C">
        <w:rPr>
          <w:rFonts w:ascii="Verdana" w:hAnsi="Verdana"/>
        </w:rPr>
        <w:t>candidato</w:t>
      </w:r>
      <w:proofErr w:type="spellEnd"/>
      <w:r w:rsidR="00B67B4C">
        <w:rPr>
          <w:rFonts w:ascii="Verdana" w:hAnsi="Verdana"/>
        </w:rPr>
        <w:t>.</w:t>
      </w:r>
      <w:r w:rsidR="007B6733">
        <w:rPr>
          <w:rFonts w:ascii="Verdana" w:hAnsi="Verdana"/>
        </w:rPr>
        <w:t xml:space="preserve"> </w:t>
      </w:r>
      <w:r w:rsidR="007B0E37">
        <w:rPr>
          <w:rFonts w:ascii="Verdana" w:hAnsi="Verdana"/>
        </w:rPr>
        <w:t>V</w:t>
      </w:r>
      <w:r>
        <w:rPr>
          <w:rFonts w:ascii="Verdana" w:hAnsi="Verdana"/>
        </w:rPr>
        <w:t xml:space="preserve">as a usar </w:t>
      </w:r>
      <w:proofErr w:type="spellStart"/>
      <w:r>
        <w:rPr>
          <w:rFonts w:ascii="Verdana" w:hAnsi="Verdana"/>
        </w:rPr>
        <w:t>otro</w:t>
      </w:r>
      <w:proofErr w:type="spellEnd"/>
      <w:r>
        <w:rPr>
          <w:rFonts w:ascii="Verdana" w:hAnsi="Verdana"/>
        </w:rPr>
        <w:t xml:space="preserve"> prompt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ordena</w:t>
      </w:r>
      <w:proofErr w:type="spellEnd"/>
      <w:r>
        <w:rPr>
          <w:rFonts w:ascii="Verdana" w:hAnsi="Verdana"/>
        </w:rPr>
        <w:t xml:space="preserve"> a la IA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vaya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haciend</w:t>
      </w:r>
      <w:r w:rsidR="007B0E37">
        <w:rPr>
          <w:rFonts w:ascii="Verdana" w:hAnsi="Verdana"/>
        </w:rPr>
        <w:t>o</w:t>
      </w:r>
      <w:proofErr w:type="spellEnd"/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sucesivamente</w:t>
      </w:r>
      <w:proofErr w:type="spellEnd"/>
      <w:r>
        <w:rPr>
          <w:rFonts w:ascii="Verdana" w:hAnsi="Verdana"/>
        </w:rPr>
        <w:t xml:space="preserve"> las</w:t>
      </w:r>
      <w:r w:rsidR="007B0E37">
        <w:rPr>
          <w:rFonts w:ascii="Verdana" w:hAnsi="Verdana"/>
        </w:rPr>
        <w:t xml:space="preserve"> </w:t>
      </w:r>
      <w:proofErr w:type="spellStart"/>
      <w:r w:rsidR="007B0E37">
        <w:rPr>
          <w:rFonts w:ascii="Verdana" w:hAnsi="Verdana"/>
        </w:rPr>
        <w:t>mismas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preguntas</w:t>
      </w:r>
      <w:proofErr w:type="spellEnd"/>
      <w:r>
        <w:rPr>
          <w:rFonts w:ascii="Verdana" w:hAnsi="Verdana"/>
        </w:rPr>
        <w:t xml:space="preserve"> y vas </w:t>
      </w:r>
      <w:proofErr w:type="gramStart"/>
      <w:r>
        <w:rPr>
          <w:rFonts w:ascii="Verdana" w:hAnsi="Verdana"/>
        </w:rPr>
        <w:t>a</w:t>
      </w:r>
      <w:proofErr w:type="gram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escribir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respuesta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darías</w:t>
      </w:r>
      <w:proofErr w:type="spellEnd"/>
      <w:r>
        <w:rPr>
          <w:rFonts w:ascii="Verdana" w:hAnsi="Verdana"/>
        </w:rPr>
        <w:t xml:space="preserve">, </w:t>
      </w:r>
      <w:proofErr w:type="spellStart"/>
      <w:r>
        <w:rPr>
          <w:rFonts w:ascii="Verdana" w:hAnsi="Verdana"/>
        </w:rPr>
        <w:t>como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estuvieras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en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real. </w:t>
      </w:r>
    </w:p>
    <w:p w14:paraId="22DF498B" w14:textId="0E5BAC74" w:rsidR="007B6733" w:rsidRPr="007B6733" w:rsidRDefault="007B6733" w:rsidP="007B6733">
      <w:pPr>
        <w:spacing w:before="240" w:after="0"/>
        <w:jc w:val="center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 wp14:anchorId="6DF3913D" wp14:editId="5CAD0CE6">
            <wp:extent cx="4086159" cy="2228850"/>
            <wp:effectExtent l="0" t="0" r="0" b="0"/>
            <wp:docPr id="191407168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071681" name="Imagen 191407168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50883" cy="2264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31EA3" w14:textId="77777777" w:rsidR="007B0E37" w:rsidRDefault="007B0E37" w:rsidP="007B0E37">
      <w:pPr>
        <w:pStyle w:val="Prrafodelista"/>
        <w:spacing w:before="240" w:after="0"/>
        <w:rPr>
          <w:rFonts w:ascii="Verdana" w:hAnsi="Verdana"/>
        </w:rPr>
      </w:pPr>
    </w:p>
    <w:p w14:paraId="0962556C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27DD3E4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5A596854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470C2909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8C1176E" w14:textId="77777777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</w:p>
    <w:p w14:paraId="2B37D073" w14:textId="1744A326" w:rsidR="007B6733" w:rsidRDefault="007B6733" w:rsidP="007B0E37">
      <w:pPr>
        <w:pStyle w:val="Prrafodelista"/>
        <w:spacing w:before="240" w:after="0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Completa la </w:t>
      </w:r>
      <w:proofErr w:type="spellStart"/>
      <w:r>
        <w:rPr>
          <w:rFonts w:ascii="Verdana" w:hAnsi="Verdana"/>
        </w:rPr>
        <w:t>tabla</w:t>
      </w:r>
      <w:proofErr w:type="spellEnd"/>
      <w:r>
        <w:rPr>
          <w:rFonts w:ascii="Verdana" w:hAnsi="Verdana"/>
        </w:rPr>
        <w:t>:</w:t>
      </w:r>
    </w:p>
    <w:p w14:paraId="38CE958A" w14:textId="77777777" w:rsidR="007B6733" w:rsidRPr="007B0E37" w:rsidRDefault="007B6733" w:rsidP="007B0E37">
      <w:pPr>
        <w:pStyle w:val="Prrafodelista"/>
        <w:spacing w:before="240" w:after="0"/>
        <w:rPr>
          <w:rFonts w:ascii="Verdana" w:hAnsi="Verdan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7B0E37" w:rsidRPr="007140DE" w14:paraId="0E60B6C9" w14:textId="77777777" w:rsidTr="007B6733">
        <w:tc>
          <w:tcPr>
            <w:tcW w:w="9771" w:type="dxa"/>
            <w:gridSpan w:val="2"/>
            <w:shd w:val="clear" w:color="auto" w:fill="FFFFFF" w:themeFill="background1"/>
            <w:tcMar>
              <w:top w:w="0" w:type="dxa"/>
              <w:bottom w:w="85" w:type="dxa"/>
            </w:tcMar>
            <w:vAlign w:val="center"/>
          </w:tcPr>
          <w:p w14:paraId="2D114877" w14:textId="77777777" w:rsidR="007B0E37" w:rsidRDefault="00B67B4C" w:rsidP="007B0E37">
            <w:pPr>
              <w:spacing w:before="240"/>
              <w:rPr>
                <w:rFonts w:ascii="Verdana" w:hAnsi="Verdana"/>
              </w:rPr>
            </w:pPr>
            <w:r w:rsidRPr="0041151F">
              <w:rPr>
                <w:rFonts w:ascii="Verdana" w:hAnsi="Verdana"/>
                <w:b/>
                <w:bCs/>
              </w:rPr>
              <w:t xml:space="preserve">PROMPT </w:t>
            </w:r>
            <w:r>
              <w:rPr>
                <w:rFonts w:ascii="Verdana" w:hAnsi="Verdana"/>
              </w:rPr>
              <w:t>(</w:t>
            </w:r>
            <w:proofErr w:type="spellStart"/>
            <w:r>
              <w:rPr>
                <w:rFonts w:ascii="Verdana" w:hAnsi="Verdana"/>
              </w:rPr>
              <w:t>copia</w:t>
            </w:r>
            <w:proofErr w:type="spellEnd"/>
            <w:r>
              <w:rPr>
                <w:rFonts w:ascii="Verdana" w:hAnsi="Verdana"/>
              </w:rPr>
              <w:t xml:space="preserve">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en</w:t>
            </w:r>
            <w:proofErr w:type="spellEnd"/>
            <w:r>
              <w:rPr>
                <w:rFonts w:ascii="Verdana" w:hAnsi="Verdana"/>
              </w:rPr>
              <w:t xml:space="preserve"> la IA):</w:t>
            </w:r>
          </w:p>
          <w:p w14:paraId="67CF14E0" w14:textId="2E70F067" w:rsidR="00B67B4C" w:rsidRPr="00B67B4C" w:rsidRDefault="00B67B4C" w:rsidP="007B0E37">
            <w:pPr>
              <w:spacing w:before="240"/>
              <w:rPr>
                <w:rFonts w:ascii="Verdana" w:hAnsi="Verdana"/>
              </w:rPr>
            </w:pP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Ahora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quiero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te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comportes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como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entrevistador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y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vayas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realizando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las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mismas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preguntas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anteriores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en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mismo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orden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en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has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hecho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el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listado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Las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voy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contestar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como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si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fuera un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candidato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al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puesto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trabajo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.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Quiero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comentes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la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idoneidad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de la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respuesta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</w:t>
            </w:r>
            <w:proofErr w:type="spellStart"/>
            <w:r w:rsidRPr="003D19AF">
              <w:rPr>
                <w:rFonts w:ascii="Verdana" w:hAnsi="Verdana"/>
                <w:color w:val="365F91" w:themeColor="accent1" w:themeShade="BF"/>
              </w:rPr>
              <w:t>que</w:t>
            </w:r>
            <w:proofErr w:type="spellEnd"/>
            <w:r w:rsidRPr="003D19AF">
              <w:rPr>
                <w:rFonts w:ascii="Verdana" w:hAnsi="Verdana"/>
                <w:color w:val="365F91" w:themeColor="accent1" w:themeShade="BF"/>
              </w:rPr>
              <w:t xml:space="preserve"> he dado.</w:t>
            </w:r>
          </w:p>
        </w:tc>
      </w:tr>
      <w:tr w:rsidR="00B77A26" w:rsidRPr="007140DE" w14:paraId="72644427" w14:textId="77777777" w:rsidTr="007B6733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2F50F597" w14:textId="69F34F82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4FEA8104" w14:textId="363E1481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7B6733" w:rsidRPr="007140DE" w14:paraId="0C63A438" w14:textId="77777777" w:rsidTr="00B60A7F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53CAC7CE" w14:textId="77777777" w:rsidR="007B6733" w:rsidRDefault="007B6733" w:rsidP="00DB0845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C44F479" w14:textId="21E3B3CA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7B6733" w:rsidRPr="007140DE" w14:paraId="70B1368C" w14:textId="77777777" w:rsidTr="007B6733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3C750798" w14:textId="6B1F9774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tu respuesta?</w:t>
            </w:r>
          </w:p>
        </w:tc>
      </w:tr>
      <w:tr w:rsidR="007B6733" w:rsidRPr="007140DE" w14:paraId="462D6C06" w14:textId="77777777" w:rsidTr="00FB6810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172A207F" w14:textId="77777777" w:rsidR="007B6733" w:rsidRPr="007140DE" w:rsidRDefault="007B6733" w:rsidP="00DB0845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971A32F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1871DB86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62FF5BC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02D2971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78E2881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3B49C0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7ADE4EF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3FBA32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796AB73F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75347B4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D698BA5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0E04E55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6CDF4BB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69ABC16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51F07B0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7276E77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5747793D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92E7B9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4853971F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6C02F3E5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A989DE9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9D94EB6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30AD7CC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4B3BD4C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BEEAF4A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2EC773D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2143EB3B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E71DD4E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lastRenderedPageBreak/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3CDB5B1C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5A3ED82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60B66A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643149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1678DEE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7E01B0E6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E6D2938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CD3376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64C841B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21EC6E3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57AA2DB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074B0A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15F9A6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36A8BC05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0241CCE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CA43D62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3BB265DD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45FAABF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6AE770EE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3D3AED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0D8BF62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BE439D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C988E12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4D6EF21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344B020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28E8F730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438F1ABC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4018219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4F8E9740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0C5FBAD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2EDCA3F7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2C4D5C5A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39C33D8C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618B083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2DC6AC0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318C189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121D0100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7DBC080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F9A56F2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6698D11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1BA595BA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2F06317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69B56226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3A6DCA1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20EE1C0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16BD4AAF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6E833B72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3B8C76F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3C6A7AD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76E6EAB2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7F2AE98B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471B58CF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2DE580C0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2C4E6C5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579FF0C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D9265BE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588919E5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1EB33F5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029CE9F0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5456022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6E2BC241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58C73AE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8C49195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1FC81EA4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5B4C4A20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542C244C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4811C071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6C109B8B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169AEA6A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3C795AB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6AED83FD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501FB19C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162B7AD" w14:textId="77777777" w:rsidTr="00E03DCA">
        <w:trPr>
          <w:trHeight w:val="351"/>
        </w:trPr>
        <w:tc>
          <w:tcPr>
            <w:tcW w:w="4885" w:type="dxa"/>
            <w:shd w:val="clear" w:color="auto" w:fill="F2DBDB" w:themeFill="accent2" w:themeFillTint="33"/>
            <w:tcMar>
              <w:top w:w="85" w:type="dxa"/>
              <w:bottom w:w="85" w:type="dxa"/>
            </w:tcMar>
            <w:vAlign w:val="center"/>
          </w:tcPr>
          <w:p w14:paraId="04CCDF63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la </w:t>
            </w:r>
            <w:proofErr w:type="spellStart"/>
            <w:r>
              <w:rPr>
                <w:rFonts w:ascii="Verdana" w:hAnsi="Verdana"/>
              </w:rPr>
              <w:t>pregunta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IA:</w:t>
            </w:r>
          </w:p>
        </w:tc>
        <w:tc>
          <w:tcPr>
            <w:tcW w:w="4886" w:type="dxa"/>
            <w:shd w:val="clear" w:color="auto" w:fill="FDE9D9" w:themeFill="accent6" w:themeFillTint="33"/>
            <w:tcMar>
              <w:top w:w="85" w:type="dxa"/>
              <w:bottom w:w="85" w:type="dxa"/>
            </w:tcMar>
            <w:vAlign w:val="center"/>
          </w:tcPr>
          <w:p w14:paraId="42A28F5D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Copia y </w:t>
            </w:r>
            <w:proofErr w:type="spellStart"/>
            <w:r>
              <w:rPr>
                <w:rFonts w:ascii="Verdana" w:hAnsi="Verdana"/>
              </w:rPr>
              <w:t>pega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:</w:t>
            </w:r>
          </w:p>
        </w:tc>
      </w:tr>
      <w:tr w:rsidR="00D45F66" w:rsidRPr="007140DE" w14:paraId="4EAB3D6B" w14:textId="77777777" w:rsidTr="00E03DCA">
        <w:tc>
          <w:tcPr>
            <w:tcW w:w="4885" w:type="dxa"/>
            <w:tcMar>
              <w:top w:w="85" w:type="dxa"/>
              <w:bottom w:w="85" w:type="dxa"/>
            </w:tcMar>
            <w:vAlign w:val="center"/>
          </w:tcPr>
          <w:p w14:paraId="732D6054" w14:textId="77777777" w:rsidR="00D45F66" w:rsidRDefault="00D45F66" w:rsidP="00E03DCA">
            <w:pPr>
              <w:spacing w:before="240"/>
              <w:rPr>
                <w:rFonts w:ascii="Verdana" w:hAnsi="Verdana"/>
              </w:rPr>
            </w:pPr>
          </w:p>
        </w:tc>
        <w:tc>
          <w:tcPr>
            <w:tcW w:w="4886" w:type="dxa"/>
            <w:vAlign w:val="center"/>
          </w:tcPr>
          <w:p w14:paraId="2ED579B7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  <w:tr w:rsidR="00D45F66" w:rsidRPr="007140DE" w14:paraId="70F33F31" w14:textId="77777777" w:rsidTr="00E03DCA">
        <w:tc>
          <w:tcPr>
            <w:tcW w:w="9771" w:type="dxa"/>
            <w:gridSpan w:val="2"/>
            <w:shd w:val="clear" w:color="auto" w:fill="DBE5F1" w:themeFill="accent1" w:themeFillTint="33"/>
            <w:tcMar>
              <w:top w:w="85" w:type="dxa"/>
              <w:bottom w:w="85" w:type="dxa"/>
            </w:tcMar>
            <w:vAlign w:val="center"/>
          </w:tcPr>
          <w:p w14:paraId="1A6006D8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¿</w:t>
            </w:r>
            <w:proofErr w:type="spellStart"/>
            <w:r>
              <w:rPr>
                <w:rFonts w:ascii="Verdana" w:hAnsi="Verdana"/>
              </w:rPr>
              <w:t>Qué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opinas</w:t>
            </w:r>
            <w:proofErr w:type="spellEnd"/>
            <w:r>
              <w:rPr>
                <w:rFonts w:ascii="Verdana" w:hAnsi="Verdana"/>
              </w:rPr>
              <w:t xml:space="preserve"> del </w:t>
            </w:r>
            <w:proofErr w:type="spellStart"/>
            <w:r>
              <w:rPr>
                <w:rFonts w:ascii="Verdana" w:hAnsi="Verdana"/>
              </w:rPr>
              <w:t>comentario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que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hace</w:t>
            </w:r>
            <w:proofErr w:type="spellEnd"/>
            <w:r>
              <w:rPr>
                <w:rFonts w:ascii="Verdana" w:hAnsi="Verdana"/>
              </w:rPr>
              <w:t xml:space="preserve"> la IA a </w:t>
            </w:r>
            <w:proofErr w:type="spellStart"/>
            <w:r>
              <w:rPr>
                <w:rFonts w:ascii="Verdana" w:hAnsi="Verdana"/>
              </w:rPr>
              <w:t>tu</w:t>
            </w:r>
            <w:proofErr w:type="spellEnd"/>
            <w:r>
              <w:rPr>
                <w:rFonts w:ascii="Verdana" w:hAnsi="Verdana"/>
              </w:rPr>
              <w:t xml:space="preserve"> </w:t>
            </w:r>
            <w:proofErr w:type="spellStart"/>
            <w:r>
              <w:rPr>
                <w:rFonts w:ascii="Verdana" w:hAnsi="Verdana"/>
              </w:rPr>
              <w:t>respuesta</w:t>
            </w:r>
            <w:proofErr w:type="spellEnd"/>
            <w:r>
              <w:rPr>
                <w:rFonts w:ascii="Verdana" w:hAnsi="Verdana"/>
              </w:rPr>
              <w:t>?</w:t>
            </w:r>
          </w:p>
        </w:tc>
      </w:tr>
      <w:tr w:rsidR="00D45F66" w:rsidRPr="007140DE" w14:paraId="3BD548FA" w14:textId="77777777" w:rsidTr="00E03DCA">
        <w:tc>
          <w:tcPr>
            <w:tcW w:w="9771" w:type="dxa"/>
            <w:gridSpan w:val="2"/>
            <w:tcMar>
              <w:top w:w="85" w:type="dxa"/>
              <w:bottom w:w="85" w:type="dxa"/>
            </w:tcMar>
            <w:vAlign w:val="center"/>
          </w:tcPr>
          <w:p w14:paraId="3ECC39E1" w14:textId="77777777" w:rsidR="00D45F66" w:rsidRPr="007140DE" w:rsidRDefault="00D45F66" w:rsidP="00E03DCA">
            <w:pPr>
              <w:spacing w:before="240"/>
              <w:rPr>
                <w:rFonts w:ascii="Verdana" w:hAnsi="Verdana"/>
              </w:rPr>
            </w:pPr>
          </w:p>
        </w:tc>
      </w:tr>
    </w:tbl>
    <w:p w14:paraId="14FEB159" w14:textId="77777777" w:rsidR="00B77A26" w:rsidRDefault="00B77A26" w:rsidP="00B77A26">
      <w:pPr>
        <w:spacing w:before="240" w:after="0"/>
        <w:rPr>
          <w:rFonts w:ascii="Verdana" w:hAnsi="Verdana"/>
        </w:rPr>
      </w:pPr>
    </w:p>
    <w:p w14:paraId="1A9D7795" w14:textId="3E269043" w:rsidR="00D45F66" w:rsidRPr="007140DE" w:rsidRDefault="00D45F66" w:rsidP="00D45F66">
      <w:pPr>
        <w:pStyle w:val="Prrafodelista"/>
        <w:numPr>
          <w:ilvl w:val="0"/>
          <w:numId w:val="23"/>
        </w:numPr>
        <w:spacing w:before="240" w:after="0"/>
        <w:rPr>
          <w:rFonts w:ascii="Verdana" w:hAnsi="Verdana"/>
        </w:rPr>
      </w:pPr>
      <w:proofErr w:type="spellStart"/>
      <w:r>
        <w:rPr>
          <w:rFonts w:ascii="Verdana" w:hAnsi="Verdana"/>
        </w:rPr>
        <w:lastRenderedPageBreak/>
        <w:t>Razona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sobre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experiencia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has </w:t>
      </w:r>
      <w:proofErr w:type="spellStart"/>
      <w:r>
        <w:rPr>
          <w:rFonts w:ascii="Verdana" w:hAnsi="Verdana"/>
        </w:rPr>
        <w:t>tenido</w:t>
      </w:r>
      <w:proofErr w:type="spellEnd"/>
      <w:r>
        <w:rPr>
          <w:rFonts w:ascii="Verdana" w:hAnsi="Verdana"/>
        </w:rPr>
        <w:t xml:space="preserve"> con </w:t>
      </w:r>
      <w:proofErr w:type="spellStart"/>
      <w:r>
        <w:rPr>
          <w:rFonts w:ascii="Verdana" w:hAnsi="Verdana"/>
        </w:rPr>
        <w:t>esta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simulación</w:t>
      </w:r>
      <w:proofErr w:type="spellEnd"/>
      <w:r>
        <w:rPr>
          <w:rFonts w:ascii="Verdana" w:hAnsi="Verdana"/>
        </w:rPr>
        <w:t xml:space="preserve"> de </w:t>
      </w:r>
      <w:proofErr w:type="spellStart"/>
      <w:r>
        <w:rPr>
          <w:rFonts w:ascii="Verdana" w:hAnsi="Verdana"/>
        </w:rPr>
        <w:t>entrevista</w:t>
      </w:r>
      <w:proofErr w:type="spellEnd"/>
      <w:r>
        <w:rPr>
          <w:rFonts w:ascii="Verdana" w:hAnsi="Verdana"/>
        </w:rPr>
        <w:t xml:space="preserve"> real. ¿Cres </w:t>
      </w:r>
      <w:proofErr w:type="spellStart"/>
      <w:r>
        <w:rPr>
          <w:rFonts w:ascii="Verdana" w:hAnsi="Verdana"/>
        </w:rPr>
        <w:t>que</w:t>
      </w:r>
      <w:proofErr w:type="spellEnd"/>
      <w:r>
        <w:rPr>
          <w:rFonts w:ascii="Verdana" w:hAnsi="Verdana"/>
        </w:rPr>
        <w:t xml:space="preserve"> la IA ha </w:t>
      </w:r>
      <w:proofErr w:type="spellStart"/>
      <w:r>
        <w:rPr>
          <w:rFonts w:ascii="Verdana" w:hAnsi="Verdana"/>
        </w:rPr>
        <w:t>estado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acertada</w:t>
      </w:r>
      <w:proofErr w:type="spellEnd"/>
      <w:r>
        <w:rPr>
          <w:rFonts w:ascii="Verdana" w:hAnsi="Verdana"/>
        </w:rPr>
        <w:t xml:space="preserve"> o </w:t>
      </w:r>
      <w:proofErr w:type="spellStart"/>
      <w:r>
        <w:rPr>
          <w:rFonts w:ascii="Verdana" w:hAnsi="Verdana"/>
        </w:rPr>
        <w:t>equivocada</w:t>
      </w:r>
      <w:proofErr w:type="spellEnd"/>
      <w:r>
        <w:rPr>
          <w:rFonts w:ascii="Verdana" w:hAnsi="Verdana"/>
        </w:rPr>
        <w:t>? ¿</w:t>
      </w:r>
      <w:proofErr w:type="spellStart"/>
      <w:r>
        <w:rPr>
          <w:rFonts w:ascii="Verdana" w:hAnsi="Verdana"/>
        </w:rPr>
        <w:t>Qué</w:t>
      </w:r>
      <w:proofErr w:type="spellEnd"/>
      <w:r>
        <w:rPr>
          <w:rFonts w:ascii="Verdana" w:hAnsi="Verdana"/>
        </w:rPr>
        <w:t xml:space="preserve"> 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llamado</w:t>
      </w:r>
      <w:proofErr w:type="spellEnd"/>
      <w:r>
        <w:rPr>
          <w:rFonts w:ascii="Verdana" w:hAnsi="Verdana"/>
        </w:rPr>
        <w:t xml:space="preserve"> la </w:t>
      </w:r>
      <w:proofErr w:type="spellStart"/>
      <w:r>
        <w:rPr>
          <w:rFonts w:ascii="Verdana" w:hAnsi="Verdana"/>
        </w:rPr>
        <w:t>atención</w:t>
      </w:r>
      <w:proofErr w:type="spellEnd"/>
      <w:r>
        <w:rPr>
          <w:rFonts w:ascii="Verdana" w:hAnsi="Verdana"/>
        </w:rPr>
        <w:t>? ¿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hecho</w:t>
      </w:r>
      <w:proofErr w:type="spellEnd"/>
      <w:r>
        <w:rPr>
          <w:rFonts w:ascii="Verdana" w:hAnsi="Verdana"/>
        </w:rPr>
        <w:t xml:space="preserve"> </w:t>
      </w:r>
      <w:proofErr w:type="spellStart"/>
      <w:r w:rsidR="003D19AF">
        <w:rPr>
          <w:rFonts w:ascii="Verdana" w:hAnsi="Verdana"/>
        </w:rPr>
        <w:t>p</w:t>
      </w:r>
      <w:r>
        <w:rPr>
          <w:rFonts w:ascii="Verdana" w:hAnsi="Verdana"/>
        </w:rPr>
        <w:t>ensar</w:t>
      </w:r>
      <w:proofErr w:type="spellEnd"/>
      <w:r>
        <w:rPr>
          <w:rFonts w:ascii="Verdana" w:hAnsi="Verdana"/>
        </w:rPr>
        <w:t>? ¿</w:t>
      </w:r>
      <w:proofErr w:type="spellStart"/>
      <w:r>
        <w:rPr>
          <w:rFonts w:ascii="Verdana" w:hAnsi="Verdana"/>
        </w:rPr>
        <w:t>Te</w:t>
      </w:r>
      <w:proofErr w:type="spellEnd"/>
      <w:r>
        <w:rPr>
          <w:rFonts w:ascii="Verdana" w:hAnsi="Verdana"/>
        </w:rPr>
        <w:t xml:space="preserve"> ha </w:t>
      </w:r>
      <w:proofErr w:type="spellStart"/>
      <w:r>
        <w:rPr>
          <w:rFonts w:ascii="Verdana" w:hAnsi="Verdana"/>
        </w:rPr>
        <w:t>ayudado</w:t>
      </w:r>
      <w:proofErr w:type="spellEnd"/>
      <w:r>
        <w:rPr>
          <w:rFonts w:ascii="Verdana" w:hAnsi="Verdana"/>
        </w:rPr>
        <w:t>?</w:t>
      </w:r>
    </w:p>
    <w:p w14:paraId="352B171E" w14:textId="34ED6457" w:rsidR="00E4637A" w:rsidRPr="007140DE" w:rsidRDefault="00E4637A" w:rsidP="000E3874">
      <w:pPr>
        <w:jc w:val="both"/>
        <w:rPr>
          <w:rFonts w:ascii="Verdana" w:hAnsi="Verdana"/>
          <w:b/>
          <w:color w:val="3A6168"/>
          <w:lang w:val="es-ES_tradnl"/>
        </w:rPr>
      </w:pPr>
    </w:p>
    <w:sectPr w:rsidR="00E4637A" w:rsidRPr="007140DE" w:rsidSect="00FF48F2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2083" w:right="616" w:bottom="1440" w:left="1440" w:header="42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C326CA" w14:textId="77777777" w:rsidR="00B322F5" w:rsidRDefault="00B322F5">
      <w:pPr>
        <w:spacing w:after="0" w:line="240" w:lineRule="auto"/>
      </w:pPr>
      <w:r>
        <w:separator/>
      </w:r>
    </w:p>
  </w:endnote>
  <w:endnote w:type="continuationSeparator" w:id="0">
    <w:p w14:paraId="33A329D1" w14:textId="77777777" w:rsidR="00B322F5" w:rsidRDefault="00B322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2A086" w14:textId="77777777" w:rsidR="00823D21" w:rsidRDefault="00823D2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8794B3" w14:textId="77777777" w:rsidR="0032264F" w:rsidRDefault="000D0526">
    <w:pPr>
      <w:pStyle w:val="Piedepgina"/>
    </w:pPr>
    <w:r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72AE280F" wp14:editId="1E43CDCC">
              <wp:simplePos x="0" y="0"/>
              <wp:positionH relativeFrom="column">
                <wp:posOffset>-895350</wp:posOffset>
              </wp:positionH>
              <wp:positionV relativeFrom="paragraph">
                <wp:posOffset>31750</wp:posOffset>
              </wp:positionV>
              <wp:extent cx="7724775" cy="0"/>
              <wp:effectExtent l="0" t="19050" r="28575" b="19050"/>
              <wp:wrapNone/>
              <wp:docPr id="79" name="Conector recto 7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F88D53D" id="Conector recto 79" o:spid="_x0000_s1026" style="position:absolute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2.5pt" to="537.75pt,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" strokecolor="#d8d8d8 [2732]" strokeweight="2.25pt"/>
          </w:pict>
        </mc:Fallback>
      </mc:AlternateContent>
    </w:r>
    <w:r w:rsidR="00C10299">
      <w:rPr>
        <w:noProof/>
        <w:lang w:val="es-ES" w:eastAsia="es-ES"/>
      </w:rPr>
      <w:drawing>
        <wp:anchor distT="0" distB="0" distL="114300" distR="114300" simplePos="0" relativeHeight="251668992" behindDoc="0" locked="0" layoutInCell="1" allowOverlap="1" wp14:anchorId="74AEA53C" wp14:editId="6B05D5D2">
          <wp:simplePos x="0" y="0"/>
          <wp:positionH relativeFrom="column">
            <wp:posOffset>2016760</wp:posOffset>
          </wp:positionH>
          <wp:positionV relativeFrom="paragraph">
            <wp:posOffset>159385</wp:posOffset>
          </wp:positionV>
          <wp:extent cx="793115" cy="149225"/>
          <wp:effectExtent l="0" t="0" r="6985" b="3175"/>
          <wp:wrapNone/>
          <wp:docPr id="85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by_s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3115" cy="149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0" w:type="auto"/>
      <w:tblInd w:w="-743" w:type="dxa"/>
      <w:tblLook w:val="04A0" w:firstRow="1" w:lastRow="0" w:firstColumn="1" w:lastColumn="0" w:noHBand="0" w:noVBand="1"/>
    </w:tblPr>
    <w:tblGrid>
      <w:gridCol w:w="4253"/>
      <w:gridCol w:w="2897"/>
      <w:gridCol w:w="3080"/>
    </w:tblGrid>
    <w:tr w:rsidR="0032264F" w14:paraId="0478AF34" w14:textId="77777777" w:rsidTr="00C10299">
      <w:tc>
        <w:tcPr>
          <w:tcW w:w="4253" w:type="dxa"/>
        </w:tcPr>
        <w:p w14:paraId="03604736" w14:textId="337F22AB" w:rsidR="0032264F" w:rsidRPr="00C10299" w:rsidRDefault="007F769D">
          <w:pPr>
            <w:rPr>
              <w:lang w:val="es-ES_tradnl"/>
            </w:rPr>
          </w:pPr>
          <w:r>
            <w:rPr>
              <w:rFonts w:ascii="Verdana" w:hAnsi="Verdana"/>
              <w:color w:val="3A6168"/>
              <w:sz w:val="18"/>
              <w:lang w:val="es-ES_tradnl"/>
            </w:rPr>
            <w:t>María Rodríguez Izquierdo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>. C</w:t>
          </w:r>
          <w:r>
            <w:rPr>
              <w:rFonts w:ascii="Verdana" w:hAnsi="Verdana"/>
              <w:color w:val="3A6168"/>
              <w:sz w:val="18"/>
              <w:lang w:val="es-ES_tradnl"/>
            </w:rPr>
            <w:t>EA Infante</w:t>
          </w:r>
          <w:r w:rsidR="00D03C09" w:rsidRPr="00C10299">
            <w:rPr>
              <w:rFonts w:ascii="Verdana" w:hAnsi="Verdana"/>
              <w:color w:val="3A6168"/>
              <w:sz w:val="18"/>
              <w:lang w:val="es-ES_tradnl"/>
            </w:rPr>
            <w:t xml:space="preserve"> </w:t>
          </w:r>
        </w:p>
      </w:tc>
      <w:tc>
        <w:tcPr>
          <w:tcW w:w="2897" w:type="dxa"/>
        </w:tcPr>
        <w:p w14:paraId="1F988E3A" w14:textId="77777777" w:rsidR="0032264F" w:rsidRDefault="0032264F"/>
      </w:tc>
      <w:tc>
        <w:tcPr>
          <w:tcW w:w="3080" w:type="dxa"/>
        </w:tcPr>
        <w:p w14:paraId="3A9515F8" w14:textId="77777777" w:rsidR="0032264F" w:rsidRDefault="000D0526">
          <w:pPr>
            <w:jc w:val="right"/>
          </w:pPr>
          <w:r w:rsidRPr="000D0526">
            <w:rPr>
              <w:rFonts w:ascii="Verdana" w:hAnsi="Verdana"/>
              <w:color w:val="3A6168"/>
              <w:sz w:val="18"/>
            </w:rPr>
            <w:fldChar w:fldCharType="begin"/>
          </w:r>
          <w:r w:rsidRPr="000D0526">
            <w:rPr>
              <w:rFonts w:ascii="Verdana" w:hAnsi="Verdana"/>
              <w:color w:val="3A6168"/>
              <w:sz w:val="18"/>
            </w:rPr>
            <w:instrText>PAGE   \* MERGEFORMAT</w:instrText>
          </w:r>
          <w:r w:rsidRPr="000D0526">
            <w:rPr>
              <w:rFonts w:ascii="Verdana" w:hAnsi="Verdana"/>
              <w:color w:val="3A6168"/>
              <w:sz w:val="18"/>
            </w:rPr>
            <w:fldChar w:fldCharType="separate"/>
          </w:r>
          <w:r w:rsidR="00C271E0" w:rsidRPr="00C271E0">
            <w:rPr>
              <w:rFonts w:ascii="Verdana" w:hAnsi="Verdana"/>
              <w:noProof/>
              <w:color w:val="3A6168"/>
              <w:sz w:val="18"/>
              <w:lang w:val="es-ES"/>
            </w:rPr>
            <w:t>8</w:t>
          </w:r>
          <w:r w:rsidRPr="000D0526">
            <w:rPr>
              <w:rFonts w:ascii="Verdana" w:hAnsi="Verdana"/>
              <w:color w:val="3A6168"/>
              <w:sz w:val="18"/>
            </w:rPr>
            <w:fldChar w:fldCharType="end"/>
          </w:r>
          <w:r w:rsidR="00D03C09">
            <w:rPr>
              <w:rFonts w:ascii="Verdana" w:hAnsi="Verdana"/>
              <w:color w:val="3A6168"/>
              <w:sz w:val="18"/>
            </w:rPr>
            <w:t xml:space="preserve"> </w:t>
          </w:r>
        </w:p>
      </w:tc>
    </w:tr>
  </w:tbl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2605F" w14:textId="77777777" w:rsidR="00823D21" w:rsidRDefault="00823D21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835E0C" w14:textId="77777777" w:rsidR="00B322F5" w:rsidRDefault="00B322F5">
      <w:pPr>
        <w:spacing w:after="0" w:line="240" w:lineRule="auto"/>
      </w:pPr>
      <w:r>
        <w:separator/>
      </w:r>
    </w:p>
  </w:footnote>
  <w:footnote w:type="continuationSeparator" w:id="0">
    <w:p w14:paraId="2BB4D9C2" w14:textId="77777777" w:rsidR="00B322F5" w:rsidRDefault="00B322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DF134E" w14:textId="77777777" w:rsidR="00823D21" w:rsidRDefault="00823D2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E761C5" w14:textId="454E4EDF" w:rsidR="0032264F" w:rsidRDefault="002E3A9F" w:rsidP="00C10299">
    <w:pPr>
      <w:pStyle w:val="Encabezado"/>
      <w:ind w:left="-1418"/>
      <w:jc w:val="center"/>
    </w:pPr>
    <w:r>
      <w:rPr>
        <w:noProof/>
        <w:lang w:val="es-ES" w:eastAsia="es-ES"/>
      </w:rPr>
      <w:drawing>
        <wp:anchor distT="0" distB="0" distL="114300" distR="114300" simplePos="0" relativeHeight="251652608" behindDoc="1" locked="0" layoutInCell="1" allowOverlap="1" wp14:anchorId="301A3282" wp14:editId="7AF20F54">
          <wp:simplePos x="0" y="0"/>
          <wp:positionH relativeFrom="column">
            <wp:posOffset>-1111250</wp:posOffset>
          </wp:positionH>
          <wp:positionV relativeFrom="paragraph">
            <wp:posOffset>-1249680</wp:posOffset>
          </wp:positionV>
          <wp:extent cx="8686800" cy="11241405"/>
          <wp:effectExtent l="0" t="0" r="0" b="0"/>
          <wp:wrapNone/>
          <wp:docPr id="8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ndo_Sabere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686800" cy="112414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F48F2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0016" behindDoc="0" locked="0" layoutInCell="1" allowOverlap="1" wp14:anchorId="5C9F007A" wp14:editId="6F0A6982">
              <wp:simplePos x="0" y="0"/>
              <wp:positionH relativeFrom="column">
                <wp:posOffset>-895350</wp:posOffset>
              </wp:positionH>
              <wp:positionV relativeFrom="paragraph">
                <wp:posOffset>815340</wp:posOffset>
              </wp:positionV>
              <wp:extent cx="7724775" cy="0"/>
              <wp:effectExtent l="0" t="19050" r="28575" b="19050"/>
              <wp:wrapNone/>
              <wp:docPr id="77" name="Conector rect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3B8A4AE" id="Conector recto 77" o:spid="_x0000_s1026" style="position:absolute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0.5pt,64.2pt" to="537.75pt,6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" strokecolor="#d8d8d8 [2732]" strokeweight="2.25pt"/>
          </w:pict>
        </mc:Fallback>
      </mc:AlternateContent>
    </w:r>
    <w:r w:rsidR="000D0526">
      <w:rPr>
        <w:rFonts w:ascii="Verdana" w:hAnsi="Verdana"/>
        <w:b/>
        <w:noProof/>
        <w:color w:val="3A6168"/>
        <w:lang w:val="es-ES" w:eastAsia="es-ES"/>
      </w:rPr>
      <mc:AlternateContent>
        <mc:Choice Requires="wps">
          <w:drawing>
            <wp:anchor distT="0" distB="0" distL="114300" distR="114300" simplePos="0" relativeHeight="251671040" behindDoc="0" locked="0" layoutInCell="1" allowOverlap="1" wp14:anchorId="0DD1F8BC" wp14:editId="4B40020A">
              <wp:simplePos x="0" y="0"/>
              <wp:positionH relativeFrom="column">
                <wp:posOffset>-914400</wp:posOffset>
              </wp:positionH>
              <wp:positionV relativeFrom="paragraph">
                <wp:posOffset>-1184910</wp:posOffset>
              </wp:positionV>
              <wp:extent cx="7724775" cy="0"/>
              <wp:effectExtent l="0" t="19050" r="28575" b="19050"/>
              <wp:wrapNone/>
              <wp:docPr id="78" name="Conector rect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72477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85000"/>
                          </a:schemeClr>
                        </a:solidFill>
                      </a:ln>
                    </wps:spPr>
                    <wps:style>
                      <a:lnRef idx="1">
                        <a:schemeClr val="accent6"/>
                      </a:lnRef>
                      <a:fillRef idx="0">
                        <a:schemeClr val="accent6"/>
                      </a:fillRef>
                      <a:effectRef idx="0">
                        <a:schemeClr val="accent6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AC61302" id="Conector recto 78" o:spid="_x0000_s1026" style="position:absolute;flip:y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in,-93.3pt" to="536.25pt,-9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" strokecolor="#d8d8d8 [2732]" strokeweight="2.25pt"/>
          </w:pict>
        </mc:Fallback>
      </mc:AlternateContent>
    </w:r>
  </w:p>
  <w:tbl>
    <w:tblPr>
      <w:tblW w:w="0" w:type="auto"/>
      <w:tblInd w:w="-885" w:type="dxa"/>
      <w:tblBorders>
        <w:bottom w:val="single" w:sz="12" w:space="0" w:color="auto"/>
      </w:tblBorders>
      <w:tblLook w:val="04A0" w:firstRow="1" w:lastRow="0" w:firstColumn="1" w:lastColumn="0" w:noHBand="0" w:noVBand="1"/>
    </w:tblPr>
    <w:tblGrid>
      <w:gridCol w:w="5955"/>
      <w:gridCol w:w="5105"/>
    </w:tblGrid>
    <w:tr w:rsidR="0032264F" w14:paraId="3156F135" w14:textId="77777777" w:rsidTr="000D0526">
      <w:trPr>
        <w:trHeight w:val="585"/>
      </w:trPr>
      <w:tc>
        <w:tcPr>
          <w:tcW w:w="5955" w:type="dxa"/>
          <w:tcBorders>
            <w:bottom w:val="nil"/>
          </w:tcBorders>
        </w:tcPr>
        <w:p w14:paraId="169E74E2" w14:textId="5F85E9DE" w:rsidR="0032264F" w:rsidRPr="00C10299" w:rsidRDefault="00823D21" w:rsidP="00C10299">
          <w:pPr>
            <w:ind w:right="318"/>
            <w:rPr>
              <w:b/>
              <w:lang w:val="es-ES_tradnl"/>
            </w:rPr>
          </w:pPr>
          <w:r>
            <w:rPr>
              <w:rFonts w:ascii="Verdana" w:hAnsi="Verdana"/>
              <w:b/>
              <w:color w:val="3A6168"/>
              <w:lang w:val="es-ES_tradnl"/>
            </w:rPr>
            <w:t xml:space="preserve">REA: </w:t>
          </w:r>
          <w:r w:rsidR="007F769D">
            <w:rPr>
              <w:rFonts w:ascii="Verdana" w:hAnsi="Verdana"/>
              <w:b/>
              <w:color w:val="3A6168"/>
              <w:lang w:val="es-ES_tradnl"/>
            </w:rPr>
            <w:t>La entrevista de trabajo</w:t>
          </w:r>
        </w:p>
      </w:tc>
      <w:tc>
        <w:tcPr>
          <w:tcW w:w="5105" w:type="dxa"/>
          <w:tcBorders>
            <w:bottom w:val="nil"/>
          </w:tcBorders>
        </w:tcPr>
        <w:p w14:paraId="57F6C7AC" w14:textId="77777777" w:rsidR="0032264F" w:rsidRDefault="00C10299">
          <w:pPr>
            <w:jc w:val="right"/>
          </w:pPr>
          <w:r>
            <w:rPr>
              <w:noProof/>
              <w:lang w:val="es-ES" w:eastAsia="es-ES"/>
            </w:rPr>
            <w:drawing>
              <wp:anchor distT="0" distB="0" distL="114300" distR="114300" simplePos="0" relativeHeight="251662848" behindDoc="1" locked="0" layoutInCell="1" allowOverlap="1" wp14:anchorId="299A3B5C" wp14:editId="1CE412B7">
                <wp:simplePos x="0" y="0"/>
                <wp:positionH relativeFrom="column">
                  <wp:posOffset>447676</wp:posOffset>
                </wp:positionH>
                <wp:positionV relativeFrom="paragraph">
                  <wp:posOffset>-28575</wp:posOffset>
                </wp:positionV>
                <wp:extent cx="2428874" cy="388620"/>
                <wp:effectExtent l="0" t="0" r="0" b="0"/>
                <wp:wrapNone/>
                <wp:docPr id="84" name="Imagen 8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logo-rearm-h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11840" cy="4018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522A8D" w14:textId="77777777" w:rsidR="00823D21" w:rsidRDefault="00823D21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0FE3517"/>
    <w:multiLevelType w:val="hybridMultilevel"/>
    <w:tmpl w:val="8E68912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DF5B47"/>
    <w:multiLevelType w:val="hybridMultilevel"/>
    <w:tmpl w:val="DEC60F9C"/>
    <w:lvl w:ilvl="0" w:tplc="0C0A000F">
      <w:start w:val="1"/>
      <w:numFmt w:val="decimal"/>
      <w:lvlText w:val="%1."/>
      <w:lvlJc w:val="left"/>
      <w:pPr>
        <w:ind w:left="862" w:hanging="360"/>
      </w:pPr>
    </w:lvl>
    <w:lvl w:ilvl="1" w:tplc="0C0A0019" w:tentative="1">
      <w:start w:val="1"/>
      <w:numFmt w:val="lowerLetter"/>
      <w:lvlText w:val="%2."/>
      <w:lvlJc w:val="left"/>
      <w:pPr>
        <w:ind w:left="1582" w:hanging="360"/>
      </w:pPr>
    </w:lvl>
    <w:lvl w:ilvl="2" w:tplc="0C0A001B" w:tentative="1">
      <w:start w:val="1"/>
      <w:numFmt w:val="lowerRoman"/>
      <w:lvlText w:val="%3."/>
      <w:lvlJc w:val="right"/>
      <w:pPr>
        <w:ind w:left="2302" w:hanging="180"/>
      </w:pPr>
    </w:lvl>
    <w:lvl w:ilvl="3" w:tplc="0C0A000F" w:tentative="1">
      <w:start w:val="1"/>
      <w:numFmt w:val="decimal"/>
      <w:lvlText w:val="%4."/>
      <w:lvlJc w:val="left"/>
      <w:pPr>
        <w:ind w:left="3022" w:hanging="360"/>
      </w:pPr>
    </w:lvl>
    <w:lvl w:ilvl="4" w:tplc="0C0A0019" w:tentative="1">
      <w:start w:val="1"/>
      <w:numFmt w:val="lowerLetter"/>
      <w:lvlText w:val="%5."/>
      <w:lvlJc w:val="left"/>
      <w:pPr>
        <w:ind w:left="3742" w:hanging="360"/>
      </w:pPr>
    </w:lvl>
    <w:lvl w:ilvl="5" w:tplc="0C0A001B" w:tentative="1">
      <w:start w:val="1"/>
      <w:numFmt w:val="lowerRoman"/>
      <w:lvlText w:val="%6."/>
      <w:lvlJc w:val="right"/>
      <w:pPr>
        <w:ind w:left="4462" w:hanging="180"/>
      </w:pPr>
    </w:lvl>
    <w:lvl w:ilvl="6" w:tplc="0C0A000F" w:tentative="1">
      <w:start w:val="1"/>
      <w:numFmt w:val="decimal"/>
      <w:lvlText w:val="%7."/>
      <w:lvlJc w:val="left"/>
      <w:pPr>
        <w:ind w:left="5182" w:hanging="360"/>
      </w:pPr>
    </w:lvl>
    <w:lvl w:ilvl="7" w:tplc="0C0A0019" w:tentative="1">
      <w:start w:val="1"/>
      <w:numFmt w:val="lowerLetter"/>
      <w:lvlText w:val="%8."/>
      <w:lvlJc w:val="left"/>
      <w:pPr>
        <w:ind w:left="5902" w:hanging="360"/>
      </w:pPr>
    </w:lvl>
    <w:lvl w:ilvl="8" w:tplc="0C0A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241D1839"/>
    <w:multiLevelType w:val="hybridMultilevel"/>
    <w:tmpl w:val="02A85D24"/>
    <w:lvl w:ilvl="0" w:tplc="4B78BC0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2" w15:restartNumberingAfterBreak="0">
    <w:nsid w:val="27912B79"/>
    <w:multiLevelType w:val="hybridMultilevel"/>
    <w:tmpl w:val="7CB23A5C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E291171"/>
    <w:multiLevelType w:val="hybridMultilevel"/>
    <w:tmpl w:val="373E9AC2"/>
    <w:lvl w:ilvl="0" w:tplc="DEBC8C4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6" w:hanging="360"/>
      </w:pPr>
    </w:lvl>
    <w:lvl w:ilvl="2" w:tplc="0C0A001B" w:tentative="1">
      <w:start w:val="1"/>
      <w:numFmt w:val="lowerRoman"/>
      <w:lvlText w:val="%3."/>
      <w:lvlJc w:val="right"/>
      <w:pPr>
        <w:ind w:left="2226" w:hanging="180"/>
      </w:pPr>
    </w:lvl>
    <w:lvl w:ilvl="3" w:tplc="0C0A000F" w:tentative="1">
      <w:start w:val="1"/>
      <w:numFmt w:val="decimal"/>
      <w:lvlText w:val="%4."/>
      <w:lvlJc w:val="left"/>
      <w:pPr>
        <w:ind w:left="2946" w:hanging="360"/>
      </w:pPr>
    </w:lvl>
    <w:lvl w:ilvl="4" w:tplc="0C0A0019" w:tentative="1">
      <w:start w:val="1"/>
      <w:numFmt w:val="lowerLetter"/>
      <w:lvlText w:val="%5."/>
      <w:lvlJc w:val="left"/>
      <w:pPr>
        <w:ind w:left="3666" w:hanging="360"/>
      </w:pPr>
    </w:lvl>
    <w:lvl w:ilvl="5" w:tplc="0C0A001B" w:tentative="1">
      <w:start w:val="1"/>
      <w:numFmt w:val="lowerRoman"/>
      <w:lvlText w:val="%6."/>
      <w:lvlJc w:val="right"/>
      <w:pPr>
        <w:ind w:left="4386" w:hanging="180"/>
      </w:pPr>
    </w:lvl>
    <w:lvl w:ilvl="6" w:tplc="0C0A000F" w:tentative="1">
      <w:start w:val="1"/>
      <w:numFmt w:val="decimal"/>
      <w:lvlText w:val="%7."/>
      <w:lvlJc w:val="left"/>
      <w:pPr>
        <w:ind w:left="5106" w:hanging="360"/>
      </w:pPr>
    </w:lvl>
    <w:lvl w:ilvl="7" w:tplc="0C0A0019" w:tentative="1">
      <w:start w:val="1"/>
      <w:numFmt w:val="lowerLetter"/>
      <w:lvlText w:val="%8."/>
      <w:lvlJc w:val="left"/>
      <w:pPr>
        <w:ind w:left="5826" w:hanging="360"/>
      </w:pPr>
    </w:lvl>
    <w:lvl w:ilvl="8" w:tplc="0C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2FD94D90"/>
    <w:multiLevelType w:val="hybridMultilevel"/>
    <w:tmpl w:val="19566C02"/>
    <w:lvl w:ilvl="0" w:tplc="260014F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F6479A"/>
    <w:multiLevelType w:val="hybridMultilevel"/>
    <w:tmpl w:val="972854C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166802"/>
    <w:multiLevelType w:val="hybridMultilevel"/>
    <w:tmpl w:val="B468679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2114FE1"/>
    <w:multiLevelType w:val="hybridMultilevel"/>
    <w:tmpl w:val="A7B2FFBA"/>
    <w:lvl w:ilvl="0" w:tplc="A3B0FF5A">
      <w:start w:val="1"/>
      <w:numFmt w:val="decimal"/>
      <w:lvlText w:val="%1."/>
      <w:lvlJc w:val="left"/>
      <w:pPr>
        <w:ind w:left="1222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942" w:hanging="360"/>
      </w:pPr>
    </w:lvl>
    <w:lvl w:ilvl="2" w:tplc="0C0A001B" w:tentative="1">
      <w:start w:val="1"/>
      <w:numFmt w:val="lowerRoman"/>
      <w:lvlText w:val="%3."/>
      <w:lvlJc w:val="right"/>
      <w:pPr>
        <w:ind w:left="2662" w:hanging="180"/>
      </w:pPr>
    </w:lvl>
    <w:lvl w:ilvl="3" w:tplc="0C0A000F" w:tentative="1">
      <w:start w:val="1"/>
      <w:numFmt w:val="decimal"/>
      <w:lvlText w:val="%4."/>
      <w:lvlJc w:val="left"/>
      <w:pPr>
        <w:ind w:left="3382" w:hanging="360"/>
      </w:pPr>
    </w:lvl>
    <w:lvl w:ilvl="4" w:tplc="0C0A0019" w:tentative="1">
      <w:start w:val="1"/>
      <w:numFmt w:val="lowerLetter"/>
      <w:lvlText w:val="%5."/>
      <w:lvlJc w:val="left"/>
      <w:pPr>
        <w:ind w:left="4102" w:hanging="360"/>
      </w:pPr>
    </w:lvl>
    <w:lvl w:ilvl="5" w:tplc="0C0A001B" w:tentative="1">
      <w:start w:val="1"/>
      <w:numFmt w:val="lowerRoman"/>
      <w:lvlText w:val="%6."/>
      <w:lvlJc w:val="right"/>
      <w:pPr>
        <w:ind w:left="4822" w:hanging="180"/>
      </w:pPr>
    </w:lvl>
    <w:lvl w:ilvl="6" w:tplc="0C0A000F" w:tentative="1">
      <w:start w:val="1"/>
      <w:numFmt w:val="decimal"/>
      <w:lvlText w:val="%7."/>
      <w:lvlJc w:val="left"/>
      <w:pPr>
        <w:ind w:left="5542" w:hanging="360"/>
      </w:pPr>
    </w:lvl>
    <w:lvl w:ilvl="7" w:tplc="0C0A0019" w:tentative="1">
      <w:start w:val="1"/>
      <w:numFmt w:val="lowerLetter"/>
      <w:lvlText w:val="%8."/>
      <w:lvlJc w:val="left"/>
      <w:pPr>
        <w:ind w:left="6262" w:hanging="360"/>
      </w:pPr>
    </w:lvl>
    <w:lvl w:ilvl="8" w:tplc="0C0A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18" w15:restartNumberingAfterBreak="0">
    <w:nsid w:val="48703C0D"/>
    <w:multiLevelType w:val="hybridMultilevel"/>
    <w:tmpl w:val="0C4E72DA"/>
    <w:lvl w:ilvl="0" w:tplc="0C0A000F">
      <w:start w:val="1"/>
      <w:numFmt w:val="decimal"/>
      <w:lvlText w:val="%1."/>
      <w:lvlJc w:val="left"/>
      <w:pPr>
        <w:ind w:left="1582" w:hanging="360"/>
      </w:pPr>
    </w:lvl>
    <w:lvl w:ilvl="1" w:tplc="0C0A0019" w:tentative="1">
      <w:start w:val="1"/>
      <w:numFmt w:val="lowerLetter"/>
      <w:lvlText w:val="%2."/>
      <w:lvlJc w:val="left"/>
      <w:pPr>
        <w:ind w:left="2302" w:hanging="360"/>
      </w:pPr>
    </w:lvl>
    <w:lvl w:ilvl="2" w:tplc="0C0A001B" w:tentative="1">
      <w:start w:val="1"/>
      <w:numFmt w:val="lowerRoman"/>
      <w:lvlText w:val="%3."/>
      <w:lvlJc w:val="right"/>
      <w:pPr>
        <w:ind w:left="3022" w:hanging="180"/>
      </w:pPr>
    </w:lvl>
    <w:lvl w:ilvl="3" w:tplc="0C0A000F" w:tentative="1">
      <w:start w:val="1"/>
      <w:numFmt w:val="decimal"/>
      <w:lvlText w:val="%4."/>
      <w:lvlJc w:val="left"/>
      <w:pPr>
        <w:ind w:left="3742" w:hanging="360"/>
      </w:pPr>
    </w:lvl>
    <w:lvl w:ilvl="4" w:tplc="0C0A0019" w:tentative="1">
      <w:start w:val="1"/>
      <w:numFmt w:val="lowerLetter"/>
      <w:lvlText w:val="%5."/>
      <w:lvlJc w:val="left"/>
      <w:pPr>
        <w:ind w:left="4462" w:hanging="360"/>
      </w:pPr>
    </w:lvl>
    <w:lvl w:ilvl="5" w:tplc="0C0A001B" w:tentative="1">
      <w:start w:val="1"/>
      <w:numFmt w:val="lowerRoman"/>
      <w:lvlText w:val="%6."/>
      <w:lvlJc w:val="right"/>
      <w:pPr>
        <w:ind w:left="5182" w:hanging="180"/>
      </w:pPr>
    </w:lvl>
    <w:lvl w:ilvl="6" w:tplc="0C0A000F" w:tentative="1">
      <w:start w:val="1"/>
      <w:numFmt w:val="decimal"/>
      <w:lvlText w:val="%7."/>
      <w:lvlJc w:val="left"/>
      <w:pPr>
        <w:ind w:left="5902" w:hanging="360"/>
      </w:pPr>
    </w:lvl>
    <w:lvl w:ilvl="7" w:tplc="0C0A0019" w:tentative="1">
      <w:start w:val="1"/>
      <w:numFmt w:val="lowerLetter"/>
      <w:lvlText w:val="%8."/>
      <w:lvlJc w:val="left"/>
      <w:pPr>
        <w:ind w:left="6622" w:hanging="360"/>
      </w:pPr>
    </w:lvl>
    <w:lvl w:ilvl="8" w:tplc="0C0A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19" w15:restartNumberingAfterBreak="0">
    <w:nsid w:val="48A93A30"/>
    <w:multiLevelType w:val="hybridMultilevel"/>
    <w:tmpl w:val="204A0B6A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13080B"/>
    <w:multiLevelType w:val="hybridMultilevel"/>
    <w:tmpl w:val="65B0B16E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711634"/>
    <w:multiLevelType w:val="hybridMultilevel"/>
    <w:tmpl w:val="3608268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8E13C0"/>
    <w:multiLevelType w:val="hybridMultilevel"/>
    <w:tmpl w:val="4AA85C8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6A31EC"/>
    <w:multiLevelType w:val="hybridMultilevel"/>
    <w:tmpl w:val="B3E6076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1830361">
    <w:abstractNumId w:val="8"/>
  </w:num>
  <w:num w:numId="2" w16cid:durableId="275601740">
    <w:abstractNumId w:val="6"/>
  </w:num>
  <w:num w:numId="3" w16cid:durableId="1792897308">
    <w:abstractNumId w:val="5"/>
  </w:num>
  <w:num w:numId="4" w16cid:durableId="1691028761">
    <w:abstractNumId w:val="4"/>
  </w:num>
  <w:num w:numId="5" w16cid:durableId="1549998837">
    <w:abstractNumId w:val="7"/>
  </w:num>
  <w:num w:numId="6" w16cid:durableId="212549668">
    <w:abstractNumId w:val="3"/>
  </w:num>
  <w:num w:numId="7" w16cid:durableId="1306818796">
    <w:abstractNumId w:val="2"/>
  </w:num>
  <w:num w:numId="8" w16cid:durableId="1899243912">
    <w:abstractNumId w:val="1"/>
  </w:num>
  <w:num w:numId="9" w16cid:durableId="1311593000">
    <w:abstractNumId w:val="0"/>
  </w:num>
  <w:num w:numId="10" w16cid:durableId="1470977358">
    <w:abstractNumId w:val="15"/>
  </w:num>
  <w:num w:numId="11" w16cid:durableId="1919441348">
    <w:abstractNumId w:val="13"/>
  </w:num>
  <w:num w:numId="12" w16cid:durableId="1305306447">
    <w:abstractNumId w:val="11"/>
  </w:num>
  <w:num w:numId="13" w16cid:durableId="1476337720">
    <w:abstractNumId w:val="14"/>
  </w:num>
  <w:num w:numId="14" w16cid:durableId="160971324">
    <w:abstractNumId w:val="9"/>
  </w:num>
  <w:num w:numId="15" w16cid:durableId="2100251565">
    <w:abstractNumId w:val="23"/>
  </w:num>
  <w:num w:numId="16" w16cid:durableId="275790117">
    <w:abstractNumId w:val="10"/>
  </w:num>
  <w:num w:numId="17" w16cid:durableId="1069772378">
    <w:abstractNumId w:val="22"/>
  </w:num>
  <w:num w:numId="18" w16cid:durableId="691348232">
    <w:abstractNumId w:val="19"/>
  </w:num>
  <w:num w:numId="19" w16cid:durableId="1418478005">
    <w:abstractNumId w:val="16"/>
  </w:num>
  <w:num w:numId="20" w16cid:durableId="1604921000">
    <w:abstractNumId w:val="18"/>
  </w:num>
  <w:num w:numId="21" w16cid:durableId="1859663024">
    <w:abstractNumId w:val="17"/>
  </w:num>
  <w:num w:numId="22" w16cid:durableId="23941293">
    <w:abstractNumId w:val="20"/>
  </w:num>
  <w:num w:numId="23" w16cid:durableId="106585733">
    <w:abstractNumId w:val="21"/>
  </w:num>
  <w:num w:numId="24" w16cid:durableId="143852047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6063C"/>
    <w:rsid w:val="000D0526"/>
    <w:rsid w:val="000D38F1"/>
    <w:rsid w:val="000E3874"/>
    <w:rsid w:val="0015074B"/>
    <w:rsid w:val="001C7CD4"/>
    <w:rsid w:val="001E30BD"/>
    <w:rsid w:val="0029639D"/>
    <w:rsid w:val="002A187A"/>
    <w:rsid w:val="002B016C"/>
    <w:rsid w:val="002E3A9F"/>
    <w:rsid w:val="003222F1"/>
    <w:rsid w:val="0032264F"/>
    <w:rsid w:val="00326F90"/>
    <w:rsid w:val="0034208C"/>
    <w:rsid w:val="003C2210"/>
    <w:rsid w:val="003D19AF"/>
    <w:rsid w:val="003D57AF"/>
    <w:rsid w:val="0041151F"/>
    <w:rsid w:val="00435ED6"/>
    <w:rsid w:val="00476C78"/>
    <w:rsid w:val="004B3231"/>
    <w:rsid w:val="004D5E69"/>
    <w:rsid w:val="004E621F"/>
    <w:rsid w:val="00503140"/>
    <w:rsid w:val="00525619"/>
    <w:rsid w:val="00646E0B"/>
    <w:rsid w:val="00684978"/>
    <w:rsid w:val="006E75A3"/>
    <w:rsid w:val="007140DE"/>
    <w:rsid w:val="00792DCB"/>
    <w:rsid w:val="007B0E37"/>
    <w:rsid w:val="007B6733"/>
    <w:rsid w:val="007C3661"/>
    <w:rsid w:val="007D4349"/>
    <w:rsid w:val="007F769D"/>
    <w:rsid w:val="00823D21"/>
    <w:rsid w:val="00844FF4"/>
    <w:rsid w:val="00894658"/>
    <w:rsid w:val="009A6F38"/>
    <w:rsid w:val="00A95558"/>
    <w:rsid w:val="00AA1D8D"/>
    <w:rsid w:val="00B322F5"/>
    <w:rsid w:val="00B36630"/>
    <w:rsid w:val="00B47730"/>
    <w:rsid w:val="00B67B4C"/>
    <w:rsid w:val="00B77A26"/>
    <w:rsid w:val="00B80F1A"/>
    <w:rsid w:val="00BD5EE5"/>
    <w:rsid w:val="00C10299"/>
    <w:rsid w:val="00C271E0"/>
    <w:rsid w:val="00C77EA2"/>
    <w:rsid w:val="00CB0664"/>
    <w:rsid w:val="00D03C09"/>
    <w:rsid w:val="00D45F66"/>
    <w:rsid w:val="00DB625C"/>
    <w:rsid w:val="00DD285A"/>
    <w:rsid w:val="00DF678B"/>
    <w:rsid w:val="00E4637A"/>
    <w:rsid w:val="00E71935"/>
    <w:rsid w:val="00F079B8"/>
    <w:rsid w:val="00F117D6"/>
    <w:rsid w:val="00F77853"/>
    <w:rsid w:val="00FC693F"/>
    <w:rsid w:val="00FF4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D03D1FD"/>
  <w14:defaultImageDpi w14:val="300"/>
  <w15:docId w15:val="{4942B9DD-FFDC-421F-BE71-1B7C6E347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7EA2"/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vnculo">
    <w:name w:val="Hyperlink"/>
    <w:basedOn w:val="Fuentedeprrafopredeter"/>
    <w:uiPriority w:val="99"/>
    <w:unhideWhenUsed/>
    <w:rsid w:val="000E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71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586EDE7-33A8-4598-B7CB-D1556160EA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288</TotalTime>
  <Pages>7</Pages>
  <Words>607</Words>
  <Characters>3339</Characters>
  <Application>Microsoft Office Word</Application>
  <DocSecurity>0</DocSecurity>
  <Lines>27</Lines>
  <Paragraphs>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3939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RODRIGUEZ IZQUIERDO, MARIA</cp:lastModifiedBy>
  <cp:revision>19</cp:revision>
  <dcterms:created xsi:type="dcterms:W3CDTF">2025-08-29T06:12:00Z</dcterms:created>
  <dcterms:modified xsi:type="dcterms:W3CDTF">2026-03-12T18:32:00Z</dcterms:modified>
  <cp:category/>
</cp:coreProperties>
</file>