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069111" w14:textId="77777777" w:rsidR="00B77A26" w:rsidRPr="007140DE" w:rsidRDefault="00B77A26" w:rsidP="00B77A26">
      <w:pPr>
        <w:spacing w:before="240" w:after="0"/>
        <w:rPr>
          <w:rFonts w:ascii="Verdana" w:hAnsi="Verdana"/>
          <w:b/>
          <w:bCs/>
        </w:rPr>
      </w:pPr>
      <w:r w:rsidRPr="007140DE">
        <w:rPr>
          <w:rFonts w:ascii="Verdana" w:hAnsi="Verdana"/>
          <w:b/>
          <w:bCs/>
        </w:rPr>
        <w:t>PLANTILLA_1</w:t>
      </w:r>
    </w:p>
    <w:p w14:paraId="77F82418" w14:textId="34365156" w:rsidR="00B77A26" w:rsidRPr="007140DE" w:rsidRDefault="00B77A26" w:rsidP="00B77A26">
      <w:pPr>
        <w:spacing w:before="240" w:after="0"/>
        <w:rPr>
          <w:rFonts w:ascii="Verdana" w:hAnsi="Verdana"/>
        </w:rPr>
      </w:pPr>
      <w:r w:rsidRPr="007140DE">
        <w:rPr>
          <w:rFonts w:ascii="Verdana" w:hAnsi="Verdana"/>
        </w:rPr>
        <w:t>Esta plantilla te va a ayudar para realizar el producto final, en el que vas a reflejar los 10 aspectos que estimas más importantes sobre lo que se debe hacer y no</w:t>
      </w:r>
      <w:r w:rsidR="00212D9E">
        <w:rPr>
          <w:rFonts w:ascii="Verdana" w:hAnsi="Verdana"/>
        </w:rPr>
        <w:t xml:space="preserve"> se debe</w:t>
      </w:r>
      <w:r w:rsidRPr="007140DE">
        <w:rPr>
          <w:rFonts w:ascii="Verdana" w:hAnsi="Verdana"/>
        </w:rPr>
        <w:t xml:space="preserve"> hacer en una entrevista de trabajo.</w:t>
      </w:r>
    </w:p>
    <w:p w14:paraId="058DB4A4" w14:textId="77777777" w:rsidR="00B77A26" w:rsidRPr="007140DE" w:rsidRDefault="00B77A26" w:rsidP="00B77A26">
      <w:pPr>
        <w:spacing w:before="240" w:after="0"/>
        <w:rPr>
          <w:rFonts w:ascii="Verdana" w:hAnsi="Verdana"/>
        </w:rPr>
      </w:pPr>
      <w:r w:rsidRPr="007140DE">
        <w:rPr>
          <w:rFonts w:ascii="Verdana" w:hAnsi="Verdana"/>
        </w:rPr>
        <w:t>En ella irás anotando los puntos que vayas aprendiendo.</w:t>
      </w:r>
    </w:p>
    <w:p w14:paraId="2857BE3D" w14:textId="77777777" w:rsidR="00B77A26" w:rsidRPr="007140DE" w:rsidRDefault="00B77A26" w:rsidP="00B77A26">
      <w:pPr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B77A26" w:rsidRPr="007140DE" w14:paraId="0E60B6C9" w14:textId="77777777" w:rsidTr="00DB0845">
        <w:tc>
          <w:tcPr>
            <w:tcW w:w="4885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4929E8A6" w14:textId="77777777" w:rsidR="00B77A26" w:rsidRPr="007140DE" w:rsidRDefault="00B77A26" w:rsidP="00DB0845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>QUÉ SE DEBE HACER</w:t>
            </w:r>
          </w:p>
        </w:tc>
        <w:tc>
          <w:tcPr>
            <w:tcW w:w="4886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67CF14E0" w14:textId="77777777" w:rsidR="00B77A26" w:rsidRPr="007140DE" w:rsidRDefault="00B77A26" w:rsidP="00DB0845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>QUÉ NO SE DEBE HACER</w:t>
            </w:r>
          </w:p>
        </w:tc>
      </w:tr>
      <w:tr w:rsidR="00B77A26" w:rsidRPr="007140DE" w14:paraId="72644427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2F50F597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4FEA8104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0C63A438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0B9773DF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4C44F479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70B1368C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659FBF26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3C750798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462D6C06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9867B04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172A207F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55524A12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795EB62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2D73FA33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6001EC67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0F082AF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35D24DDD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28303474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44D71272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09EB6FE4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1B724AA4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C590993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5ED13886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3784BF5A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0AA646E1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27F9DC4A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43D643CE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7AADA992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734F49FC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1D0C63DC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0DF40809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65E4FEB5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3FA8DBC8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7F5FBD4B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16EDE64D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5630590C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4C047041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61535D54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2F06F826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17D51307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6447BC12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B77A26" w:rsidRPr="007140DE" w14:paraId="74B31377" w14:textId="77777777" w:rsidTr="00DB0845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396A9C14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49F26FAD" w14:textId="77777777" w:rsidR="00B77A26" w:rsidRPr="007140DE" w:rsidRDefault="00B77A26" w:rsidP="00DB0845">
            <w:pPr>
              <w:spacing w:before="240"/>
              <w:rPr>
                <w:rFonts w:ascii="Verdana" w:hAnsi="Verdana"/>
              </w:rPr>
            </w:pPr>
          </w:p>
        </w:tc>
      </w:tr>
    </w:tbl>
    <w:p w14:paraId="14FEB159" w14:textId="77777777" w:rsidR="00B77A26" w:rsidRPr="007140DE" w:rsidRDefault="00B77A26" w:rsidP="00B77A26">
      <w:pPr>
        <w:spacing w:before="240" w:after="0"/>
        <w:rPr>
          <w:rFonts w:ascii="Verdana" w:hAnsi="Verdana"/>
        </w:rPr>
      </w:pPr>
    </w:p>
    <w:p w14:paraId="352B171E" w14:textId="77777777" w:rsidR="00E4637A" w:rsidRPr="007140DE" w:rsidRDefault="00E4637A" w:rsidP="000E3874">
      <w:pPr>
        <w:jc w:val="both"/>
        <w:rPr>
          <w:rFonts w:ascii="Verdana" w:hAnsi="Verdana"/>
          <w:b/>
          <w:color w:val="3A6168"/>
          <w:lang w:val="es-ES_tradnl"/>
        </w:rPr>
      </w:pPr>
    </w:p>
    <w:sectPr w:rsidR="00E4637A" w:rsidRPr="007140DE" w:rsidSect="00FF48F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EC52F" w14:textId="77777777" w:rsidR="00B0759C" w:rsidRDefault="00B0759C">
      <w:pPr>
        <w:spacing w:after="0" w:line="240" w:lineRule="auto"/>
      </w:pPr>
      <w:r>
        <w:separator/>
      </w:r>
    </w:p>
  </w:endnote>
  <w:endnote w:type="continuationSeparator" w:id="0">
    <w:p w14:paraId="5C539BB7" w14:textId="77777777" w:rsidR="00B0759C" w:rsidRDefault="00B075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2A086" w14:textId="77777777" w:rsidR="00823D21" w:rsidRDefault="00823D2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794B3" w14:textId="77777777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  <w:r w:rsidR="00C10299">
      <w:rPr>
        <w:noProof/>
        <w:lang w:val="es-ES" w:eastAsia="es-ES"/>
      </w:rPr>
      <w:drawing>
        <wp:anchor distT="0" distB="0" distL="114300" distR="114300" simplePos="0" relativeHeight="251668992" behindDoc="0" locked="0" layoutInCell="1" allowOverlap="1" wp14:anchorId="74AEA53C" wp14:editId="6B05D5D2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l="0" t="0" r="6985" b="3175"/>
          <wp:wrapNone/>
          <wp:docPr id="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y_s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0478AF34" w14:textId="77777777" w:rsidTr="00C10299">
      <w:tc>
        <w:tcPr>
          <w:tcW w:w="4253" w:type="dxa"/>
        </w:tcPr>
        <w:p w14:paraId="03604736" w14:textId="337F22AB" w:rsidR="0032264F" w:rsidRPr="00C10299" w:rsidRDefault="007F769D">
          <w:pPr>
            <w:rPr>
              <w:lang w:val="es-ES_tradnl"/>
            </w:rPr>
          </w:pPr>
          <w:r>
            <w:rPr>
              <w:rFonts w:ascii="Verdana" w:hAnsi="Verdana"/>
              <w:color w:val="3A6168"/>
              <w:sz w:val="18"/>
              <w:lang w:val="es-ES_tradnl"/>
            </w:rPr>
            <w:t>María Rodríguez Izquierdo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>. C</w:t>
          </w:r>
          <w:r>
            <w:rPr>
              <w:rFonts w:ascii="Verdana" w:hAnsi="Verdana"/>
              <w:color w:val="3A6168"/>
              <w:sz w:val="18"/>
              <w:lang w:val="es-ES_tradnl"/>
            </w:rPr>
            <w:t>EA Infante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 xml:space="preserve"> </w:t>
          </w:r>
        </w:p>
      </w:tc>
      <w:tc>
        <w:tcPr>
          <w:tcW w:w="2897" w:type="dxa"/>
        </w:tcPr>
        <w:p w14:paraId="1F988E3A" w14:textId="77777777" w:rsidR="0032264F" w:rsidRDefault="0032264F"/>
      </w:tc>
      <w:tc>
        <w:tcPr>
          <w:tcW w:w="3080" w:type="dxa"/>
        </w:tcPr>
        <w:p w14:paraId="3A9515F8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C271E0" w:rsidRPr="00C271E0">
            <w:rPr>
              <w:rFonts w:ascii="Verdana" w:hAnsi="Verdana"/>
              <w:noProof/>
              <w:color w:val="3A6168"/>
              <w:sz w:val="18"/>
              <w:lang w:val="es-ES"/>
            </w:rPr>
            <w:t>8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605F" w14:textId="77777777" w:rsidR="00823D21" w:rsidRDefault="00823D2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BDFC30" w14:textId="77777777" w:rsidR="00B0759C" w:rsidRDefault="00B0759C">
      <w:pPr>
        <w:spacing w:after="0" w:line="240" w:lineRule="auto"/>
      </w:pPr>
      <w:r>
        <w:separator/>
      </w:r>
    </w:p>
  </w:footnote>
  <w:footnote w:type="continuationSeparator" w:id="0">
    <w:p w14:paraId="7449E6B5" w14:textId="77777777" w:rsidR="00B0759C" w:rsidRDefault="00B075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F134E" w14:textId="77777777" w:rsidR="00823D21" w:rsidRDefault="00823D2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761C5" w14:textId="454E4EDF" w:rsidR="0032264F" w:rsidRDefault="002E3A9F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301A3282" wp14:editId="7AF20F54">
          <wp:simplePos x="0" y="0"/>
          <wp:positionH relativeFrom="column">
            <wp:posOffset>-1111250</wp:posOffset>
          </wp:positionH>
          <wp:positionV relativeFrom="paragraph">
            <wp:posOffset>-1249680</wp:posOffset>
          </wp:positionV>
          <wp:extent cx="8686800" cy="11241405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C9F007A" wp14:editId="6F0A6982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3B8A4AE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14:paraId="3156F135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169E74E2" w14:textId="5F85E9DE" w:rsidR="0032264F" w:rsidRPr="00C10299" w:rsidRDefault="00823D21" w:rsidP="00C10299">
          <w:pPr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7F769D">
            <w:rPr>
              <w:rFonts w:ascii="Verdana" w:hAnsi="Verdana"/>
              <w:b/>
              <w:color w:val="3A6168"/>
              <w:lang w:val="es-ES_tradnl"/>
            </w:rPr>
            <w:t>La entrevista de trabajo</w:t>
          </w:r>
        </w:p>
      </w:tc>
      <w:tc>
        <w:tcPr>
          <w:tcW w:w="5105" w:type="dxa"/>
          <w:tcBorders>
            <w:bottom w:val="nil"/>
          </w:tcBorders>
        </w:tcPr>
        <w:p w14:paraId="57F6C7AC" w14:textId="77777777" w:rsidR="0032264F" w:rsidRDefault="00C10299">
          <w:pPr>
            <w:jc w:val="right"/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299A3B5C" wp14:editId="1CE412B7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22A8D" w14:textId="77777777" w:rsidR="00823D21" w:rsidRDefault="00823D2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7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8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1830361">
    <w:abstractNumId w:val="8"/>
  </w:num>
  <w:num w:numId="2" w16cid:durableId="275601740">
    <w:abstractNumId w:val="6"/>
  </w:num>
  <w:num w:numId="3" w16cid:durableId="1792897308">
    <w:abstractNumId w:val="5"/>
  </w:num>
  <w:num w:numId="4" w16cid:durableId="1691028761">
    <w:abstractNumId w:val="4"/>
  </w:num>
  <w:num w:numId="5" w16cid:durableId="1549998837">
    <w:abstractNumId w:val="7"/>
  </w:num>
  <w:num w:numId="6" w16cid:durableId="212549668">
    <w:abstractNumId w:val="3"/>
  </w:num>
  <w:num w:numId="7" w16cid:durableId="1306818796">
    <w:abstractNumId w:val="2"/>
  </w:num>
  <w:num w:numId="8" w16cid:durableId="1899243912">
    <w:abstractNumId w:val="1"/>
  </w:num>
  <w:num w:numId="9" w16cid:durableId="1311593000">
    <w:abstractNumId w:val="0"/>
  </w:num>
  <w:num w:numId="10" w16cid:durableId="1470977358">
    <w:abstractNumId w:val="14"/>
  </w:num>
  <w:num w:numId="11" w16cid:durableId="1919441348">
    <w:abstractNumId w:val="12"/>
  </w:num>
  <w:num w:numId="12" w16cid:durableId="1305306447">
    <w:abstractNumId w:val="11"/>
  </w:num>
  <w:num w:numId="13" w16cid:durableId="1476337720">
    <w:abstractNumId w:val="13"/>
  </w:num>
  <w:num w:numId="14" w16cid:durableId="160971324">
    <w:abstractNumId w:val="9"/>
  </w:num>
  <w:num w:numId="15" w16cid:durableId="2100251565">
    <w:abstractNumId w:val="20"/>
  </w:num>
  <w:num w:numId="16" w16cid:durableId="275790117">
    <w:abstractNumId w:val="10"/>
  </w:num>
  <w:num w:numId="17" w16cid:durableId="1069772378">
    <w:abstractNumId w:val="19"/>
  </w:num>
  <w:num w:numId="18" w16cid:durableId="691348232">
    <w:abstractNumId w:val="18"/>
  </w:num>
  <w:num w:numId="19" w16cid:durableId="1418478005">
    <w:abstractNumId w:val="15"/>
  </w:num>
  <w:num w:numId="20" w16cid:durableId="1604921000">
    <w:abstractNumId w:val="17"/>
  </w:num>
  <w:num w:numId="21" w16cid:durableId="18596630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0526"/>
    <w:rsid w:val="000E3874"/>
    <w:rsid w:val="0015074B"/>
    <w:rsid w:val="001C7CD4"/>
    <w:rsid w:val="00212D9E"/>
    <w:rsid w:val="0029639D"/>
    <w:rsid w:val="002A187A"/>
    <w:rsid w:val="002E3A9F"/>
    <w:rsid w:val="003222F1"/>
    <w:rsid w:val="0032264F"/>
    <w:rsid w:val="00326F90"/>
    <w:rsid w:val="0034208C"/>
    <w:rsid w:val="003D57AF"/>
    <w:rsid w:val="00435ED6"/>
    <w:rsid w:val="00525619"/>
    <w:rsid w:val="00646E0B"/>
    <w:rsid w:val="00684978"/>
    <w:rsid w:val="006E75A3"/>
    <w:rsid w:val="007140DE"/>
    <w:rsid w:val="007C3661"/>
    <w:rsid w:val="007D4349"/>
    <w:rsid w:val="007F769D"/>
    <w:rsid w:val="00823D21"/>
    <w:rsid w:val="00894658"/>
    <w:rsid w:val="009A6F38"/>
    <w:rsid w:val="00A95558"/>
    <w:rsid w:val="00AA1D8D"/>
    <w:rsid w:val="00B0759C"/>
    <w:rsid w:val="00B47730"/>
    <w:rsid w:val="00B77A26"/>
    <w:rsid w:val="00B80F1A"/>
    <w:rsid w:val="00BD5EE5"/>
    <w:rsid w:val="00C10299"/>
    <w:rsid w:val="00C271E0"/>
    <w:rsid w:val="00C62708"/>
    <w:rsid w:val="00C77EA2"/>
    <w:rsid w:val="00CB0664"/>
    <w:rsid w:val="00D03C09"/>
    <w:rsid w:val="00E4637A"/>
    <w:rsid w:val="00E71935"/>
    <w:rsid w:val="00F77853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D03D1FD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86EDE7-33A8-4598-B7CB-D1556160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2</Pages>
  <Words>56</Words>
  <Characters>308</Characters>
  <Application>Microsoft Office Word</Application>
  <DocSecurity>0</DocSecurity>
  <Lines>2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363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RODRIGUEZ IZQUIERDO, MARIA</cp:lastModifiedBy>
  <cp:revision>12</cp:revision>
  <dcterms:created xsi:type="dcterms:W3CDTF">2025-08-29T06:12:00Z</dcterms:created>
  <dcterms:modified xsi:type="dcterms:W3CDTF">2026-03-12T18:19:00Z</dcterms:modified>
  <cp:category/>
</cp:coreProperties>
</file>