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5069111" w14:textId="64D700C7" w:rsidR="00B77A26" w:rsidRPr="007140DE" w:rsidRDefault="00E35BC2" w:rsidP="00B77A26">
      <w:pPr>
        <w:spacing w:before="240" w:after="0"/>
        <w:rPr>
          <w:rFonts w:ascii="Verdana" w:hAnsi="Verdana"/>
          <w:b/>
          <w:bCs/>
        </w:rPr>
      </w:pPr>
      <w:r>
        <w:rPr>
          <w:rFonts w:ascii="Verdana" w:hAnsi="Verdana"/>
          <w:b/>
          <w:bCs/>
        </w:rPr>
        <w:t>DOCUMENTOS DE EVALUACIÓN</w:t>
      </w:r>
    </w:p>
    <w:p w14:paraId="25C9D966" w14:textId="737B4BFB" w:rsidR="00E35BC2" w:rsidRDefault="00E35BC2" w:rsidP="00E35BC2">
      <w:pPr>
        <w:pStyle w:val="Prrafodelista"/>
        <w:numPr>
          <w:ilvl w:val="0"/>
          <w:numId w:val="22"/>
        </w:numPr>
        <w:spacing w:before="240" w:after="0"/>
        <w:rPr>
          <w:rFonts w:ascii="Verdana" w:hAnsi="Verdana"/>
        </w:rPr>
      </w:pPr>
      <w:r w:rsidRPr="0041293D">
        <w:rPr>
          <w:rFonts w:ascii="Verdana" w:hAnsi="Verdana"/>
          <w:b/>
          <w:bCs/>
        </w:rPr>
        <w:t xml:space="preserve">Para </w:t>
      </w:r>
      <w:proofErr w:type="spellStart"/>
      <w:r w:rsidRPr="0041293D">
        <w:rPr>
          <w:rFonts w:ascii="Verdana" w:hAnsi="Verdana"/>
          <w:b/>
          <w:bCs/>
        </w:rPr>
        <w:t>detectar</w:t>
      </w:r>
      <w:proofErr w:type="spellEnd"/>
      <w:r w:rsidRPr="0041293D">
        <w:rPr>
          <w:rFonts w:ascii="Verdana" w:hAnsi="Verdana"/>
          <w:b/>
          <w:bCs/>
        </w:rPr>
        <w:t xml:space="preserve"> </w:t>
      </w:r>
      <w:proofErr w:type="spellStart"/>
      <w:r w:rsidRPr="0041293D">
        <w:rPr>
          <w:rFonts w:ascii="Verdana" w:hAnsi="Verdana"/>
          <w:b/>
          <w:bCs/>
        </w:rPr>
        <w:t>conocimientos</w:t>
      </w:r>
      <w:proofErr w:type="spellEnd"/>
      <w:r w:rsidRPr="0041293D">
        <w:rPr>
          <w:rFonts w:ascii="Verdana" w:hAnsi="Verdana"/>
          <w:b/>
          <w:bCs/>
        </w:rPr>
        <w:t xml:space="preserve"> </w:t>
      </w:r>
      <w:proofErr w:type="spellStart"/>
      <w:r w:rsidRPr="0041293D">
        <w:rPr>
          <w:rFonts w:ascii="Verdana" w:hAnsi="Verdana"/>
          <w:b/>
          <w:bCs/>
        </w:rPr>
        <w:t>previos</w:t>
      </w:r>
      <w:proofErr w:type="spellEnd"/>
      <w:r w:rsidRPr="0041293D">
        <w:rPr>
          <w:rFonts w:ascii="Verdana" w:hAnsi="Verdana"/>
          <w:b/>
          <w:bCs/>
        </w:rPr>
        <w:t>:</w:t>
      </w:r>
      <w:r>
        <w:rPr>
          <w:rFonts w:ascii="Verdana" w:hAnsi="Verdana"/>
        </w:rPr>
        <w:t xml:space="preserve"> breve </w:t>
      </w:r>
      <w:proofErr w:type="spellStart"/>
      <w:r>
        <w:rPr>
          <w:rFonts w:ascii="Verdana" w:hAnsi="Verdana"/>
        </w:rPr>
        <w:t>cuestionario</w:t>
      </w:r>
      <w:proofErr w:type="spellEnd"/>
      <w:r>
        <w:rPr>
          <w:rFonts w:ascii="Verdana" w:hAnsi="Verdana"/>
        </w:rPr>
        <w:t xml:space="preserve"> online (</w:t>
      </w:r>
      <w:proofErr w:type="spellStart"/>
      <w:r>
        <w:rPr>
          <w:rFonts w:ascii="Verdana" w:hAnsi="Verdana"/>
        </w:rPr>
        <w:t>cuestionario</w:t>
      </w:r>
      <w:proofErr w:type="spellEnd"/>
      <w:r>
        <w:rPr>
          <w:rFonts w:ascii="Verdana" w:hAnsi="Verdana"/>
        </w:rPr>
        <w:t xml:space="preserve"> de Google) con las </w:t>
      </w:r>
      <w:proofErr w:type="spellStart"/>
      <w:r>
        <w:rPr>
          <w:rFonts w:ascii="Verdana" w:hAnsi="Verdana"/>
        </w:rPr>
        <w:t>cuestiones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siguientes</w:t>
      </w:r>
      <w:proofErr w:type="spellEnd"/>
      <w:r>
        <w:rPr>
          <w:rFonts w:ascii="Verdana" w:hAnsi="Verdana"/>
        </w:rPr>
        <w:t>.</w:t>
      </w:r>
    </w:p>
    <w:p w14:paraId="234F3B1C" w14:textId="77777777" w:rsidR="00E35BC2" w:rsidRDefault="00E35BC2" w:rsidP="00E35BC2">
      <w:pPr>
        <w:pStyle w:val="Prrafodelista"/>
        <w:spacing w:before="240" w:after="0"/>
        <w:rPr>
          <w:rFonts w:ascii="Verdana" w:hAnsi="Verdana"/>
        </w:rPr>
      </w:pPr>
    </w:p>
    <w:tbl>
      <w:tblPr>
        <w:tblStyle w:val="Tablaconcuadrcula"/>
        <w:tblW w:w="0" w:type="auto"/>
        <w:tblInd w:w="720" w:type="dxa"/>
        <w:tblLook w:val="04A0" w:firstRow="1" w:lastRow="0" w:firstColumn="1" w:lastColumn="0" w:noHBand="0" w:noVBand="1"/>
      </w:tblPr>
      <w:tblGrid>
        <w:gridCol w:w="9454"/>
      </w:tblGrid>
      <w:tr w:rsidR="00E35BC2" w14:paraId="067C5739" w14:textId="77777777" w:rsidTr="00E35BC2">
        <w:tc>
          <w:tcPr>
            <w:tcW w:w="10174" w:type="dxa"/>
          </w:tcPr>
          <w:p w14:paraId="628C5823" w14:textId="77777777" w:rsidR="00E35BC2" w:rsidRDefault="00E35BC2" w:rsidP="00E35BC2">
            <w:pPr>
              <w:spacing w:before="240"/>
              <w:rPr>
                <w:rFonts w:ascii="Verdana" w:hAnsi="Verdana"/>
              </w:rPr>
            </w:pPr>
            <w:r w:rsidRPr="00E35BC2">
              <w:rPr>
                <w:rFonts w:ascii="Verdana" w:hAnsi="Verdana"/>
              </w:rPr>
              <w:t xml:space="preserve">¿Has </w:t>
            </w:r>
            <w:proofErr w:type="spellStart"/>
            <w:r w:rsidRPr="00E35BC2">
              <w:rPr>
                <w:rFonts w:ascii="Verdana" w:hAnsi="Verdana"/>
              </w:rPr>
              <w:t>participado</w:t>
            </w:r>
            <w:proofErr w:type="spellEnd"/>
            <w:r w:rsidRPr="00E35BC2">
              <w:rPr>
                <w:rFonts w:ascii="Verdana" w:hAnsi="Verdana"/>
              </w:rPr>
              <w:t xml:space="preserve"> </w:t>
            </w:r>
            <w:proofErr w:type="spellStart"/>
            <w:r w:rsidRPr="00E35BC2">
              <w:rPr>
                <w:rFonts w:ascii="Verdana" w:hAnsi="Verdana"/>
              </w:rPr>
              <w:t>en</w:t>
            </w:r>
            <w:proofErr w:type="spellEnd"/>
            <w:r w:rsidRPr="00E35BC2">
              <w:rPr>
                <w:rFonts w:ascii="Verdana" w:hAnsi="Verdana"/>
              </w:rPr>
              <w:t xml:space="preserve"> </w:t>
            </w:r>
            <w:proofErr w:type="spellStart"/>
            <w:r w:rsidRPr="00E35BC2">
              <w:rPr>
                <w:rFonts w:ascii="Verdana" w:hAnsi="Verdana"/>
              </w:rPr>
              <w:t>algún</w:t>
            </w:r>
            <w:proofErr w:type="spellEnd"/>
            <w:r w:rsidRPr="00E35BC2">
              <w:rPr>
                <w:rFonts w:ascii="Verdana" w:hAnsi="Verdana"/>
              </w:rPr>
              <w:t xml:space="preserve"> </w:t>
            </w:r>
            <w:proofErr w:type="spellStart"/>
            <w:r w:rsidRPr="00E35BC2">
              <w:rPr>
                <w:rFonts w:ascii="Verdana" w:hAnsi="Verdana"/>
              </w:rPr>
              <w:t>proceso</w:t>
            </w:r>
            <w:proofErr w:type="spellEnd"/>
            <w:r w:rsidRPr="00E35BC2">
              <w:rPr>
                <w:rFonts w:ascii="Verdana" w:hAnsi="Verdana"/>
              </w:rPr>
              <w:t xml:space="preserve"> de </w:t>
            </w:r>
            <w:proofErr w:type="spellStart"/>
            <w:r w:rsidRPr="00E35BC2">
              <w:rPr>
                <w:rFonts w:ascii="Verdana" w:hAnsi="Verdana"/>
              </w:rPr>
              <w:t>selección</w:t>
            </w:r>
            <w:proofErr w:type="spellEnd"/>
            <w:r w:rsidRPr="00E35BC2">
              <w:rPr>
                <w:rFonts w:ascii="Verdana" w:hAnsi="Verdana"/>
              </w:rPr>
              <w:t xml:space="preserve"> para un </w:t>
            </w:r>
            <w:proofErr w:type="spellStart"/>
            <w:r w:rsidRPr="00E35BC2">
              <w:rPr>
                <w:rFonts w:ascii="Verdana" w:hAnsi="Verdana"/>
              </w:rPr>
              <w:t>puesto</w:t>
            </w:r>
            <w:proofErr w:type="spellEnd"/>
            <w:r w:rsidRPr="00E35BC2">
              <w:rPr>
                <w:rFonts w:ascii="Verdana" w:hAnsi="Verdana"/>
              </w:rPr>
              <w:t xml:space="preserve"> de </w:t>
            </w:r>
            <w:proofErr w:type="spellStart"/>
            <w:r w:rsidRPr="00E35BC2">
              <w:rPr>
                <w:rFonts w:ascii="Verdana" w:hAnsi="Verdana"/>
              </w:rPr>
              <w:t>trabajo</w:t>
            </w:r>
            <w:proofErr w:type="spellEnd"/>
            <w:r w:rsidRPr="00E35BC2">
              <w:rPr>
                <w:rFonts w:ascii="Verdana" w:hAnsi="Verdana"/>
              </w:rPr>
              <w:t>?</w:t>
            </w:r>
          </w:p>
          <w:p w14:paraId="0C91DEF0" w14:textId="34CA6F96" w:rsidR="00E35BC2" w:rsidRDefault="00E35BC2" w:rsidP="00E35BC2">
            <w:pPr>
              <w:pStyle w:val="Prrafodelista"/>
              <w:numPr>
                <w:ilvl w:val="0"/>
                <w:numId w:val="24"/>
              </w:num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Nunca</w:t>
            </w:r>
          </w:p>
          <w:p w14:paraId="6CD83EB9" w14:textId="682B0C7B" w:rsidR="00E35BC2" w:rsidRPr="00E35BC2" w:rsidRDefault="0041293D" w:rsidP="00E35BC2">
            <w:pPr>
              <w:pStyle w:val="Prrafodelista"/>
              <w:numPr>
                <w:ilvl w:val="0"/>
                <w:numId w:val="24"/>
              </w:num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Si</w:t>
            </w:r>
          </w:p>
          <w:p w14:paraId="6A42246D" w14:textId="77777777" w:rsidR="00E35BC2" w:rsidRDefault="00E35BC2" w:rsidP="00E35BC2">
            <w:pPr>
              <w:pStyle w:val="Prrafodelista"/>
              <w:spacing w:before="240"/>
              <w:ind w:left="0"/>
              <w:rPr>
                <w:rFonts w:ascii="Verdana" w:hAnsi="Verdana"/>
              </w:rPr>
            </w:pPr>
          </w:p>
        </w:tc>
      </w:tr>
      <w:tr w:rsidR="00E35BC2" w14:paraId="645C62F2" w14:textId="77777777" w:rsidTr="00E35BC2">
        <w:tc>
          <w:tcPr>
            <w:tcW w:w="10174" w:type="dxa"/>
          </w:tcPr>
          <w:p w14:paraId="35B33DB9" w14:textId="77777777" w:rsidR="0041293D" w:rsidRDefault="0041293D" w:rsidP="0041293D">
            <w:pPr>
              <w:spacing w:before="240"/>
              <w:rPr>
                <w:rFonts w:ascii="Verdana" w:hAnsi="Verdana"/>
              </w:rPr>
            </w:pPr>
            <w:r w:rsidRPr="0041293D">
              <w:rPr>
                <w:rFonts w:ascii="Verdana" w:hAnsi="Verdana"/>
              </w:rPr>
              <w:t>¿</w:t>
            </w:r>
            <w:proofErr w:type="spellStart"/>
            <w:r w:rsidRPr="0041293D">
              <w:rPr>
                <w:rFonts w:ascii="Verdana" w:hAnsi="Verdana"/>
              </w:rPr>
              <w:t>Conoces</w:t>
            </w:r>
            <w:proofErr w:type="spellEnd"/>
            <w:r w:rsidRPr="0041293D">
              <w:rPr>
                <w:rFonts w:ascii="Verdana" w:hAnsi="Verdana"/>
              </w:rPr>
              <w:t xml:space="preserve"> </w:t>
            </w:r>
            <w:proofErr w:type="spellStart"/>
            <w:r w:rsidRPr="0041293D">
              <w:rPr>
                <w:rFonts w:ascii="Verdana" w:hAnsi="Verdana"/>
              </w:rPr>
              <w:t>los</w:t>
            </w:r>
            <w:proofErr w:type="spellEnd"/>
            <w:r w:rsidRPr="0041293D">
              <w:rPr>
                <w:rFonts w:ascii="Verdana" w:hAnsi="Verdana"/>
              </w:rPr>
              <w:t xml:space="preserve"> pasos </w:t>
            </w:r>
            <w:proofErr w:type="spellStart"/>
            <w:r w:rsidRPr="0041293D">
              <w:rPr>
                <w:rFonts w:ascii="Verdana" w:hAnsi="Verdana"/>
              </w:rPr>
              <w:t>que</w:t>
            </w:r>
            <w:proofErr w:type="spellEnd"/>
            <w:r w:rsidRPr="0041293D">
              <w:rPr>
                <w:rFonts w:ascii="Verdana" w:hAnsi="Verdana"/>
              </w:rPr>
              <w:t xml:space="preserve"> se </w:t>
            </w:r>
            <w:proofErr w:type="spellStart"/>
            <w:r w:rsidRPr="0041293D">
              <w:rPr>
                <w:rFonts w:ascii="Verdana" w:hAnsi="Verdana"/>
              </w:rPr>
              <w:t>siguen</w:t>
            </w:r>
            <w:proofErr w:type="spellEnd"/>
            <w:r w:rsidRPr="0041293D">
              <w:rPr>
                <w:rFonts w:ascii="Verdana" w:hAnsi="Verdana"/>
              </w:rPr>
              <w:t xml:space="preserve"> </w:t>
            </w:r>
            <w:proofErr w:type="spellStart"/>
            <w:r w:rsidRPr="0041293D">
              <w:rPr>
                <w:rFonts w:ascii="Verdana" w:hAnsi="Verdana"/>
              </w:rPr>
              <w:t>en</w:t>
            </w:r>
            <w:proofErr w:type="spellEnd"/>
            <w:r w:rsidRPr="0041293D">
              <w:rPr>
                <w:rFonts w:ascii="Verdana" w:hAnsi="Verdana"/>
              </w:rPr>
              <w:t xml:space="preserve"> un </w:t>
            </w:r>
            <w:proofErr w:type="spellStart"/>
            <w:r w:rsidRPr="0041293D">
              <w:rPr>
                <w:rFonts w:ascii="Verdana" w:hAnsi="Verdana"/>
              </w:rPr>
              <w:t>proceso</w:t>
            </w:r>
            <w:proofErr w:type="spellEnd"/>
            <w:r w:rsidRPr="0041293D">
              <w:rPr>
                <w:rFonts w:ascii="Verdana" w:hAnsi="Verdana"/>
              </w:rPr>
              <w:t xml:space="preserve"> de </w:t>
            </w:r>
            <w:proofErr w:type="spellStart"/>
            <w:r w:rsidRPr="0041293D">
              <w:rPr>
                <w:rFonts w:ascii="Verdana" w:hAnsi="Verdana"/>
              </w:rPr>
              <w:t>selección</w:t>
            </w:r>
            <w:proofErr w:type="spellEnd"/>
            <w:r w:rsidRPr="0041293D">
              <w:rPr>
                <w:rFonts w:ascii="Verdana" w:hAnsi="Verdana"/>
              </w:rPr>
              <w:t xml:space="preserve"> de personal?</w:t>
            </w:r>
          </w:p>
          <w:p w14:paraId="6C6F7634" w14:textId="12C1FF3C" w:rsidR="0041293D" w:rsidRDefault="0041293D" w:rsidP="0041293D">
            <w:pPr>
              <w:pStyle w:val="Prrafodelista"/>
              <w:numPr>
                <w:ilvl w:val="0"/>
                <w:numId w:val="24"/>
              </w:num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Si</w:t>
            </w:r>
          </w:p>
          <w:p w14:paraId="5FEC866D" w14:textId="35FB44D7" w:rsidR="0041293D" w:rsidRPr="0041293D" w:rsidRDefault="0041293D" w:rsidP="0041293D">
            <w:pPr>
              <w:pStyle w:val="Prrafodelista"/>
              <w:numPr>
                <w:ilvl w:val="0"/>
                <w:numId w:val="24"/>
              </w:num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No</w:t>
            </w:r>
          </w:p>
          <w:p w14:paraId="6B2ACF37" w14:textId="77777777" w:rsidR="00E35BC2" w:rsidRDefault="00E35BC2" w:rsidP="00E35BC2">
            <w:pPr>
              <w:pStyle w:val="Prrafodelista"/>
              <w:spacing w:before="240"/>
              <w:ind w:left="0"/>
              <w:rPr>
                <w:rFonts w:ascii="Verdana" w:hAnsi="Verdana"/>
              </w:rPr>
            </w:pPr>
          </w:p>
        </w:tc>
      </w:tr>
      <w:tr w:rsidR="00E35BC2" w14:paraId="66CA666B" w14:textId="77777777" w:rsidTr="00E35BC2">
        <w:tc>
          <w:tcPr>
            <w:tcW w:w="10174" w:type="dxa"/>
          </w:tcPr>
          <w:p w14:paraId="487BFEA4" w14:textId="77777777" w:rsidR="0041293D" w:rsidRDefault="0041293D" w:rsidP="0041293D">
            <w:pPr>
              <w:spacing w:before="240"/>
              <w:rPr>
                <w:rFonts w:ascii="Verdana" w:hAnsi="Verdana"/>
              </w:rPr>
            </w:pPr>
            <w:r w:rsidRPr="0041293D">
              <w:rPr>
                <w:rFonts w:ascii="Verdana" w:hAnsi="Verdana"/>
              </w:rPr>
              <w:t xml:space="preserve">¿Has </w:t>
            </w:r>
            <w:proofErr w:type="spellStart"/>
            <w:r w:rsidRPr="0041293D">
              <w:rPr>
                <w:rFonts w:ascii="Verdana" w:hAnsi="Verdana"/>
              </w:rPr>
              <w:t>realizado</w:t>
            </w:r>
            <w:proofErr w:type="spellEnd"/>
            <w:r w:rsidRPr="0041293D">
              <w:rPr>
                <w:rFonts w:ascii="Verdana" w:hAnsi="Verdana"/>
              </w:rPr>
              <w:t xml:space="preserve"> </w:t>
            </w:r>
            <w:proofErr w:type="spellStart"/>
            <w:r w:rsidRPr="0041293D">
              <w:rPr>
                <w:rFonts w:ascii="Verdana" w:hAnsi="Verdana"/>
              </w:rPr>
              <w:t>alguna</w:t>
            </w:r>
            <w:proofErr w:type="spellEnd"/>
            <w:r w:rsidRPr="0041293D">
              <w:rPr>
                <w:rFonts w:ascii="Verdana" w:hAnsi="Verdana"/>
              </w:rPr>
              <w:t xml:space="preserve"> </w:t>
            </w:r>
            <w:proofErr w:type="spellStart"/>
            <w:r w:rsidRPr="0041293D">
              <w:rPr>
                <w:rFonts w:ascii="Verdana" w:hAnsi="Verdana"/>
              </w:rPr>
              <w:t>entrevista</w:t>
            </w:r>
            <w:proofErr w:type="spellEnd"/>
            <w:r w:rsidRPr="0041293D">
              <w:rPr>
                <w:rFonts w:ascii="Verdana" w:hAnsi="Verdana"/>
              </w:rPr>
              <w:t xml:space="preserve"> de </w:t>
            </w:r>
            <w:proofErr w:type="spellStart"/>
            <w:r w:rsidRPr="0041293D">
              <w:rPr>
                <w:rFonts w:ascii="Verdana" w:hAnsi="Verdana"/>
              </w:rPr>
              <w:t>trabajo</w:t>
            </w:r>
            <w:proofErr w:type="spellEnd"/>
            <w:r w:rsidRPr="0041293D">
              <w:rPr>
                <w:rFonts w:ascii="Verdana" w:hAnsi="Verdana"/>
              </w:rPr>
              <w:t>?</w:t>
            </w:r>
          </w:p>
          <w:p w14:paraId="5C218F8C" w14:textId="7394B93F" w:rsidR="0041293D" w:rsidRDefault="0041293D" w:rsidP="0041293D">
            <w:pPr>
              <w:pStyle w:val="Prrafodelista"/>
              <w:numPr>
                <w:ilvl w:val="0"/>
                <w:numId w:val="24"/>
              </w:num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Si</w:t>
            </w:r>
          </w:p>
          <w:p w14:paraId="5A886FD4" w14:textId="3AD7C57F" w:rsidR="0041293D" w:rsidRPr="0041293D" w:rsidRDefault="0041293D" w:rsidP="0041293D">
            <w:pPr>
              <w:pStyle w:val="Prrafodelista"/>
              <w:numPr>
                <w:ilvl w:val="0"/>
                <w:numId w:val="24"/>
              </w:num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No</w:t>
            </w:r>
          </w:p>
          <w:p w14:paraId="474CC265" w14:textId="77777777" w:rsidR="00E35BC2" w:rsidRDefault="00E35BC2" w:rsidP="00E35BC2">
            <w:pPr>
              <w:pStyle w:val="Prrafodelista"/>
              <w:spacing w:before="240"/>
              <w:ind w:left="0"/>
              <w:rPr>
                <w:rFonts w:ascii="Verdana" w:hAnsi="Verdana"/>
              </w:rPr>
            </w:pPr>
          </w:p>
        </w:tc>
      </w:tr>
    </w:tbl>
    <w:p w14:paraId="0B68B030" w14:textId="77777777" w:rsidR="00E35BC2" w:rsidRPr="0041293D" w:rsidRDefault="00E35BC2" w:rsidP="0041293D">
      <w:pPr>
        <w:spacing w:before="240" w:after="0"/>
        <w:rPr>
          <w:rFonts w:ascii="Verdana" w:hAnsi="Verdana"/>
        </w:rPr>
      </w:pPr>
    </w:p>
    <w:p w14:paraId="3AD65875" w14:textId="098CB0EC" w:rsidR="00E35BC2" w:rsidRPr="00F95CC6" w:rsidRDefault="0041293D" w:rsidP="00F95CC6">
      <w:pPr>
        <w:pStyle w:val="Prrafodelista"/>
        <w:numPr>
          <w:ilvl w:val="0"/>
          <w:numId w:val="22"/>
        </w:numPr>
        <w:rPr>
          <w:rFonts w:ascii="Verdana" w:hAnsi="Verdana"/>
        </w:rPr>
      </w:pPr>
      <w:r w:rsidRPr="00F95CC6">
        <w:rPr>
          <w:rFonts w:ascii="Verdana" w:hAnsi="Verdana"/>
          <w:b/>
          <w:bCs/>
        </w:rPr>
        <w:t xml:space="preserve">Para </w:t>
      </w:r>
      <w:proofErr w:type="spellStart"/>
      <w:r w:rsidRPr="00F95CC6">
        <w:rPr>
          <w:rFonts w:ascii="Verdana" w:hAnsi="Verdana"/>
          <w:b/>
          <w:bCs/>
        </w:rPr>
        <w:t>determinar</w:t>
      </w:r>
      <w:proofErr w:type="spellEnd"/>
      <w:r w:rsidRPr="00F95CC6">
        <w:rPr>
          <w:rFonts w:ascii="Verdana" w:hAnsi="Verdana"/>
          <w:b/>
          <w:bCs/>
        </w:rPr>
        <w:t xml:space="preserve"> </w:t>
      </w:r>
      <w:proofErr w:type="spellStart"/>
      <w:r w:rsidRPr="00F95CC6">
        <w:rPr>
          <w:rFonts w:ascii="Verdana" w:hAnsi="Verdana"/>
          <w:b/>
          <w:bCs/>
        </w:rPr>
        <w:t>metas</w:t>
      </w:r>
      <w:proofErr w:type="spellEnd"/>
      <w:r w:rsidRPr="00F95CC6">
        <w:rPr>
          <w:rFonts w:ascii="Verdana" w:hAnsi="Verdana"/>
          <w:b/>
          <w:bCs/>
        </w:rPr>
        <w:t xml:space="preserve"> </w:t>
      </w:r>
      <w:proofErr w:type="spellStart"/>
      <w:r w:rsidRPr="00F95CC6">
        <w:rPr>
          <w:rFonts w:ascii="Verdana" w:hAnsi="Verdana"/>
          <w:b/>
          <w:bCs/>
        </w:rPr>
        <w:t>personales</w:t>
      </w:r>
      <w:proofErr w:type="spellEnd"/>
      <w:r w:rsidRPr="00F95CC6">
        <w:rPr>
          <w:rFonts w:ascii="Verdana" w:hAnsi="Verdana"/>
        </w:rPr>
        <w:t xml:space="preserve">: </w:t>
      </w:r>
      <w:proofErr w:type="spellStart"/>
      <w:r w:rsidRPr="00F95CC6">
        <w:rPr>
          <w:rFonts w:ascii="Verdana" w:hAnsi="Verdana"/>
        </w:rPr>
        <w:t>pregunta</w:t>
      </w:r>
      <w:proofErr w:type="spellEnd"/>
      <w:r w:rsidRPr="00F95CC6">
        <w:rPr>
          <w:rFonts w:ascii="Verdana" w:hAnsi="Verdana"/>
        </w:rPr>
        <w:t xml:space="preserve"> </w:t>
      </w:r>
      <w:proofErr w:type="spellStart"/>
      <w:r w:rsidRPr="00F95CC6">
        <w:rPr>
          <w:rFonts w:ascii="Verdana" w:hAnsi="Verdana"/>
        </w:rPr>
        <w:t>en</w:t>
      </w:r>
      <w:proofErr w:type="spellEnd"/>
      <w:r w:rsidRPr="00F95CC6">
        <w:rPr>
          <w:rFonts w:ascii="Verdana" w:hAnsi="Verdana"/>
        </w:rPr>
        <w:t xml:space="preserve"> </w:t>
      </w:r>
      <w:proofErr w:type="spellStart"/>
      <w:r w:rsidRPr="00F95CC6">
        <w:rPr>
          <w:rFonts w:ascii="Verdana" w:hAnsi="Verdana"/>
        </w:rPr>
        <w:t>el</w:t>
      </w:r>
      <w:proofErr w:type="spellEnd"/>
      <w:r w:rsidRPr="00F95CC6">
        <w:rPr>
          <w:rFonts w:ascii="Verdana" w:hAnsi="Verdana"/>
        </w:rPr>
        <w:t xml:space="preserve"> </w:t>
      </w:r>
      <w:proofErr w:type="spellStart"/>
      <w:r w:rsidRPr="00F95CC6">
        <w:rPr>
          <w:rFonts w:ascii="Verdana" w:hAnsi="Verdana"/>
        </w:rPr>
        <w:t>mismo</w:t>
      </w:r>
      <w:proofErr w:type="spellEnd"/>
      <w:r w:rsidRPr="00F95CC6">
        <w:rPr>
          <w:rFonts w:ascii="Verdana" w:hAnsi="Verdana"/>
        </w:rPr>
        <w:t xml:space="preserve"> </w:t>
      </w:r>
      <w:proofErr w:type="spellStart"/>
      <w:r w:rsidRPr="00F95CC6">
        <w:rPr>
          <w:rFonts w:ascii="Verdana" w:hAnsi="Verdana"/>
        </w:rPr>
        <w:t>cuestionario</w:t>
      </w:r>
      <w:proofErr w:type="spellEnd"/>
      <w:r w:rsidRPr="00F95CC6">
        <w:rPr>
          <w:rFonts w:ascii="Verdana" w:hAnsi="Verdana"/>
        </w:rPr>
        <w:t xml:space="preserve"> de Google anterior.</w:t>
      </w:r>
    </w:p>
    <w:p w14:paraId="4A3274E7" w14:textId="77777777" w:rsidR="0041293D" w:rsidRDefault="0041293D" w:rsidP="0041293D">
      <w:pPr>
        <w:rPr>
          <w:rFonts w:ascii="Verdana" w:hAnsi="Verdana"/>
        </w:rPr>
      </w:pPr>
    </w:p>
    <w:tbl>
      <w:tblPr>
        <w:tblStyle w:val="Tablaconcuadrcula"/>
        <w:tblW w:w="9194" w:type="dxa"/>
        <w:tblInd w:w="978" w:type="dxa"/>
        <w:tblLook w:val="04A0" w:firstRow="1" w:lastRow="0" w:firstColumn="1" w:lastColumn="0" w:noHBand="0" w:noVBand="1"/>
      </w:tblPr>
      <w:tblGrid>
        <w:gridCol w:w="9194"/>
      </w:tblGrid>
      <w:tr w:rsidR="0041293D" w14:paraId="17D52604" w14:textId="77777777" w:rsidTr="0041293D">
        <w:tc>
          <w:tcPr>
            <w:tcW w:w="9194" w:type="dxa"/>
          </w:tcPr>
          <w:p w14:paraId="56613AC0" w14:textId="77777777" w:rsidR="0041293D" w:rsidRDefault="0041293D" w:rsidP="0041293D">
            <w:pPr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Marca lo </w:t>
            </w:r>
            <w:proofErr w:type="spellStart"/>
            <w:r>
              <w:rPr>
                <w:rFonts w:ascii="Verdana" w:hAnsi="Verdana"/>
              </w:rPr>
              <w:t>que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te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gustaría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aprender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en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esta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unidad</w:t>
            </w:r>
            <w:proofErr w:type="spellEnd"/>
            <w:r>
              <w:rPr>
                <w:rFonts w:ascii="Verdana" w:hAnsi="Verdana"/>
              </w:rPr>
              <w:t xml:space="preserve"> de </w:t>
            </w:r>
            <w:proofErr w:type="spellStart"/>
            <w:r>
              <w:rPr>
                <w:rFonts w:ascii="Verdana" w:hAnsi="Verdana"/>
              </w:rPr>
              <w:t>trabajo</w:t>
            </w:r>
            <w:proofErr w:type="spellEnd"/>
            <w:r>
              <w:rPr>
                <w:rFonts w:ascii="Verdana" w:hAnsi="Verdana"/>
              </w:rPr>
              <w:t>:</w:t>
            </w:r>
          </w:p>
          <w:p w14:paraId="076C3AE0" w14:textId="77777777" w:rsidR="0041293D" w:rsidRDefault="0041293D" w:rsidP="0041293D">
            <w:pPr>
              <w:rPr>
                <w:rFonts w:ascii="Verdana" w:hAnsi="Verdana"/>
              </w:rPr>
            </w:pPr>
          </w:p>
          <w:p w14:paraId="25FBC8D3" w14:textId="77777777" w:rsidR="0041293D" w:rsidRDefault="0041293D" w:rsidP="0041293D">
            <w:pPr>
              <w:pStyle w:val="Prrafodelista"/>
              <w:numPr>
                <w:ilvl w:val="0"/>
                <w:numId w:val="24"/>
              </w:numPr>
              <w:rPr>
                <w:rFonts w:ascii="Verdana" w:hAnsi="Verdana"/>
              </w:rPr>
            </w:pPr>
            <w:proofErr w:type="spellStart"/>
            <w:r>
              <w:rPr>
                <w:rFonts w:ascii="Verdana" w:hAnsi="Verdana"/>
              </w:rPr>
              <w:t>Conocer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cómo</w:t>
            </w:r>
            <w:proofErr w:type="spellEnd"/>
            <w:r>
              <w:rPr>
                <w:rFonts w:ascii="Verdana" w:hAnsi="Verdana"/>
              </w:rPr>
              <w:t xml:space="preserve"> se </w:t>
            </w:r>
            <w:proofErr w:type="spellStart"/>
            <w:r>
              <w:rPr>
                <w:rFonts w:ascii="Verdana" w:hAnsi="Verdana"/>
              </w:rPr>
              <w:t>hace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una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entrevista</w:t>
            </w:r>
            <w:proofErr w:type="spellEnd"/>
            <w:r>
              <w:rPr>
                <w:rFonts w:ascii="Verdana" w:hAnsi="Verdana"/>
              </w:rPr>
              <w:t xml:space="preserve"> de </w:t>
            </w:r>
            <w:proofErr w:type="spellStart"/>
            <w:r>
              <w:rPr>
                <w:rFonts w:ascii="Verdana" w:hAnsi="Verdana"/>
              </w:rPr>
              <w:t>trabajo</w:t>
            </w:r>
            <w:proofErr w:type="spellEnd"/>
            <w:r>
              <w:rPr>
                <w:rFonts w:ascii="Verdana" w:hAnsi="Verdana"/>
              </w:rPr>
              <w:t>.</w:t>
            </w:r>
          </w:p>
          <w:p w14:paraId="5D71B6CE" w14:textId="77777777" w:rsidR="0041293D" w:rsidRDefault="0041293D" w:rsidP="0041293D">
            <w:pPr>
              <w:pStyle w:val="Prrafodelista"/>
              <w:numPr>
                <w:ilvl w:val="0"/>
                <w:numId w:val="24"/>
              </w:numPr>
              <w:rPr>
                <w:rFonts w:ascii="Verdana" w:hAnsi="Verdana"/>
              </w:rPr>
            </w:pPr>
            <w:proofErr w:type="spellStart"/>
            <w:r>
              <w:rPr>
                <w:rFonts w:ascii="Verdana" w:hAnsi="Verdana"/>
              </w:rPr>
              <w:t>Conocer</w:t>
            </w:r>
            <w:proofErr w:type="spellEnd"/>
            <w:r>
              <w:rPr>
                <w:rFonts w:ascii="Verdana" w:hAnsi="Verdana"/>
              </w:rPr>
              <w:t xml:space="preserve"> las </w:t>
            </w:r>
            <w:proofErr w:type="spellStart"/>
            <w:r>
              <w:rPr>
                <w:rFonts w:ascii="Verdana" w:hAnsi="Verdana"/>
              </w:rPr>
              <w:t>preguntas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más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frecuentes</w:t>
            </w:r>
            <w:proofErr w:type="spellEnd"/>
            <w:r>
              <w:rPr>
                <w:rFonts w:ascii="Verdana" w:hAnsi="Verdana"/>
              </w:rPr>
              <w:t>.</w:t>
            </w:r>
          </w:p>
          <w:p w14:paraId="0F26C52C" w14:textId="77777777" w:rsidR="0041293D" w:rsidRDefault="0041293D" w:rsidP="0041293D">
            <w:pPr>
              <w:pStyle w:val="Prrafodelista"/>
              <w:numPr>
                <w:ilvl w:val="0"/>
                <w:numId w:val="24"/>
              </w:numPr>
              <w:rPr>
                <w:rFonts w:ascii="Verdana" w:hAnsi="Verdana"/>
              </w:rPr>
            </w:pPr>
            <w:proofErr w:type="spellStart"/>
            <w:r>
              <w:rPr>
                <w:rFonts w:ascii="Verdana" w:hAnsi="Verdana"/>
              </w:rPr>
              <w:t>Aprender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cómo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comportarme</w:t>
            </w:r>
            <w:proofErr w:type="spellEnd"/>
            <w:r>
              <w:rPr>
                <w:rFonts w:ascii="Verdana" w:hAnsi="Verdana"/>
              </w:rPr>
              <w:t>.</w:t>
            </w:r>
          </w:p>
          <w:p w14:paraId="31C262D9" w14:textId="77777777" w:rsidR="0041293D" w:rsidRDefault="0041293D" w:rsidP="0041293D">
            <w:pPr>
              <w:pStyle w:val="Prrafodelista"/>
              <w:numPr>
                <w:ilvl w:val="0"/>
                <w:numId w:val="24"/>
              </w:numPr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Poder </w:t>
            </w:r>
            <w:proofErr w:type="spellStart"/>
            <w:r>
              <w:rPr>
                <w:rFonts w:ascii="Verdana" w:hAnsi="Verdana"/>
              </w:rPr>
              <w:t>prepararla</w:t>
            </w:r>
            <w:proofErr w:type="spellEnd"/>
            <w:r>
              <w:rPr>
                <w:rFonts w:ascii="Verdana" w:hAnsi="Verdana"/>
              </w:rPr>
              <w:t>.</w:t>
            </w:r>
          </w:p>
          <w:p w14:paraId="3BC1E0AD" w14:textId="65BD1BBB" w:rsidR="0041293D" w:rsidRPr="0041293D" w:rsidRDefault="0041293D" w:rsidP="0041293D">
            <w:pPr>
              <w:rPr>
                <w:rFonts w:ascii="Verdana" w:hAnsi="Verdana"/>
              </w:rPr>
            </w:pPr>
          </w:p>
        </w:tc>
      </w:tr>
    </w:tbl>
    <w:p w14:paraId="374288B8" w14:textId="77777777" w:rsidR="0041293D" w:rsidRPr="0041293D" w:rsidRDefault="0041293D" w:rsidP="0041293D">
      <w:pPr>
        <w:rPr>
          <w:rFonts w:ascii="Verdana" w:hAnsi="Verdana"/>
        </w:rPr>
      </w:pPr>
    </w:p>
    <w:p w14:paraId="21BBC08B" w14:textId="35F2D745" w:rsidR="00E35BC2" w:rsidRDefault="00F95CC6" w:rsidP="00F95CC6">
      <w:pPr>
        <w:pStyle w:val="Prrafodelista"/>
        <w:numPr>
          <w:ilvl w:val="0"/>
          <w:numId w:val="22"/>
        </w:numPr>
        <w:rPr>
          <w:rFonts w:ascii="Verdana" w:hAnsi="Verdana"/>
        </w:rPr>
      </w:pPr>
      <w:r w:rsidRPr="00F95CC6">
        <w:rPr>
          <w:rFonts w:ascii="Verdana" w:hAnsi="Verdana"/>
          <w:b/>
          <w:bCs/>
        </w:rPr>
        <w:t xml:space="preserve">Durante la </w:t>
      </w:r>
      <w:proofErr w:type="spellStart"/>
      <w:r w:rsidRPr="00F95CC6">
        <w:rPr>
          <w:rFonts w:ascii="Verdana" w:hAnsi="Verdana"/>
          <w:b/>
          <w:bCs/>
        </w:rPr>
        <w:t>secuencia</w:t>
      </w:r>
      <w:proofErr w:type="spellEnd"/>
      <w:r w:rsidRPr="00F95CC6">
        <w:rPr>
          <w:rFonts w:ascii="Verdana" w:hAnsi="Verdana"/>
          <w:b/>
          <w:bCs/>
        </w:rPr>
        <w:t>:</w:t>
      </w:r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anotaciones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sobre</w:t>
      </w:r>
      <w:proofErr w:type="spellEnd"/>
      <w:r>
        <w:rPr>
          <w:rFonts w:ascii="Verdana" w:hAnsi="Verdana"/>
        </w:rPr>
        <w:t xml:space="preserve"> las </w:t>
      </w:r>
      <w:proofErr w:type="spellStart"/>
      <w:r>
        <w:rPr>
          <w:rFonts w:ascii="Verdana" w:hAnsi="Verdana"/>
        </w:rPr>
        <w:t>consultas</w:t>
      </w:r>
      <w:proofErr w:type="spellEnd"/>
      <w:r>
        <w:rPr>
          <w:rFonts w:ascii="Verdana" w:hAnsi="Verdana"/>
        </w:rPr>
        <w:t xml:space="preserve"> y </w:t>
      </w:r>
      <w:proofErr w:type="spellStart"/>
      <w:r>
        <w:rPr>
          <w:rFonts w:ascii="Verdana" w:hAnsi="Verdana"/>
        </w:rPr>
        <w:t>preguntas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que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hace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sobre</w:t>
      </w:r>
      <w:proofErr w:type="spellEnd"/>
      <w:r>
        <w:rPr>
          <w:rFonts w:ascii="Verdana" w:hAnsi="Verdana"/>
        </w:rPr>
        <w:t xml:space="preserve"> la </w:t>
      </w:r>
      <w:proofErr w:type="spellStart"/>
      <w:r>
        <w:rPr>
          <w:rFonts w:ascii="Verdana" w:hAnsi="Verdana"/>
        </w:rPr>
        <w:t>elaboración</w:t>
      </w:r>
      <w:proofErr w:type="spellEnd"/>
      <w:r>
        <w:rPr>
          <w:rFonts w:ascii="Verdana" w:hAnsi="Verdana"/>
        </w:rPr>
        <w:t xml:space="preserve"> de las </w:t>
      </w:r>
      <w:proofErr w:type="spellStart"/>
      <w:r>
        <w:rPr>
          <w:rFonts w:ascii="Verdana" w:hAnsi="Verdana"/>
        </w:rPr>
        <w:t>tareas</w:t>
      </w:r>
      <w:proofErr w:type="spellEnd"/>
      <w:r>
        <w:rPr>
          <w:rFonts w:ascii="Verdana" w:hAnsi="Verdana"/>
        </w:rPr>
        <w:t>.</w:t>
      </w:r>
    </w:p>
    <w:p w14:paraId="6E30B6D5" w14:textId="77777777" w:rsidR="00F95CC6" w:rsidRDefault="00F95CC6" w:rsidP="00F95CC6">
      <w:pPr>
        <w:rPr>
          <w:rFonts w:ascii="Verdana" w:hAnsi="Verdana"/>
        </w:rPr>
      </w:pPr>
    </w:p>
    <w:p w14:paraId="101882BD" w14:textId="77777777" w:rsidR="00F95CC6" w:rsidRDefault="00F95CC6" w:rsidP="00F95CC6">
      <w:pPr>
        <w:rPr>
          <w:rFonts w:ascii="Verdana" w:hAnsi="Verdana"/>
        </w:rPr>
      </w:pPr>
    </w:p>
    <w:p w14:paraId="47D07F00" w14:textId="1E88F76D" w:rsidR="00F95CC6" w:rsidRPr="00137B04" w:rsidRDefault="00F95CC6" w:rsidP="00F95CC6">
      <w:pPr>
        <w:pStyle w:val="Prrafodelista"/>
        <w:numPr>
          <w:ilvl w:val="0"/>
          <w:numId w:val="22"/>
        </w:numPr>
        <w:rPr>
          <w:rFonts w:ascii="Verdana" w:hAnsi="Verdana"/>
          <w:b/>
          <w:bCs/>
        </w:rPr>
      </w:pPr>
      <w:r w:rsidRPr="00137B04">
        <w:rPr>
          <w:rFonts w:ascii="Verdana" w:hAnsi="Verdana"/>
          <w:b/>
          <w:bCs/>
        </w:rPr>
        <w:lastRenderedPageBreak/>
        <w:t xml:space="preserve">Al final de la </w:t>
      </w:r>
      <w:proofErr w:type="spellStart"/>
      <w:r w:rsidRPr="00137B04">
        <w:rPr>
          <w:rFonts w:ascii="Verdana" w:hAnsi="Verdana"/>
          <w:b/>
          <w:bCs/>
        </w:rPr>
        <w:t>secuencia</w:t>
      </w:r>
      <w:proofErr w:type="spellEnd"/>
      <w:r w:rsidRPr="00137B04">
        <w:rPr>
          <w:rFonts w:ascii="Verdana" w:hAnsi="Verdana"/>
          <w:b/>
          <w:bCs/>
        </w:rPr>
        <w:t xml:space="preserve">: </w:t>
      </w:r>
    </w:p>
    <w:p w14:paraId="0C36B5CD" w14:textId="77777777" w:rsidR="00F95CC6" w:rsidRDefault="00F95CC6" w:rsidP="00F95CC6">
      <w:pPr>
        <w:pStyle w:val="Prrafodelista"/>
        <w:rPr>
          <w:rFonts w:ascii="Verdana" w:hAnsi="Verdana"/>
        </w:rPr>
      </w:pPr>
    </w:p>
    <w:p w14:paraId="30998E3E" w14:textId="7B627D84" w:rsidR="00F95CC6" w:rsidRPr="00137B04" w:rsidRDefault="00F95CC6" w:rsidP="00F95CC6">
      <w:pPr>
        <w:pStyle w:val="Prrafodelista"/>
        <w:numPr>
          <w:ilvl w:val="0"/>
          <w:numId w:val="25"/>
        </w:numPr>
        <w:rPr>
          <w:rFonts w:ascii="Verdana" w:hAnsi="Verdana"/>
        </w:rPr>
      </w:pPr>
      <w:proofErr w:type="spellStart"/>
      <w:r>
        <w:rPr>
          <w:rFonts w:ascii="Verdana" w:hAnsi="Verdana"/>
        </w:rPr>
        <w:t>Rúbrica</w:t>
      </w:r>
      <w:proofErr w:type="spellEnd"/>
      <w:r>
        <w:rPr>
          <w:rFonts w:ascii="Verdana" w:hAnsi="Verdana"/>
        </w:rPr>
        <w:t xml:space="preserve"> para </w:t>
      </w:r>
      <w:proofErr w:type="spellStart"/>
      <w:r>
        <w:rPr>
          <w:rFonts w:ascii="Verdana" w:hAnsi="Verdana"/>
        </w:rPr>
        <w:t>valorar</w:t>
      </w:r>
      <w:proofErr w:type="spellEnd"/>
      <w:r>
        <w:rPr>
          <w:rFonts w:ascii="Verdana" w:hAnsi="Verdana"/>
        </w:rPr>
        <w:t xml:space="preserve"> la </w:t>
      </w:r>
      <w:proofErr w:type="spellStart"/>
      <w:r>
        <w:rPr>
          <w:rFonts w:ascii="Verdana" w:hAnsi="Verdana"/>
        </w:rPr>
        <w:t>presentación</w:t>
      </w:r>
      <w:proofErr w:type="spellEnd"/>
      <w:r>
        <w:rPr>
          <w:rFonts w:ascii="Verdana" w:hAnsi="Verdana"/>
        </w:rPr>
        <w:t xml:space="preserve">, </w:t>
      </w:r>
      <w:proofErr w:type="spellStart"/>
      <w:r>
        <w:rPr>
          <w:rFonts w:ascii="Verdana" w:hAnsi="Verdana"/>
        </w:rPr>
        <w:t>infografía</w:t>
      </w:r>
      <w:proofErr w:type="spellEnd"/>
      <w:r>
        <w:rPr>
          <w:rFonts w:ascii="Verdana" w:hAnsi="Verdana"/>
        </w:rPr>
        <w:t xml:space="preserve"> o video.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954"/>
        <w:gridCol w:w="1954"/>
        <w:gridCol w:w="1954"/>
        <w:gridCol w:w="1954"/>
        <w:gridCol w:w="1955"/>
      </w:tblGrid>
      <w:tr w:rsidR="00017F61" w14:paraId="414FBB81" w14:textId="77777777" w:rsidTr="006E63F0">
        <w:tc>
          <w:tcPr>
            <w:tcW w:w="1954" w:type="dxa"/>
            <w:vMerge w:val="restart"/>
            <w:shd w:val="clear" w:color="auto" w:fill="C6D9F1" w:themeFill="text2" w:themeFillTint="33"/>
          </w:tcPr>
          <w:p w14:paraId="64A2ED32" w14:textId="77777777" w:rsidR="00017F61" w:rsidRPr="009A191D" w:rsidRDefault="00017F61" w:rsidP="006E63F0">
            <w:pPr>
              <w:spacing w:before="120"/>
              <w:rPr>
                <w:b/>
                <w:sz w:val="24"/>
                <w:szCs w:val="24"/>
              </w:rPr>
            </w:pPr>
            <w:r w:rsidRPr="009A191D">
              <w:rPr>
                <w:b/>
                <w:sz w:val="24"/>
                <w:szCs w:val="24"/>
              </w:rPr>
              <w:t xml:space="preserve">INDICADORES </w:t>
            </w:r>
          </w:p>
          <w:p w14:paraId="597273D9" w14:textId="77777777" w:rsidR="00017F61" w:rsidRDefault="00017F61" w:rsidP="006E63F0">
            <w:pPr>
              <w:spacing w:before="120"/>
              <w:rPr>
                <w:sz w:val="24"/>
                <w:szCs w:val="24"/>
              </w:rPr>
            </w:pPr>
            <w:r w:rsidRPr="009A191D">
              <w:rPr>
                <w:b/>
                <w:sz w:val="24"/>
                <w:szCs w:val="24"/>
              </w:rPr>
              <w:t>DE LOGRO</w:t>
            </w:r>
          </w:p>
        </w:tc>
        <w:tc>
          <w:tcPr>
            <w:tcW w:w="7817" w:type="dxa"/>
            <w:gridSpan w:val="4"/>
            <w:shd w:val="clear" w:color="auto" w:fill="B6DDE8" w:themeFill="accent5" w:themeFillTint="66"/>
            <w:vAlign w:val="center"/>
          </w:tcPr>
          <w:p w14:paraId="16D34020" w14:textId="77777777" w:rsidR="00017F61" w:rsidRPr="009A191D" w:rsidRDefault="00017F61" w:rsidP="006E63F0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9A191D">
              <w:rPr>
                <w:b/>
                <w:sz w:val="24"/>
                <w:szCs w:val="24"/>
              </w:rPr>
              <w:t>NIVEL DE DESEMPEÑO</w:t>
            </w:r>
          </w:p>
        </w:tc>
      </w:tr>
      <w:tr w:rsidR="00017F61" w14:paraId="0C908A14" w14:textId="77777777" w:rsidTr="006E63F0">
        <w:tc>
          <w:tcPr>
            <w:tcW w:w="1954" w:type="dxa"/>
            <w:vMerge/>
            <w:shd w:val="clear" w:color="auto" w:fill="C6D9F1" w:themeFill="text2" w:themeFillTint="33"/>
          </w:tcPr>
          <w:p w14:paraId="2AD92054" w14:textId="77777777" w:rsidR="00017F61" w:rsidRDefault="00017F61" w:rsidP="006E63F0">
            <w:pPr>
              <w:spacing w:before="120"/>
              <w:rPr>
                <w:sz w:val="24"/>
                <w:szCs w:val="24"/>
              </w:rPr>
            </w:pPr>
          </w:p>
        </w:tc>
        <w:tc>
          <w:tcPr>
            <w:tcW w:w="1954" w:type="dxa"/>
            <w:shd w:val="clear" w:color="auto" w:fill="FBD4B4" w:themeFill="accent6" w:themeFillTint="66"/>
          </w:tcPr>
          <w:p w14:paraId="66B9EF89" w14:textId="77777777" w:rsidR="00017F61" w:rsidRPr="009A191D" w:rsidRDefault="00017F61" w:rsidP="006E63F0">
            <w:pPr>
              <w:spacing w:before="120"/>
              <w:rPr>
                <w:b/>
                <w:sz w:val="24"/>
                <w:szCs w:val="24"/>
              </w:rPr>
            </w:pPr>
            <w:r w:rsidRPr="009A191D">
              <w:rPr>
                <w:b/>
                <w:sz w:val="24"/>
                <w:szCs w:val="24"/>
              </w:rPr>
              <w:t>Muy bien</w:t>
            </w:r>
          </w:p>
          <w:p w14:paraId="06273D61" w14:textId="77777777" w:rsidR="00017F61" w:rsidRPr="009A191D" w:rsidRDefault="00017F61" w:rsidP="006E63F0">
            <w:pPr>
              <w:spacing w:before="12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5 puntos</w:t>
            </w:r>
          </w:p>
        </w:tc>
        <w:tc>
          <w:tcPr>
            <w:tcW w:w="1954" w:type="dxa"/>
            <w:shd w:val="clear" w:color="auto" w:fill="D6E3BC" w:themeFill="accent3" w:themeFillTint="66"/>
          </w:tcPr>
          <w:p w14:paraId="2A6A6737" w14:textId="77777777" w:rsidR="00017F61" w:rsidRPr="009A191D" w:rsidRDefault="00017F61" w:rsidP="006E63F0">
            <w:pPr>
              <w:spacing w:before="120"/>
              <w:rPr>
                <w:b/>
                <w:sz w:val="24"/>
                <w:szCs w:val="24"/>
              </w:rPr>
            </w:pPr>
            <w:r w:rsidRPr="009A191D">
              <w:rPr>
                <w:b/>
                <w:sz w:val="24"/>
                <w:szCs w:val="24"/>
              </w:rPr>
              <w:t>Bien</w:t>
            </w:r>
          </w:p>
          <w:p w14:paraId="4F066C91" w14:textId="77777777" w:rsidR="00017F61" w:rsidRPr="009A191D" w:rsidRDefault="00017F61" w:rsidP="006E63F0">
            <w:pPr>
              <w:spacing w:before="12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 puntos</w:t>
            </w:r>
          </w:p>
        </w:tc>
        <w:tc>
          <w:tcPr>
            <w:tcW w:w="1954" w:type="dxa"/>
            <w:shd w:val="clear" w:color="auto" w:fill="CCC0D9" w:themeFill="accent4" w:themeFillTint="66"/>
          </w:tcPr>
          <w:p w14:paraId="447FCA5F" w14:textId="77777777" w:rsidR="00017F61" w:rsidRPr="009A191D" w:rsidRDefault="00017F61" w:rsidP="006E63F0">
            <w:pPr>
              <w:spacing w:before="120"/>
              <w:rPr>
                <w:b/>
                <w:sz w:val="24"/>
                <w:szCs w:val="24"/>
              </w:rPr>
            </w:pPr>
            <w:r w:rsidRPr="009A191D">
              <w:rPr>
                <w:b/>
                <w:sz w:val="24"/>
                <w:szCs w:val="24"/>
              </w:rPr>
              <w:t xml:space="preserve">Regular </w:t>
            </w:r>
          </w:p>
          <w:p w14:paraId="7583743A" w14:textId="77777777" w:rsidR="00017F61" w:rsidRPr="009A191D" w:rsidRDefault="00017F61" w:rsidP="006E63F0">
            <w:pPr>
              <w:spacing w:before="12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 puntos</w:t>
            </w:r>
          </w:p>
        </w:tc>
        <w:tc>
          <w:tcPr>
            <w:tcW w:w="1955" w:type="dxa"/>
            <w:shd w:val="clear" w:color="auto" w:fill="E5B8B7" w:themeFill="accent2" w:themeFillTint="66"/>
          </w:tcPr>
          <w:p w14:paraId="4F0ECD7B" w14:textId="77777777" w:rsidR="00017F61" w:rsidRPr="009A191D" w:rsidRDefault="00017F61" w:rsidP="006E63F0">
            <w:pPr>
              <w:spacing w:before="120"/>
              <w:rPr>
                <w:b/>
                <w:sz w:val="24"/>
                <w:szCs w:val="24"/>
              </w:rPr>
            </w:pPr>
            <w:proofErr w:type="spellStart"/>
            <w:r w:rsidRPr="009A191D">
              <w:rPr>
                <w:b/>
                <w:sz w:val="24"/>
                <w:szCs w:val="24"/>
              </w:rPr>
              <w:t>Requiere</w:t>
            </w:r>
            <w:proofErr w:type="spellEnd"/>
            <w:r w:rsidRPr="009A191D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9A191D">
              <w:rPr>
                <w:b/>
                <w:sz w:val="24"/>
                <w:szCs w:val="24"/>
              </w:rPr>
              <w:t>mejorar</w:t>
            </w:r>
            <w:proofErr w:type="spellEnd"/>
          </w:p>
          <w:p w14:paraId="05EDBDA1" w14:textId="77777777" w:rsidR="00017F61" w:rsidRPr="009A191D" w:rsidRDefault="00017F61" w:rsidP="006E63F0">
            <w:pPr>
              <w:spacing w:before="120"/>
              <w:rPr>
                <w:b/>
                <w:sz w:val="24"/>
                <w:szCs w:val="24"/>
              </w:rPr>
            </w:pPr>
            <w:r w:rsidRPr="009A191D">
              <w:rPr>
                <w:b/>
                <w:sz w:val="24"/>
                <w:szCs w:val="24"/>
              </w:rPr>
              <w:t>1</w:t>
            </w:r>
            <w:r>
              <w:rPr>
                <w:b/>
                <w:sz w:val="24"/>
                <w:szCs w:val="24"/>
              </w:rPr>
              <w:t xml:space="preserve"> punto</w:t>
            </w:r>
          </w:p>
        </w:tc>
      </w:tr>
      <w:tr w:rsidR="00017F61" w14:paraId="5291DC36" w14:textId="77777777" w:rsidTr="006E63F0">
        <w:tc>
          <w:tcPr>
            <w:tcW w:w="1954" w:type="dxa"/>
            <w:shd w:val="clear" w:color="auto" w:fill="DBE5F1" w:themeFill="accent1" w:themeFillTint="33"/>
          </w:tcPr>
          <w:p w14:paraId="200DEAC6" w14:textId="0DF939CD" w:rsidR="00017F61" w:rsidRPr="009A191D" w:rsidRDefault="00017F61" w:rsidP="006E63F0">
            <w:pPr>
              <w:spacing w:before="120"/>
              <w:rPr>
                <w:b/>
                <w:sz w:val="24"/>
                <w:szCs w:val="24"/>
              </w:rPr>
            </w:pPr>
            <w:proofErr w:type="spellStart"/>
            <w:r w:rsidRPr="009A191D">
              <w:rPr>
                <w:b/>
                <w:sz w:val="24"/>
                <w:szCs w:val="24"/>
              </w:rPr>
              <w:t>Número</w:t>
            </w:r>
            <w:proofErr w:type="spellEnd"/>
            <w:r w:rsidRPr="009A191D">
              <w:rPr>
                <w:b/>
                <w:sz w:val="24"/>
                <w:szCs w:val="24"/>
              </w:rPr>
              <w:t xml:space="preserve"> de </w:t>
            </w:r>
            <w:r>
              <w:rPr>
                <w:b/>
                <w:sz w:val="24"/>
                <w:szCs w:val="24"/>
              </w:rPr>
              <w:t xml:space="preserve">items </w:t>
            </w:r>
            <w:proofErr w:type="spellStart"/>
            <w:r w:rsidRPr="009A191D">
              <w:rPr>
                <w:b/>
                <w:sz w:val="24"/>
                <w:szCs w:val="24"/>
              </w:rPr>
              <w:t>establecido</w:t>
            </w:r>
            <w:r>
              <w:rPr>
                <w:b/>
                <w:sz w:val="24"/>
                <w:szCs w:val="24"/>
              </w:rPr>
              <w:t>s</w:t>
            </w:r>
            <w:proofErr w:type="spellEnd"/>
          </w:p>
          <w:p w14:paraId="50F468AC" w14:textId="77777777" w:rsidR="00017F61" w:rsidRPr="009A191D" w:rsidRDefault="00017F61" w:rsidP="006E63F0">
            <w:pPr>
              <w:spacing w:before="120"/>
              <w:rPr>
                <w:b/>
                <w:sz w:val="24"/>
                <w:szCs w:val="24"/>
              </w:rPr>
            </w:pPr>
          </w:p>
        </w:tc>
        <w:tc>
          <w:tcPr>
            <w:tcW w:w="1954" w:type="dxa"/>
            <w:shd w:val="clear" w:color="auto" w:fill="FDE9D9" w:themeFill="accent6" w:themeFillTint="33"/>
          </w:tcPr>
          <w:p w14:paraId="4B6077E8" w14:textId="1475544D" w:rsidR="00017F61" w:rsidRDefault="00017F61" w:rsidP="006E63F0">
            <w:pPr>
              <w:spacing w:before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Indica </w:t>
            </w:r>
            <w:proofErr w:type="spellStart"/>
            <w:r>
              <w:rPr>
                <w:sz w:val="24"/>
                <w:szCs w:val="24"/>
              </w:rPr>
              <w:t>los</w:t>
            </w:r>
            <w:proofErr w:type="spellEnd"/>
            <w:r>
              <w:rPr>
                <w:sz w:val="24"/>
                <w:szCs w:val="24"/>
              </w:rPr>
              <w:t xml:space="preserve"> 10 items </w:t>
            </w:r>
          </w:p>
        </w:tc>
        <w:tc>
          <w:tcPr>
            <w:tcW w:w="1954" w:type="dxa"/>
            <w:shd w:val="clear" w:color="auto" w:fill="EAF1DD" w:themeFill="accent3" w:themeFillTint="33"/>
          </w:tcPr>
          <w:p w14:paraId="4EE4EEEC" w14:textId="3D1CC9C5" w:rsidR="00017F61" w:rsidRDefault="00017F61" w:rsidP="006E63F0">
            <w:pPr>
              <w:spacing w:before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Indica 8 items </w:t>
            </w:r>
          </w:p>
        </w:tc>
        <w:tc>
          <w:tcPr>
            <w:tcW w:w="1954" w:type="dxa"/>
            <w:shd w:val="clear" w:color="auto" w:fill="E5DFEC" w:themeFill="accent4" w:themeFillTint="33"/>
          </w:tcPr>
          <w:p w14:paraId="3FAEC64D" w14:textId="28757E0D" w:rsidR="00017F61" w:rsidRDefault="00017F61" w:rsidP="006E63F0">
            <w:pPr>
              <w:spacing w:before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Indica </w:t>
            </w:r>
            <w:proofErr w:type="spellStart"/>
            <w:r>
              <w:rPr>
                <w:sz w:val="24"/>
                <w:szCs w:val="24"/>
              </w:rPr>
              <w:t>menos</w:t>
            </w:r>
            <w:proofErr w:type="spellEnd"/>
            <w:r>
              <w:rPr>
                <w:sz w:val="24"/>
                <w:szCs w:val="24"/>
              </w:rPr>
              <w:t xml:space="preserve"> de la </w:t>
            </w:r>
            <w:proofErr w:type="spellStart"/>
            <w:r>
              <w:rPr>
                <w:sz w:val="24"/>
                <w:szCs w:val="24"/>
              </w:rPr>
              <w:t>mitad</w:t>
            </w:r>
            <w:proofErr w:type="spellEnd"/>
            <w:r>
              <w:rPr>
                <w:sz w:val="24"/>
                <w:szCs w:val="24"/>
              </w:rPr>
              <w:t xml:space="preserve"> de </w:t>
            </w:r>
            <w:r>
              <w:rPr>
                <w:sz w:val="24"/>
                <w:szCs w:val="24"/>
              </w:rPr>
              <w:t>items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1955" w:type="dxa"/>
            <w:shd w:val="clear" w:color="auto" w:fill="F2DBDB" w:themeFill="accent2" w:themeFillTint="33"/>
          </w:tcPr>
          <w:p w14:paraId="2EFA4766" w14:textId="251E8158" w:rsidR="00017F61" w:rsidRDefault="00017F61" w:rsidP="006E63F0">
            <w:pPr>
              <w:spacing w:before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Indica </w:t>
            </w:r>
            <w:proofErr w:type="spellStart"/>
            <w:r>
              <w:rPr>
                <w:sz w:val="24"/>
                <w:szCs w:val="24"/>
              </w:rPr>
              <w:t>algún</w:t>
            </w:r>
            <w:proofErr w:type="spellEnd"/>
            <w:r>
              <w:rPr>
                <w:sz w:val="24"/>
                <w:szCs w:val="24"/>
              </w:rPr>
              <w:t xml:space="preserve"> item</w:t>
            </w:r>
            <w:r>
              <w:rPr>
                <w:sz w:val="24"/>
                <w:szCs w:val="24"/>
              </w:rPr>
              <w:t xml:space="preserve"> </w:t>
            </w:r>
          </w:p>
        </w:tc>
      </w:tr>
      <w:tr w:rsidR="00017F61" w14:paraId="155EF257" w14:textId="77777777" w:rsidTr="006E63F0">
        <w:tc>
          <w:tcPr>
            <w:tcW w:w="1954" w:type="dxa"/>
            <w:shd w:val="clear" w:color="auto" w:fill="DBE5F1" w:themeFill="accent1" w:themeFillTint="33"/>
          </w:tcPr>
          <w:p w14:paraId="40B9DA62" w14:textId="75D0955D" w:rsidR="00017F61" w:rsidRPr="009A191D" w:rsidRDefault="00017F61" w:rsidP="006E63F0">
            <w:pPr>
              <w:spacing w:before="120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Expresión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escrita</w:t>
            </w:r>
            <w:proofErr w:type="spellEnd"/>
          </w:p>
          <w:p w14:paraId="34FBC87B" w14:textId="77777777" w:rsidR="00017F61" w:rsidRPr="009A191D" w:rsidRDefault="00017F61" w:rsidP="006E63F0">
            <w:pPr>
              <w:spacing w:before="120"/>
              <w:rPr>
                <w:b/>
                <w:sz w:val="24"/>
                <w:szCs w:val="24"/>
              </w:rPr>
            </w:pPr>
          </w:p>
        </w:tc>
        <w:tc>
          <w:tcPr>
            <w:tcW w:w="1954" w:type="dxa"/>
            <w:shd w:val="clear" w:color="auto" w:fill="FDE9D9" w:themeFill="accent6" w:themeFillTint="33"/>
          </w:tcPr>
          <w:p w14:paraId="3A46D938" w14:textId="1026306B" w:rsidR="00017F61" w:rsidRDefault="00017F61" w:rsidP="006E63F0">
            <w:pPr>
              <w:spacing w:before="12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Expresados</w:t>
            </w:r>
            <w:proofErr w:type="spellEnd"/>
            <w:r>
              <w:rPr>
                <w:sz w:val="24"/>
                <w:szCs w:val="24"/>
              </w:rPr>
              <w:t xml:space="preserve"> de forma breve, </w:t>
            </w:r>
            <w:proofErr w:type="spellStart"/>
            <w:r>
              <w:rPr>
                <w:sz w:val="24"/>
                <w:szCs w:val="24"/>
              </w:rPr>
              <w:t>claramente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entendibles</w:t>
            </w:r>
            <w:proofErr w:type="spellEnd"/>
          </w:p>
        </w:tc>
        <w:tc>
          <w:tcPr>
            <w:tcW w:w="1954" w:type="dxa"/>
            <w:shd w:val="clear" w:color="auto" w:fill="EAF1DD" w:themeFill="accent3" w:themeFillTint="33"/>
          </w:tcPr>
          <w:p w14:paraId="4B081E92" w14:textId="0F771F30" w:rsidR="00017F61" w:rsidRDefault="00017F61" w:rsidP="006E63F0">
            <w:pPr>
              <w:spacing w:before="12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Entendibles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aunque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gramStart"/>
            <w:r>
              <w:rPr>
                <w:sz w:val="24"/>
                <w:szCs w:val="24"/>
              </w:rPr>
              <w:t xml:space="preserve">con  </w:t>
            </w:r>
            <w:proofErr w:type="spellStart"/>
            <w:r>
              <w:rPr>
                <w:sz w:val="24"/>
                <w:szCs w:val="24"/>
              </w:rPr>
              <w:t>algunos</w:t>
            </w:r>
            <w:proofErr w:type="spellEnd"/>
            <w:proofErr w:type="gramEnd"/>
            <w:r>
              <w:rPr>
                <w:sz w:val="24"/>
                <w:szCs w:val="24"/>
              </w:rPr>
              <w:t xml:space="preserve"> algo </w:t>
            </w:r>
            <w:proofErr w:type="spellStart"/>
            <w:r>
              <w:rPr>
                <w:sz w:val="24"/>
                <w:szCs w:val="24"/>
              </w:rPr>
              <w:t>confos</w:t>
            </w:r>
            <w:proofErr w:type="spellEnd"/>
          </w:p>
        </w:tc>
        <w:tc>
          <w:tcPr>
            <w:tcW w:w="1954" w:type="dxa"/>
            <w:shd w:val="clear" w:color="auto" w:fill="E5DFEC" w:themeFill="accent4" w:themeFillTint="33"/>
          </w:tcPr>
          <w:p w14:paraId="1189B017" w14:textId="6EA17446" w:rsidR="00017F61" w:rsidRDefault="00017F61" w:rsidP="006E63F0">
            <w:pPr>
              <w:spacing w:before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Más de la </w:t>
            </w:r>
            <w:proofErr w:type="spellStart"/>
            <w:r>
              <w:rPr>
                <w:sz w:val="24"/>
                <w:szCs w:val="24"/>
              </w:rPr>
              <w:t>mitad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confusos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1955" w:type="dxa"/>
            <w:shd w:val="clear" w:color="auto" w:fill="F2DBDB" w:themeFill="accent2" w:themeFillTint="33"/>
          </w:tcPr>
          <w:p w14:paraId="6A352F28" w14:textId="49651B98" w:rsidR="00017F61" w:rsidRDefault="00017F61" w:rsidP="006E63F0">
            <w:pPr>
              <w:spacing w:before="12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Expresión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muy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confusa</w:t>
            </w:r>
            <w:proofErr w:type="spellEnd"/>
          </w:p>
        </w:tc>
      </w:tr>
      <w:tr w:rsidR="00017F61" w14:paraId="1DCF4DCA" w14:textId="77777777" w:rsidTr="006E63F0">
        <w:tc>
          <w:tcPr>
            <w:tcW w:w="1954" w:type="dxa"/>
            <w:shd w:val="clear" w:color="auto" w:fill="DBE5F1" w:themeFill="accent1" w:themeFillTint="33"/>
          </w:tcPr>
          <w:p w14:paraId="7683C127" w14:textId="2A3ABF22" w:rsidR="00017F61" w:rsidRPr="009A191D" w:rsidRDefault="00017F61" w:rsidP="006E63F0">
            <w:pPr>
              <w:spacing w:before="12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Faltas de </w:t>
            </w:r>
            <w:proofErr w:type="spellStart"/>
            <w:r>
              <w:rPr>
                <w:b/>
                <w:sz w:val="24"/>
                <w:szCs w:val="24"/>
              </w:rPr>
              <w:t>ortografía</w:t>
            </w:r>
            <w:proofErr w:type="spellEnd"/>
          </w:p>
          <w:p w14:paraId="3795F54C" w14:textId="77777777" w:rsidR="00017F61" w:rsidRPr="009A191D" w:rsidRDefault="00017F61" w:rsidP="006E63F0">
            <w:pPr>
              <w:spacing w:before="120"/>
              <w:rPr>
                <w:b/>
                <w:sz w:val="24"/>
                <w:szCs w:val="24"/>
              </w:rPr>
            </w:pPr>
          </w:p>
        </w:tc>
        <w:tc>
          <w:tcPr>
            <w:tcW w:w="1954" w:type="dxa"/>
            <w:shd w:val="clear" w:color="auto" w:fill="FDE9D9" w:themeFill="accent6" w:themeFillTint="33"/>
          </w:tcPr>
          <w:p w14:paraId="0EF02F77" w14:textId="44A09251" w:rsidR="00017F61" w:rsidRDefault="00017F61" w:rsidP="006E63F0">
            <w:pPr>
              <w:spacing w:before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Todos </w:t>
            </w:r>
            <w:proofErr w:type="spellStart"/>
            <w:r>
              <w:rPr>
                <w:sz w:val="24"/>
                <w:szCs w:val="24"/>
              </w:rPr>
              <w:t>los</w:t>
            </w:r>
            <w:proofErr w:type="spellEnd"/>
            <w:r>
              <w:rPr>
                <w:sz w:val="24"/>
                <w:szCs w:val="24"/>
              </w:rPr>
              <w:t xml:space="preserve"> items </w:t>
            </w:r>
            <w:proofErr w:type="spellStart"/>
            <w:r>
              <w:rPr>
                <w:sz w:val="24"/>
                <w:szCs w:val="24"/>
              </w:rPr>
              <w:t>escritos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correctamente</w:t>
            </w:r>
            <w:proofErr w:type="spellEnd"/>
            <w:r>
              <w:rPr>
                <w:sz w:val="24"/>
                <w:szCs w:val="24"/>
              </w:rPr>
              <w:t xml:space="preserve"> (</w:t>
            </w:r>
            <w:proofErr w:type="spellStart"/>
            <w:r>
              <w:rPr>
                <w:sz w:val="24"/>
                <w:szCs w:val="24"/>
              </w:rPr>
              <w:t>mayúsculas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acentos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puntuación</w:t>
            </w:r>
            <w:proofErr w:type="spellEnd"/>
            <w:r>
              <w:rPr>
                <w:sz w:val="24"/>
                <w:szCs w:val="24"/>
              </w:rPr>
              <w:t>)</w:t>
            </w:r>
          </w:p>
        </w:tc>
        <w:tc>
          <w:tcPr>
            <w:tcW w:w="1954" w:type="dxa"/>
            <w:shd w:val="clear" w:color="auto" w:fill="EAF1DD" w:themeFill="accent3" w:themeFillTint="33"/>
          </w:tcPr>
          <w:p w14:paraId="2F59AD51" w14:textId="09A219D5" w:rsidR="00017F61" w:rsidRDefault="00017F61" w:rsidP="006E63F0">
            <w:pPr>
              <w:spacing w:before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Menos de 8 items </w:t>
            </w:r>
            <w:proofErr w:type="spellStart"/>
            <w:r>
              <w:rPr>
                <w:sz w:val="24"/>
                <w:szCs w:val="24"/>
              </w:rPr>
              <w:t>escritos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corectamente</w:t>
            </w:r>
            <w:proofErr w:type="spellEnd"/>
          </w:p>
        </w:tc>
        <w:tc>
          <w:tcPr>
            <w:tcW w:w="1954" w:type="dxa"/>
            <w:shd w:val="clear" w:color="auto" w:fill="E5DFEC" w:themeFill="accent4" w:themeFillTint="33"/>
          </w:tcPr>
          <w:p w14:paraId="1E5AC209" w14:textId="32022B0C" w:rsidR="00017F61" w:rsidRDefault="00017F61" w:rsidP="006E63F0">
            <w:pPr>
              <w:spacing w:before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La </w:t>
            </w:r>
            <w:proofErr w:type="spellStart"/>
            <w:r>
              <w:rPr>
                <w:sz w:val="24"/>
                <w:szCs w:val="24"/>
              </w:rPr>
              <w:t>mitad</w:t>
            </w:r>
            <w:proofErr w:type="spellEnd"/>
            <w:r>
              <w:rPr>
                <w:sz w:val="24"/>
                <w:szCs w:val="24"/>
              </w:rPr>
              <w:t xml:space="preserve"> de </w:t>
            </w:r>
            <w:proofErr w:type="spellStart"/>
            <w:r>
              <w:rPr>
                <w:sz w:val="24"/>
                <w:szCs w:val="24"/>
              </w:rPr>
              <w:t>los</w:t>
            </w:r>
            <w:proofErr w:type="spellEnd"/>
            <w:r>
              <w:rPr>
                <w:sz w:val="24"/>
                <w:szCs w:val="24"/>
              </w:rPr>
              <w:t xml:space="preserve"> items con </w:t>
            </w:r>
            <w:proofErr w:type="spellStart"/>
            <w:r>
              <w:rPr>
                <w:sz w:val="24"/>
                <w:szCs w:val="24"/>
              </w:rPr>
              <w:t>faltas</w:t>
            </w:r>
            <w:proofErr w:type="spellEnd"/>
            <w:r>
              <w:rPr>
                <w:sz w:val="24"/>
                <w:szCs w:val="24"/>
              </w:rPr>
              <w:t xml:space="preserve"> de </w:t>
            </w:r>
            <w:proofErr w:type="spellStart"/>
            <w:r>
              <w:rPr>
                <w:sz w:val="24"/>
                <w:szCs w:val="24"/>
              </w:rPr>
              <w:t>ortografía</w:t>
            </w:r>
            <w:proofErr w:type="spellEnd"/>
          </w:p>
        </w:tc>
        <w:tc>
          <w:tcPr>
            <w:tcW w:w="1955" w:type="dxa"/>
            <w:shd w:val="clear" w:color="auto" w:fill="F2DBDB" w:themeFill="accent2" w:themeFillTint="33"/>
          </w:tcPr>
          <w:p w14:paraId="1AD2A34C" w14:textId="53BA46C5" w:rsidR="00017F61" w:rsidRDefault="00137B04" w:rsidP="006E63F0">
            <w:pPr>
              <w:spacing w:before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Mas de la </w:t>
            </w:r>
            <w:proofErr w:type="spellStart"/>
            <w:r>
              <w:rPr>
                <w:sz w:val="24"/>
                <w:szCs w:val="24"/>
              </w:rPr>
              <w:t>mitad</w:t>
            </w:r>
            <w:proofErr w:type="spellEnd"/>
            <w:r>
              <w:rPr>
                <w:sz w:val="24"/>
                <w:szCs w:val="24"/>
              </w:rPr>
              <w:t xml:space="preserve"> de </w:t>
            </w:r>
            <w:proofErr w:type="spellStart"/>
            <w:r>
              <w:rPr>
                <w:sz w:val="24"/>
                <w:szCs w:val="24"/>
              </w:rPr>
              <w:t>los</w:t>
            </w:r>
            <w:proofErr w:type="spellEnd"/>
            <w:r>
              <w:rPr>
                <w:sz w:val="24"/>
                <w:szCs w:val="24"/>
              </w:rPr>
              <w:t xml:space="preserve"> items con </w:t>
            </w:r>
            <w:proofErr w:type="spellStart"/>
            <w:r>
              <w:rPr>
                <w:sz w:val="24"/>
                <w:szCs w:val="24"/>
              </w:rPr>
              <w:t>alguna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falta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</w:tr>
      <w:tr w:rsidR="00017F61" w14:paraId="29CBAB85" w14:textId="77777777" w:rsidTr="006E63F0">
        <w:tc>
          <w:tcPr>
            <w:tcW w:w="1954" w:type="dxa"/>
            <w:shd w:val="clear" w:color="auto" w:fill="DBE5F1" w:themeFill="accent1" w:themeFillTint="33"/>
          </w:tcPr>
          <w:p w14:paraId="34E7F42F" w14:textId="69A2B753" w:rsidR="00017F61" w:rsidRPr="009A191D" w:rsidRDefault="00137B04" w:rsidP="006E63F0">
            <w:pPr>
              <w:spacing w:before="12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Presentación</w:t>
            </w:r>
          </w:p>
          <w:p w14:paraId="418F7296" w14:textId="77777777" w:rsidR="00017F61" w:rsidRPr="009A191D" w:rsidRDefault="00017F61" w:rsidP="006E63F0">
            <w:pPr>
              <w:spacing w:before="120"/>
              <w:rPr>
                <w:b/>
                <w:sz w:val="24"/>
                <w:szCs w:val="24"/>
              </w:rPr>
            </w:pPr>
          </w:p>
        </w:tc>
        <w:tc>
          <w:tcPr>
            <w:tcW w:w="1954" w:type="dxa"/>
            <w:shd w:val="clear" w:color="auto" w:fill="FDE9D9" w:themeFill="accent6" w:themeFillTint="33"/>
          </w:tcPr>
          <w:p w14:paraId="372BB138" w14:textId="7BD35D8E" w:rsidR="00017F61" w:rsidRDefault="00137B04" w:rsidP="006E63F0">
            <w:pPr>
              <w:spacing w:before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Items bien </w:t>
            </w:r>
            <w:proofErr w:type="spellStart"/>
            <w:r>
              <w:rPr>
                <w:sz w:val="24"/>
                <w:szCs w:val="24"/>
              </w:rPr>
              <w:t>distribuidos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en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el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espacio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armonía</w:t>
            </w:r>
            <w:proofErr w:type="spellEnd"/>
            <w:r>
              <w:rPr>
                <w:sz w:val="24"/>
                <w:szCs w:val="24"/>
              </w:rPr>
              <w:t xml:space="preserve"> de </w:t>
            </w:r>
            <w:proofErr w:type="spellStart"/>
            <w:r>
              <w:rPr>
                <w:sz w:val="24"/>
                <w:szCs w:val="24"/>
              </w:rPr>
              <w:t>colores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letras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adecuadas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  <w:tc>
          <w:tcPr>
            <w:tcW w:w="1954" w:type="dxa"/>
            <w:shd w:val="clear" w:color="auto" w:fill="EAF1DD" w:themeFill="accent3" w:themeFillTint="33"/>
          </w:tcPr>
          <w:p w14:paraId="223A8B2F" w14:textId="18B83C2A" w:rsidR="00017F61" w:rsidRDefault="00137B04" w:rsidP="006E63F0">
            <w:pPr>
              <w:spacing w:before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Presenta un </w:t>
            </w:r>
            <w:proofErr w:type="spellStart"/>
            <w:r>
              <w:rPr>
                <w:sz w:val="24"/>
                <w:szCs w:val="24"/>
              </w:rPr>
              <w:t>mínimo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desorden</w:t>
            </w:r>
            <w:proofErr w:type="spellEnd"/>
          </w:p>
        </w:tc>
        <w:tc>
          <w:tcPr>
            <w:tcW w:w="1954" w:type="dxa"/>
            <w:shd w:val="clear" w:color="auto" w:fill="E5DFEC" w:themeFill="accent4" w:themeFillTint="33"/>
          </w:tcPr>
          <w:p w14:paraId="3AFA5BBF" w14:textId="55867756" w:rsidR="00017F61" w:rsidRDefault="00137B04" w:rsidP="006E63F0">
            <w:pPr>
              <w:spacing w:before="12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Desorden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afecta</w:t>
            </w:r>
            <w:proofErr w:type="spellEnd"/>
            <w:r>
              <w:rPr>
                <w:sz w:val="24"/>
                <w:szCs w:val="24"/>
              </w:rPr>
              <w:t xml:space="preserve"> a la </w:t>
            </w:r>
            <w:proofErr w:type="spellStart"/>
            <w:r>
              <w:rPr>
                <w:sz w:val="24"/>
                <w:szCs w:val="24"/>
              </w:rPr>
              <w:t>mitad</w:t>
            </w:r>
            <w:proofErr w:type="spellEnd"/>
            <w:r>
              <w:rPr>
                <w:sz w:val="24"/>
                <w:szCs w:val="24"/>
              </w:rPr>
              <w:t xml:space="preserve"> de </w:t>
            </w:r>
            <w:proofErr w:type="spellStart"/>
            <w:r>
              <w:rPr>
                <w:sz w:val="24"/>
                <w:szCs w:val="24"/>
              </w:rPr>
              <w:t>los</w:t>
            </w:r>
            <w:proofErr w:type="spellEnd"/>
            <w:r>
              <w:rPr>
                <w:sz w:val="24"/>
                <w:szCs w:val="24"/>
              </w:rPr>
              <w:t xml:space="preserve"> items.</w:t>
            </w:r>
          </w:p>
        </w:tc>
        <w:tc>
          <w:tcPr>
            <w:tcW w:w="1955" w:type="dxa"/>
            <w:shd w:val="clear" w:color="auto" w:fill="F2DBDB" w:themeFill="accent2" w:themeFillTint="33"/>
          </w:tcPr>
          <w:p w14:paraId="319E87C7" w14:textId="4ABAE56C" w:rsidR="00017F61" w:rsidRDefault="00137B04" w:rsidP="006E63F0">
            <w:pPr>
              <w:spacing w:before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Mucho </w:t>
            </w:r>
            <w:proofErr w:type="spellStart"/>
            <w:r>
              <w:rPr>
                <w:sz w:val="24"/>
                <w:szCs w:val="24"/>
              </w:rPr>
              <w:t>desorden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</w:tr>
    </w:tbl>
    <w:p w14:paraId="5851FB5D" w14:textId="77777777" w:rsidR="00E35BC2" w:rsidRDefault="00E35BC2" w:rsidP="00E35BC2">
      <w:pPr>
        <w:spacing w:before="240" w:after="0"/>
        <w:rPr>
          <w:rFonts w:ascii="Verdana" w:hAnsi="Verdana"/>
        </w:rPr>
      </w:pPr>
    </w:p>
    <w:p w14:paraId="4F6C20DD" w14:textId="77777777" w:rsidR="00EA1E1D" w:rsidRDefault="00EA1E1D" w:rsidP="00E35BC2">
      <w:pPr>
        <w:spacing w:before="240" w:after="0"/>
        <w:rPr>
          <w:rFonts w:ascii="Verdana" w:hAnsi="Verdana"/>
        </w:rPr>
      </w:pPr>
    </w:p>
    <w:p w14:paraId="5C33DFA4" w14:textId="77777777" w:rsidR="00EA1E1D" w:rsidRDefault="00EA1E1D" w:rsidP="00E35BC2">
      <w:pPr>
        <w:spacing w:before="240" w:after="0"/>
        <w:rPr>
          <w:rFonts w:ascii="Verdana" w:hAnsi="Verdana"/>
        </w:rPr>
      </w:pPr>
    </w:p>
    <w:p w14:paraId="1A993B02" w14:textId="77777777" w:rsidR="00EA1E1D" w:rsidRDefault="00EA1E1D" w:rsidP="00E35BC2">
      <w:pPr>
        <w:spacing w:before="240" w:after="0"/>
        <w:rPr>
          <w:rFonts w:ascii="Verdana" w:hAnsi="Verdana"/>
        </w:rPr>
      </w:pPr>
    </w:p>
    <w:p w14:paraId="68ED5E8C" w14:textId="77777777" w:rsidR="00EA1E1D" w:rsidRDefault="00EA1E1D" w:rsidP="00E35BC2">
      <w:pPr>
        <w:spacing w:before="240" w:after="0"/>
        <w:rPr>
          <w:rFonts w:ascii="Verdana" w:hAnsi="Verdana"/>
        </w:rPr>
      </w:pPr>
    </w:p>
    <w:p w14:paraId="4043C477" w14:textId="77777777" w:rsidR="00EA1E1D" w:rsidRPr="00E35BC2" w:rsidRDefault="00EA1E1D" w:rsidP="00E35BC2">
      <w:pPr>
        <w:spacing w:before="240" w:after="0"/>
        <w:rPr>
          <w:rFonts w:ascii="Verdana" w:hAnsi="Verdana"/>
        </w:rPr>
      </w:pPr>
    </w:p>
    <w:p w14:paraId="3A813CA4" w14:textId="03954598" w:rsidR="00E35BC2" w:rsidRDefault="00DA33BE" w:rsidP="00137B04">
      <w:pPr>
        <w:pStyle w:val="Prrafodelista"/>
        <w:numPr>
          <w:ilvl w:val="0"/>
          <w:numId w:val="25"/>
        </w:numPr>
        <w:rPr>
          <w:rFonts w:ascii="Verdana" w:hAnsi="Verdana"/>
        </w:rPr>
      </w:pPr>
      <w:proofErr w:type="spellStart"/>
      <w:r>
        <w:rPr>
          <w:rFonts w:ascii="Verdana" w:hAnsi="Verdana"/>
        </w:rPr>
        <w:lastRenderedPageBreak/>
        <w:t>Rúbrica</w:t>
      </w:r>
      <w:proofErr w:type="spellEnd"/>
      <w:r>
        <w:rPr>
          <w:rFonts w:ascii="Verdana" w:hAnsi="Verdana"/>
        </w:rPr>
        <w:t xml:space="preserve"> </w:t>
      </w:r>
      <w:r w:rsidR="00EA1E1D">
        <w:rPr>
          <w:rFonts w:ascii="Verdana" w:hAnsi="Verdana"/>
        </w:rPr>
        <w:t xml:space="preserve">para </w:t>
      </w:r>
      <w:proofErr w:type="spellStart"/>
      <w:r w:rsidR="00137B04">
        <w:rPr>
          <w:rFonts w:ascii="Verdana" w:hAnsi="Verdana"/>
        </w:rPr>
        <w:t>valorar</w:t>
      </w:r>
      <w:proofErr w:type="spellEnd"/>
      <w:r w:rsidR="00137B04">
        <w:rPr>
          <w:rFonts w:ascii="Verdana" w:hAnsi="Verdana"/>
        </w:rPr>
        <w:t xml:space="preserve"> la </w:t>
      </w:r>
      <w:r w:rsidR="00EA1E1D">
        <w:rPr>
          <w:rFonts w:ascii="Verdana" w:hAnsi="Verdana"/>
        </w:rPr>
        <w:t>ACTIVIDAD</w:t>
      </w:r>
      <w:r w:rsidR="00137B04">
        <w:rPr>
          <w:rFonts w:ascii="Verdana" w:hAnsi="Verdana"/>
        </w:rPr>
        <w:t xml:space="preserve"> </w:t>
      </w:r>
      <w:r>
        <w:rPr>
          <w:rFonts w:ascii="Verdana" w:hAnsi="Verdana"/>
        </w:rPr>
        <w:t xml:space="preserve">5  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954"/>
        <w:gridCol w:w="1954"/>
        <w:gridCol w:w="1954"/>
        <w:gridCol w:w="1954"/>
        <w:gridCol w:w="1955"/>
      </w:tblGrid>
      <w:tr w:rsidR="00EA1E1D" w14:paraId="2DB8C1BC" w14:textId="77777777" w:rsidTr="006E63F0">
        <w:tc>
          <w:tcPr>
            <w:tcW w:w="1954" w:type="dxa"/>
            <w:vMerge w:val="restart"/>
            <w:shd w:val="clear" w:color="auto" w:fill="C6D9F1" w:themeFill="text2" w:themeFillTint="33"/>
          </w:tcPr>
          <w:p w14:paraId="02D4DD14" w14:textId="77777777" w:rsidR="00EA1E1D" w:rsidRPr="009A191D" w:rsidRDefault="00EA1E1D" w:rsidP="006E63F0">
            <w:pPr>
              <w:spacing w:before="120"/>
              <w:rPr>
                <w:b/>
                <w:sz w:val="24"/>
                <w:szCs w:val="24"/>
              </w:rPr>
            </w:pPr>
            <w:r w:rsidRPr="009A191D">
              <w:rPr>
                <w:b/>
                <w:sz w:val="24"/>
                <w:szCs w:val="24"/>
              </w:rPr>
              <w:t xml:space="preserve">INDICADORES </w:t>
            </w:r>
          </w:p>
          <w:p w14:paraId="3B32058F" w14:textId="77777777" w:rsidR="00EA1E1D" w:rsidRDefault="00EA1E1D" w:rsidP="006E63F0">
            <w:pPr>
              <w:spacing w:before="120"/>
              <w:rPr>
                <w:sz w:val="24"/>
                <w:szCs w:val="24"/>
              </w:rPr>
            </w:pPr>
            <w:r w:rsidRPr="009A191D">
              <w:rPr>
                <w:b/>
                <w:sz w:val="24"/>
                <w:szCs w:val="24"/>
              </w:rPr>
              <w:t>DE LOGRO</w:t>
            </w:r>
          </w:p>
        </w:tc>
        <w:tc>
          <w:tcPr>
            <w:tcW w:w="7817" w:type="dxa"/>
            <w:gridSpan w:val="4"/>
            <w:shd w:val="clear" w:color="auto" w:fill="B6DDE8" w:themeFill="accent5" w:themeFillTint="66"/>
            <w:vAlign w:val="center"/>
          </w:tcPr>
          <w:p w14:paraId="090C08C2" w14:textId="77777777" w:rsidR="00EA1E1D" w:rsidRPr="009A191D" w:rsidRDefault="00EA1E1D" w:rsidP="006E63F0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9A191D">
              <w:rPr>
                <w:b/>
                <w:sz w:val="24"/>
                <w:szCs w:val="24"/>
              </w:rPr>
              <w:t>NIVEL DE DESEMPEÑO</w:t>
            </w:r>
          </w:p>
        </w:tc>
      </w:tr>
      <w:tr w:rsidR="00EA1E1D" w14:paraId="0C55098A" w14:textId="77777777" w:rsidTr="006E63F0">
        <w:tc>
          <w:tcPr>
            <w:tcW w:w="1954" w:type="dxa"/>
            <w:vMerge/>
            <w:shd w:val="clear" w:color="auto" w:fill="C6D9F1" w:themeFill="text2" w:themeFillTint="33"/>
          </w:tcPr>
          <w:p w14:paraId="23ED192C" w14:textId="77777777" w:rsidR="00EA1E1D" w:rsidRDefault="00EA1E1D" w:rsidP="006E63F0">
            <w:pPr>
              <w:spacing w:before="120"/>
              <w:rPr>
                <w:sz w:val="24"/>
                <w:szCs w:val="24"/>
              </w:rPr>
            </w:pPr>
          </w:p>
        </w:tc>
        <w:tc>
          <w:tcPr>
            <w:tcW w:w="1954" w:type="dxa"/>
            <w:shd w:val="clear" w:color="auto" w:fill="FBD4B4" w:themeFill="accent6" w:themeFillTint="66"/>
          </w:tcPr>
          <w:p w14:paraId="59EB7896" w14:textId="77777777" w:rsidR="00EA1E1D" w:rsidRPr="009A191D" w:rsidRDefault="00EA1E1D" w:rsidP="006E63F0">
            <w:pPr>
              <w:spacing w:before="120"/>
              <w:rPr>
                <w:b/>
                <w:sz w:val="24"/>
                <w:szCs w:val="24"/>
              </w:rPr>
            </w:pPr>
            <w:r w:rsidRPr="009A191D">
              <w:rPr>
                <w:b/>
                <w:sz w:val="24"/>
                <w:szCs w:val="24"/>
              </w:rPr>
              <w:t>Muy bien</w:t>
            </w:r>
          </w:p>
          <w:p w14:paraId="397DF6E6" w14:textId="77777777" w:rsidR="00EA1E1D" w:rsidRPr="009A191D" w:rsidRDefault="00EA1E1D" w:rsidP="006E63F0">
            <w:pPr>
              <w:spacing w:before="12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5 puntos</w:t>
            </w:r>
          </w:p>
        </w:tc>
        <w:tc>
          <w:tcPr>
            <w:tcW w:w="1954" w:type="dxa"/>
            <w:shd w:val="clear" w:color="auto" w:fill="D6E3BC" w:themeFill="accent3" w:themeFillTint="66"/>
          </w:tcPr>
          <w:p w14:paraId="30759851" w14:textId="77777777" w:rsidR="00EA1E1D" w:rsidRPr="009A191D" w:rsidRDefault="00EA1E1D" w:rsidP="006E63F0">
            <w:pPr>
              <w:spacing w:before="120"/>
              <w:rPr>
                <w:b/>
                <w:sz w:val="24"/>
                <w:szCs w:val="24"/>
              </w:rPr>
            </w:pPr>
            <w:r w:rsidRPr="009A191D">
              <w:rPr>
                <w:b/>
                <w:sz w:val="24"/>
                <w:szCs w:val="24"/>
              </w:rPr>
              <w:t>Bien</w:t>
            </w:r>
          </w:p>
          <w:p w14:paraId="2A612F32" w14:textId="77777777" w:rsidR="00EA1E1D" w:rsidRPr="009A191D" w:rsidRDefault="00EA1E1D" w:rsidP="006E63F0">
            <w:pPr>
              <w:spacing w:before="12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 puntos</w:t>
            </w:r>
          </w:p>
        </w:tc>
        <w:tc>
          <w:tcPr>
            <w:tcW w:w="1954" w:type="dxa"/>
            <w:shd w:val="clear" w:color="auto" w:fill="CCC0D9" w:themeFill="accent4" w:themeFillTint="66"/>
          </w:tcPr>
          <w:p w14:paraId="6D5C6DD9" w14:textId="77777777" w:rsidR="00EA1E1D" w:rsidRPr="009A191D" w:rsidRDefault="00EA1E1D" w:rsidP="006E63F0">
            <w:pPr>
              <w:spacing w:before="120"/>
              <w:rPr>
                <w:b/>
                <w:sz w:val="24"/>
                <w:szCs w:val="24"/>
              </w:rPr>
            </w:pPr>
            <w:r w:rsidRPr="009A191D">
              <w:rPr>
                <w:b/>
                <w:sz w:val="24"/>
                <w:szCs w:val="24"/>
              </w:rPr>
              <w:t xml:space="preserve">Regular </w:t>
            </w:r>
          </w:p>
          <w:p w14:paraId="0DEF1220" w14:textId="77777777" w:rsidR="00EA1E1D" w:rsidRPr="009A191D" w:rsidRDefault="00EA1E1D" w:rsidP="006E63F0">
            <w:pPr>
              <w:spacing w:before="12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 puntos</w:t>
            </w:r>
          </w:p>
        </w:tc>
        <w:tc>
          <w:tcPr>
            <w:tcW w:w="1955" w:type="dxa"/>
            <w:shd w:val="clear" w:color="auto" w:fill="E5B8B7" w:themeFill="accent2" w:themeFillTint="66"/>
          </w:tcPr>
          <w:p w14:paraId="27970582" w14:textId="77777777" w:rsidR="00EA1E1D" w:rsidRPr="009A191D" w:rsidRDefault="00EA1E1D" w:rsidP="006E63F0">
            <w:pPr>
              <w:spacing w:before="120"/>
              <w:rPr>
                <w:b/>
                <w:sz w:val="24"/>
                <w:szCs w:val="24"/>
              </w:rPr>
            </w:pPr>
            <w:proofErr w:type="spellStart"/>
            <w:r w:rsidRPr="009A191D">
              <w:rPr>
                <w:b/>
                <w:sz w:val="24"/>
                <w:szCs w:val="24"/>
              </w:rPr>
              <w:t>Requiere</w:t>
            </w:r>
            <w:proofErr w:type="spellEnd"/>
            <w:r w:rsidRPr="009A191D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9A191D">
              <w:rPr>
                <w:b/>
                <w:sz w:val="24"/>
                <w:szCs w:val="24"/>
              </w:rPr>
              <w:t>mejorar</w:t>
            </w:r>
            <w:proofErr w:type="spellEnd"/>
          </w:p>
          <w:p w14:paraId="67BB0253" w14:textId="77777777" w:rsidR="00EA1E1D" w:rsidRPr="009A191D" w:rsidRDefault="00EA1E1D" w:rsidP="006E63F0">
            <w:pPr>
              <w:spacing w:before="120"/>
              <w:rPr>
                <w:b/>
                <w:sz w:val="24"/>
                <w:szCs w:val="24"/>
              </w:rPr>
            </w:pPr>
            <w:r w:rsidRPr="009A191D">
              <w:rPr>
                <w:b/>
                <w:sz w:val="24"/>
                <w:szCs w:val="24"/>
              </w:rPr>
              <w:t>1</w:t>
            </w:r>
            <w:r>
              <w:rPr>
                <w:b/>
                <w:sz w:val="24"/>
                <w:szCs w:val="24"/>
              </w:rPr>
              <w:t xml:space="preserve"> punto</w:t>
            </w:r>
          </w:p>
        </w:tc>
      </w:tr>
      <w:tr w:rsidR="00EA1E1D" w14:paraId="78ACDF8C" w14:textId="77777777" w:rsidTr="006E63F0">
        <w:tc>
          <w:tcPr>
            <w:tcW w:w="1954" w:type="dxa"/>
            <w:shd w:val="clear" w:color="auto" w:fill="DBE5F1" w:themeFill="accent1" w:themeFillTint="33"/>
          </w:tcPr>
          <w:p w14:paraId="355BAF60" w14:textId="7ABABFDE" w:rsidR="00EA1E1D" w:rsidRPr="009A191D" w:rsidRDefault="00EA1E1D" w:rsidP="006E63F0">
            <w:pPr>
              <w:spacing w:before="120"/>
              <w:rPr>
                <w:b/>
                <w:sz w:val="24"/>
                <w:szCs w:val="24"/>
              </w:rPr>
            </w:pPr>
            <w:proofErr w:type="spellStart"/>
            <w:r w:rsidRPr="009A191D">
              <w:rPr>
                <w:b/>
                <w:sz w:val="24"/>
                <w:szCs w:val="24"/>
              </w:rPr>
              <w:t>Número</w:t>
            </w:r>
            <w:proofErr w:type="spellEnd"/>
            <w:r w:rsidRPr="009A191D">
              <w:rPr>
                <w:b/>
                <w:sz w:val="24"/>
                <w:szCs w:val="24"/>
              </w:rPr>
              <w:t xml:space="preserve"> de </w:t>
            </w:r>
            <w:proofErr w:type="spellStart"/>
            <w:r>
              <w:rPr>
                <w:b/>
                <w:sz w:val="24"/>
                <w:szCs w:val="24"/>
              </w:rPr>
              <w:t>peguntas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recogidas</w:t>
            </w:r>
            <w:proofErr w:type="spellEnd"/>
          </w:p>
          <w:p w14:paraId="1963D137" w14:textId="77777777" w:rsidR="00EA1E1D" w:rsidRPr="009A191D" w:rsidRDefault="00EA1E1D" w:rsidP="006E63F0">
            <w:pPr>
              <w:spacing w:before="120"/>
              <w:rPr>
                <w:b/>
                <w:sz w:val="24"/>
                <w:szCs w:val="24"/>
              </w:rPr>
            </w:pPr>
          </w:p>
        </w:tc>
        <w:tc>
          <w:tcPr>
            <w:tcW w:w="1954" w:type="dxa"/>
            <w:shd w:val="clear" w:color="auto" w:fill="FDE9D9" w:themeFill="accent6" w:themeFillTint="33"/>
          </w:tcPr>
          <w:p w14:paraId="255DEE91" w14:textId="29B1C168" w:rsidR="00EA1E1D" w:rsidRDefault="00EA1E1D" w:rsidP="006E63F0">
            <w:pPr>
              <w:spacing w:before="12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Recoge</w:t>
            </w:r>
            <w:proofErr w:type="spellEnd"/>
            <w:r>
              <w:rPr>
                <w:sz w:val="24"/>
                <w:szCs w:val="24"/>
              </w:rPr>
              <w:t xml:space="preserve"> al </w:t>
            </w:r>
            <w:proofErr w:type="spellStart"/>
            <w:r>
              <w:rPr>
                <w:sz w:val="24"/>
                <w:szCs w:val="24"/>
              </w:rPr>
              <w:t>menos</w:t>
            </w:r>
            <w:proofErr w:type="spellEnd"/>
            <w:r>
              <w:rPr>
                <w:sz w:val="24"/>
                <w:szCs w:val="24"/>
              </w:rPr>
              <w:t xml:space="preserve"> 25 </w:t>
            </w:r>
            <w:proofErr w:type="spellStart"/>
            <w:r>
              <w:rPr>
                <w:sz w:val="24"/>
                <w:szCs w:val="24"/>
              </w:rPr>
              <w:t>preguntas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1954" w:type="dxa"/>
            <w:shd w:val="clear" w:color="auto" w:fill="EAF1DD" w:themeFill="accent3" w:themeFillTint="33"/>
          </w:tcPr>
          <w:p w14:paraId="1F96045F" w14:textId="47344B94" w:rsidR="00EA1E1D" w:rsidRDefault="00EA1E1D" w:rsidP="006E63F0">
            <w:pPr>
              <w:spacing w:before="12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Recoge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más</w:t>
            </w:r>
            <w:proofErr w:type="spellEnd"/>
            <w:r>
              <w:rPr>
                <w:sz w:val="24"/>
                <w:szCs w:val="24"/>
              </w:rPr>
              <w:t xml:space="preserve"> de 20 </w:t>
            </w:r>
            <w:proofErr w:type="spellStart"/>
            <w:r>
              <w:rPr>
                <w:sz w:val="24"/>
                <w:szCs w:val="24"/>
              </w:rPr>
              <w:t>preguntas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1954" w:type="dxa"/>
            <w:shd w:val="clear" w:color="auto" w:fill="E5DFEC" w:themeFill="accent4" w:themeFillTint="33"/>
          </w:tcPr>
          <w:p w14:paraId="5932863A" w14:textId="2B42A1FF" w:rsidR="00EA1E1D" w:rsidRDefault="00EA1E1D" w:rsidP="006E63F0">
            <w:pPr>
              <w:spacing w:before="12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Recoge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más</w:t>
            </w:r>
            <w:proofErr w:type="spellEnd"/>
            <w:r>
              <w:rPr>
                <w:sz w:val="24"/>
                <w:szCs w:val="24"/>
              </w:rPr>
              <w:t xml:space="preserve"> de </w:t>
            </w:r>
            <w:r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</w:rPr>
              <w:t xml:space="preserve">0 </w:t>
            </w:r>
            <w:proofErr w:type="spellStart"/>
            <w:r>
              <w:rPr>
                <w:sz w:val="24"/>
                <w:szCs w:val="24"/>
              </w:rPr>
              <w:t>preguntas</w:t>
            </w:r>
            <w:proofErr w:type="spellEnd"/>
          </w:p>
        </w:tc>
        <w:tc>
          <w:tcPr>
            <w:tcW w:w="1955" w:type="dxa"/>
            <w:shd w:val="clear" w:color="auto" w:fill="F2DBDB" w:themeFill="accent2" w:themeFillTint="33"/>
          </w:tcPr>
          <w:p w14:paraId="0254577C" w14:textId="49D55F55" w:rsidR="00EA1E1D" w:rsidRDefault="00EA1E1D" w:rsidP="006E63F0">
            <w:pPr>
              <w:spacing w:before="12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Recoge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m</w:t>
            </w:r>
            <w:r>
              <w:rPr>
                <w:sz w:val="24"/>
                <w:szCs w:val="24"/>
              </w:rPr>
              <w:t>enos</w:t>
            </w:r>
            <w:proofErr w:type="spellEnd"/>
            <w:r>
              <w:rPr>
                <w:sz w:val="24"/>
                <w:szCs w:val="24"/>
              </w:rPr>
              <w:t xml:space="preserve"> de 10 </w:t>
            </w:r>
            <w:proofErr w:type="spellStart"/>
            <w:r>
              <w:rPr>
                <w:sz w:val="24"/>
                <w:szCs w:val="24"/>
              </w:rPr>
              <w:t>preguntas</w:t>
            </w:r>
            <w:proofErr w:type="spellEnd"/>
          </w:p>
        </w:tc>
      </w:tr>
      <w:tr w:rsidR="00EA1E1D" w14:paraId="1BB8A0C1" w14:textId="77777777" w:rsidTr="006E63F0">
        <w:tc>
          <w:tcPr>
            <w:tcW w:w="1954" w:type="dxa"/>
            <w:shd w:val="clear" w:color="auto" w:fill="DBE5F1" w:themeFill="accent1" w:themeFillTint="33"/>
          </w:tcPr>
          <w:p w14:paraId="1B090436" w14:textId="0784E260" w:rsidR="00EA1E1D" w:rsidRPr="009A191D" w:rsidRDefault="00EA1E1D" w:rsidP="006E63F0">
            <w:pPr>
              <w:spacing w:before="120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Expresión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escrita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en</w:t>
            </w:r>
            <w:proofErr w:type="spellEnd"/>
            <w:r>
              <w:rPr>
                <w:b/>
                <w:sz w:val="24"/>
                <w:szCs w:val="24"/>
              </w:rPr>
              <w:t xml:space="preserve"> la </w:t>
            </w:r>
            <w:proofErr w:type="spellStart"/>
            <w:r>
              <w:rPr>
                <w:b/>
                <w:sz w:val="24"/>
                <w:szCs w:val="24"/>
              </w:rPr>
              <w:t>respuesta</w:t>
            </w:r>
            <w:proofErr w:type="spellEnd"/>
          </w:p>
          <w:p w14:paraId="43F349E2" w14:textId="77777777" w:rsidR="00EA1E1D" w:rsidRPr="009A191D" w:rsidRDefault="00EA1E1D" w:rsidP="006E63F0">
            <w:pPr>
              <w:spacing w:before="120"/>
              <w:rPr>
                <w:b/>
                <w:sz w:val="24"/>
                <w:szCs w:val="24"/>
              </w:rPr>
            </w:pPr>
          </w:p>
        </w:tc>
        <w:tc>
          <w:tcPr>
            <w:tcW w:w="1954" w:type="dxa"/>
            <w:shd w:val="clear" w:color="auto" w:fill="FDE9D9" w:themeFill="accent6" w:themeFillTint="33"/>
          </w:tcPr>
          <w:p w14:paraId="67663AC4" w14:textId="0A52FE85" w:rsidR="00EA1E1D" w:rsidRDefault="00EA1E1D" w:rsidP="006E63F0">
            <w:pPr>
              <w:spacing w:before="12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Respuestas</w:t>
            </w:r>
            <w:proofErr w:type="spellEnd"/>
            <w:r>
              <w:rPr>
                <w:sz w:val="24"/>
                <w:szCs w:val="24"/>
              </w:rPr>
              <w:t xml:space="preserve"> breves, con </w:t>
            </w:r>
            <w:proofErr w:type="spellStart"/>
            <w:r>
              <w:rPr>
                <w:sz w:val="24"/>
                <w:szCs w:val="24"/>
              </w:rPr>
              <w:t>resumen</w:t>
            </w:r>
            <w:proofErr w:type="spellEnd"/>
            <w:r>
              <w:rPr>
                <w:sz w:val="24"/>
                <w:szCs w:val="24"/>
              </w:rPr>
              <w:t xml:space="preserve"> personal</w:t>
            </w:r>
          </w:p>
        </w:tc>
        <w:tc>
          <w:tcPr>
            <w:tcW w:w="1954" w:type="dxa"/>
            <w:shd w:val="clear" w:color="auto" w:fill="EAF1DD" w:themeFill="accent3" w:themeFillTint="33"/>
          </w:tcPr>
          <w:p w14:paraId="57E95EF9" w14:textId="2C8CDCCA" w:rsidR="00EA1E1D" w:rsidRDefault="00EA1E1D" w:rsidP="006E63F0">
            <w:pPr>
              <w:spacing w:before="12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Respuestas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demasiado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largas</w:t>
            </w:r>
            <w:proofErr w:type="spellEnd"/>
          </w:p>
        </w:tc>
        <w:tc>
          <w:tcPr>
            <w:tcW w:w="1954" w:type="dxa"/>
            <w:shd w:val="clear" w:color="auto" w:fill="E5DFEC" w:themeFill="accent4" w:themeFillTint="33"/>
          </w:tcPr>
          <w:p w14:paraId="2EED5445" w14:textId="52BFFD62" w:rsidR="00EA1E1D" w:rsidRDefault="00EA1E1D" w:rsidP="006E63F0">
            <w:pPr>
              <w:spacing w:before="12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Respuestas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copiadas</w:t>
            </w:r>
            <w:proofErr w:type="spellEnd"/>
            <w:r>
              <w:rPr>
                <w:sz w:val="24"/>
                <w:szCs w:val="24"/>
              </w:rPr>
              <w:t xml:space="preserve"> al pie de la </w:t>
            </w:r>
            <w:proofErr w:type="spellStart"/>
            <w:r>
              <w:rPr>
                <w:sz w:val="24"/>
                <w:szCs w:val="24"/>
              </w:rPr>
              <w:t>letra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1955" w:type="dxa"/>
            <w:shd w:val="clear" w:color="auto" w:fill="F2DBDB" w:themeFill="accent2" w:themeFillTint="33"/>
          </w:tcPr>
          <w:p w14:paraId="61C69E6D" w14:textId="0C2223A2" w:rsidR="00EA1E1D" w:rsidRDefault="00EA1E1D" w:rsidP="006E63F0">
            <w:pPr>
              <w:spacing w:before="12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Algunas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Respuestas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inexactas</w:t>
            </w:r>
            <w:proofErr w:type="spellEnd"/>
          </w:p>
        </w:tc>
      </w:tr>
      <w:tr w:rsidR="00EA1E1D" w14:paraId="60FDD2C3" w14:textId="77777777" w:rsidTr="006E63F0">
        <w:tc>
          <w:tcPr>
            <w:tcW w:w="1954" w:type="dxa"/>
            <w:shd w:val="clear" w:color="auto" w:fill="DBE5F1" w:themeFill="accent1" w:themeFillTint="33"/>
          </w:tcPr>
          <w:p w14:paraId="14FBC7D6" w14:textId="77777777" w:rsidR="00EA1E1D" w:rsidRPr="009A191D" w:rsidRDefault="00EA1E1D" w:rsidP="006E63F0">
            <w:pPr>
              <w:spacing w:before="12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Faltas de </w:t>
            </w:r>
            <w:proofErr w:type="spellStart"/>
            <w:r>
              <w:rPr>
                <w:b/>
                <w:sz w:val="24"/>
                <w:szCs w:val="24"/>
              </w:rPr>
              <w:t>ortografía</w:t>
            </w:r>
            <w:proofErr w:type="spellEnd"/>
          </w:p>
          <w:p w14:paraId="1A2E074E" w14:textId="77777777" w:rsidR="00EA1E1D" w:rsidRPr="009A191D" w:rsidRDefault="00EA1E1D" w:rsidP="006E63F0">
            <w:pPr>
              <w:spacing w:before="120"/>
              <w:rPr>
                <w:b/>
                <w:sz w:val="24"/>
                <w:szCs w:val="24"/>
              </w:rPr>
            </w:pPr>
          </w:p>
        </w:tc>
        <w:tc>
          <w:tcPr>
            <w:tcW w:w="1954" w:type="dxa"/>
            <w:shd w:val="clear" w:color="auto" w:fill="FDE9D9" w:themeFill="accent6" w:themeFillTint="33"/>
          </w:tcPr>
          <w:p w14:paraId="72DAF567" w14:textId="157D6141" w:rsidR="00EA1E1D" w:rsidRDefault="00EA1E1D" w:rsidP="006E63F0">
            <w:pPr>
              <w:spacing w:before="12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Todas</w:t>
            </w:r>
            <w:proofErr w:type="spellEnd"/>
            <w:r>
              <w:rPr>
                <w:sz w:val="24"/>
                <w:szCs w:val="24"/>
              </w:rPr>
              <w:t xml:space="preserve"> las </w:t>
            </w:r>
            <w:proofErr w:type="spellStart"/>
            <w:r>
              <w:rPr>
                <w:sz w:val="24"/>
                <w:szCs w:val="24"/>
              </w:rPr>
              <w:t>respuestas</w:t>
            </w:r>
            <w:proofErr w:type="spellEnd"/>
            <w:r>
              <w:rPr>
                <w:sz w:val="24"/>
                <w:szCs w:val="24"/>
              </w:rPr>
              <w:t xml:space="preserve"> sin </w:t>
            </w:r>
            <w:proofErr w:type="spellStart"/>
            <w:r>
              <w:rPr>
                <w:sz w:val="24"/>
                <w:szCs w:val="24"/>
              </w:rPr>
              <w:t>faltas</w:t>
            </w:r>
            <w:proofErr w:type="spellEnd"/>
          </w:p>
        </w:tc>
        <w:tc>
          <w:tcPr>
            <w:tcW w:w="1954" w:type="dxa"/>
            <w:shd w:val="clear" w:color="auto" w:fill="EAF1DD" w:themeFill="accent3" w:themeFillTint="33"/>
          </w:tcPr>
          <w:p w14:paraId="550567DA" w14:textId="6D57594F" w:rsidR="00EA1E1D" w:rsidRDefault="00EA1E1D" w:rsidP="006E63F0">
            <w:pPr>
              <w:spacing w:before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 </w:t>
            </w:r>
            <w:proofErr w:type="spellStart"/>
            <w:r>
              <w:rPr>
                <w:sz w:val="24"/>
                <w:szCs w:val="24"/>
              </w:rPr>
              <w:t>preguntas</w:t>
            </w:r>
            <w:proofErr w:type="spellEnd"/>
            <w:r>
              <w:rPr>
                <w:sz w:val="24"/>
                <w:szCs w:val="24"/>
              </w:rPr>
              <w:t xml:space="preserve"> con </w:t>
            </w:r>
            <w:proofErr w:type="spellStart"/>
            <w:r>
              <w:rPr>
                <w:sz w:val="24"/>
                <w:szCs w:val="24"/>
              </w:rPr>
              <w:t>erores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ortográficos</w:t>
            </w:r>
            <w:proofErr w:type="spellEnd"/>
          </w:p>
        </w:tc>
        <w:tc>
          <w:tcPr>
            <w:tcW w:w="1954" w:type="dxa"/>
            <w:shd w:val="clear" w:color="auto" w:fill="E5DFEC" w:themeFill="accent4" w:themeFillTint="33"/>
          </w:tcPr>
          <w:p w14:paraId="4B6E04B7" w14:textId="4B0A0CA8" w:rsidR="00EA1E1D" w:rsidRDefault="00EA1E1D" w:rsidP="006E63F0">
            <w:pPr>
              <w:spacing w:before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preguntas</w:t>
            </w:r>
            <w:proofErr w:type="spellEnd"/>
            <w:r>
              <w:rPr>
                <w:sz w:val="24"/>
                <w:szCs w:val="24"/>
              </w:rPr>
              <w:t xml:space="preserve"> con</w:t>
            </w:r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erores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ortográficos</w:t>
            </w:r>
            <w:proofErr w:type="spellEnd"/>
          </w:p>
        </w:tc>
        <w:tc>
          <w:tcPr>
            <w:tcW w:w="1955" w:type="dxa"/>
            <w:shd w:val="clear" w:color="auto" w:fill="F2DBDB" w:themeFill="accent2" w:themeFillTint="33"/>
          </w:tcPr>
          <w:p w14:paraId="56B7B73F" w14:textId="5B9464AB" w:rsidR="00EA1E1D" w:rsidRDefault="00EA1E1D" w:rsidP="006E63F0">
            <w:pPr>
              <w:spacing w:before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preguntas</w:t>
            </w:r>
            <w:proofErr w:type="spellEnd"/>
            <w:r>
              <w:rPr>
                <w:sz w:val="24"/>
                <w:szCs w:val="24"/>
              </w:rPr>
              <w:t xml:space="preserve"> con</w:t>
            </w:r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erores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ortográficos</w:t>
            </w:r>
            <w:proofErr w:type="spellEnd"/>
          </w:p>
        </w:tc>
      </w:tr>
    </w:tbl>
    <w:p w14:paraId="206E6927" w14:textId="77777777" w:rsidR="00E35BC2" w:rsidRDefault="00E35BC2" w:rsidP="00B77A26">
      <w:pPr>
        <w:spacing w:before="240" w:after="0"/>
        <w:rPr>
          <w:rFonts w:ascii="Verdana" w:hAnsi="Verdana"/>
        </w:rPr>
      </w:pPr>
    </w:p>
    <w:p w14:paraId="2FDEE0F1" w14:textId="0C66B52C" w:rsidR="00EA1E1D" w:rsidRPr="00EA1E1D" w:rsidRDefault="00EA1E1D" w:rsidP="00EA1E1D">
      <w:pPr>
        <w:pStyle w:val="Prrafodelista"/>
        <w:numPr>
          <w:ilvl w:val="0"/>
          <w:numId w:val="25"/>
        </w:numPr>
        <w:rPr>
          <w:rFonts w:ascii="Verdana" w:hAnsi="Verdana"/>
        </w:rPr>
      </w:pPr>
      <w:proofErr w:type="spellStart"/>
      <w:r>
        <w:rPr>
          <w:rFonts w:ascii="Verdana" w:hAnsi="Verdana"/>
        </w:rPr>
        <w:t>Rúbrica</w:t>
      </w:r>
      <w:proofErr w:type="spellEnd"/>
      <w:r>
        <w:rPr>
          <w:rFonts w:ascii="Verdana" w:hAnsi="Verdana"/>
        </w:rPr>
        <w:t xml:space="preserve"> </w:t>
      </w:r>
      <w:r>
        <w:rPr>
          <w:rFonts w:ascii="Verdana" w:hAnsi="Verdana"/>
        </w:rPr>
        <w:t xml:space="preserve">para </w:t>
      </w:r>
      <w:proofErr w:type="spellStart"/>
      <w:r>
        <w:rPr>
          <w:rFonts w:ascii="Verdana" w:hAnsi="Verdana"/>
        </w:rPr>
        <w:t>valorar</w:t>
      </w:r>
      <w:proofErr w:type="spellEnd"/>
      <w:r>
        <w:rPr>
          <w:rFonts w:ascii="Verdana" w:hAnsi="Verdana"/>
        </w:rPr>
        <w:t xml:space="preserve"> la ACTIVIDAD </w:t>
      </w:r>
      <w:r>
        <w:rPr>
          <w:rFonts w:ascii="Verdana" w:hAnsi="Verdana"/>
        </w:rPr>
        <w:t>6</w:t>
      </w:r>
      <w:r>
        <w:rPr>
          <w:rFonts w:ascii="Verdana" w:hAnsi="Verdana"/>
        </w:rPr>
        <w:t xml:space="preserve">  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954"/>
        <w:gridCol w:w="1954"/>
        <w:gridCol w:w="1954"/>
        <w:gridCol w:w="1954"/>
        <w:gridCol w:w="1955"/>
      </w:tblGrid>
      <w:tr w:rsidR="00EA1E1D" w14:paraId="7F711A42" w14:textId="77777777" w:rsidTr="006E63F0">
        <w:tc>
          <w:tcPr>
            <w:tcW w:w="1954" w:type="dxa"/>
            <w:vMerge w:val="restart"/>
            <w:shd w:val="clear" w:color="auto" w:fill="C6D9F1" w:themeFill="text2" w:themeFillTint="33"/>
          </w:tcPr>
          <w:p w14:paraId="7444DDDF" w14:textId="77777777" w:rsidR="00EA1E1D" w:rsidRPr="009A191D" w:rsidRDefault="00EA1E1D" w:rsidP="006E63F0">
            <w:pPr>
              <w:spacing w:before="120"/>
              <w:rPr>
                <w:b/>
                <w:sz w:val="24"/>
                <w:szCs w:val="24"/>
              </w:rPr>
            </w:pPr>
            <w:r w:rsidRPr="009A191D">
              <w:rPr>
                <w:b/>
                <w:sz w:val="24"/>
                <w:szCs w:val="24"/>
              </w:rPr>
              <w:t xml:space="preserve">INDICADORES </w:t>
            </w:r>
          </w:p>
          <w:p w14:paraId="1100B365" w14:textId="77777777" w:rsidR="00EA1E1D" w:rsidRDefault="00EA1E1D" w:rsidP="006E63F0">
            <w:pPr>
              <w:spacing w:before="120"/>
              <w:rPr>
                <w:sz w:val="24"/>
                <w:szCs w:val="24"/>
              </w:rPr>
            </w:pPr>
            <w:r w:rsidRPr="009A191D">
              <w:rPr>
                <w:b/>
                <w:sz w:val="24"/>
                <w:szCs w:val="24"/>
              </w:rPr>
              <w:t>DE LOGRO</w:t>
            </w:r>
          </w:p>
        </w:tc>
        <w:tc>
          <w:tcPr>
            <w:tcW w:w="7817" w:type="dxa"/>
            <w:gridSpan w:val="4"/>
            <w:shd w:val="clear" w:color="auto" w:fill="B6DDE8" w:themeFill="accent5" w:themeFillTint="66"/>
            <w:vAlign w:val="center"/>
          </w:tcPr>
          <w:p w14:paraId="62EED513" w14:textId="77777777" w:rsidR="00EA1E1D" w:rsidRPr="009A191D" w:rsidRDefault="00EA1E1D" w:rsidP="006E63F0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9A191D">
              <w:rPr>
                <w:b/>
                <w:sz w:val="24"/>
                <w:szCs w:val="24"/>
              </w:rPr>
              <w:t>NIVEL DE DESEMPEÑO</w:t>
            </w:r>
          </w:p>
        </w:tc>
      </w:tr>
      <w:tr w:rsidR="00EA1E1D" w14:paraId="3276C53C" w14:textId="77777777" w:rsidTr="006E63F0">
        <w:tc>
          <w:tcPr>
            <w:tcW w:w="1954" w:type="dxa"/>
            <w:vMerge/>
            <w:shd w:val="clear" w:color="auto" w:fill="C6D9F1" w:themeFill="text2" w:themeFillTint="33"/>
          </w:tcPr>
          <w:p w14:paraId="31094672" w14:textId="77777777" w:rsidR="00EA1E1D" w:rsidRDefault="00EA1E1D" w:rsidP="006E63F0">
            <w:pPr>
              <w:spacing w:before="120"/>
              <w:rPr>
                <w:sz w:val="24"/>
                <w:szCs w:val="24"/>
              </w:rPr>
            </w:pPr>
          </w:p>
        </w:tc>
        <w:tc>
          <w:tcPr>
            <w:tcW w:w="1954" w:type="dxa"/>
            <w:shd w:val="clear" w:color="auto" w:fill="FBD4B4" w:themeFill="accent6" w:themeFillTint="66"/>
          </w:tcPr>
          <w:p w14:paraId="4BE04F9E" w14:textId="77777777" w:rsidR="00EA1E1D" w:rsidRPr="009A191D" w:rsidRDefault="00EA1E1D" w:rsidP="006E63F0">
            <w:pPr>
              <w:spacing w:before="120"/>
              <w:rPr>
                <w:b/>
                <w:sz w:val="24"/>
                <w:szCs w:val="24"/>
              </w:rPr>
            </w:pPr>
            <w:r w:rsidRPr="009A191D">
              <w:rPr>
                <w:b/>
                <w:sz w:val="24"/>
                <w:szCs w:val="24"/>
              </w:rPr>
              <w:t>Muy bien</w:t>
            </w:r>
          </w:p>
          <w:p w14:paraId="775B2FD2" w14:textId="77777777" w:rsidR="00EA1E1D" w:rsidRPr="009A191D" w:rsidRDefault="00EA1E1D" w:rsidP="006E63F0">
            <w:pPr>
              <w:spacing w:before="12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5 puntos</w:t>
            </w:r>
          </w:p>
        </w:tc>
        <w:tc>
          <w:tcPr>
            <w:tcW w:w="1954" w:type="dxa"/>
            <w:shd w:val="clear" w:color="auto" w:fill="D6E3BC" w:themeFill="accent3" w:themeFillTint="66"/>
          </w:tcPr>
          <w:p w14:paraId="004679D0" w14:textId="77777777" w:rsidR="00EA1E1D" w:rsidRPr="009A191D" w:rsidRDefault="00EA1E1D" w:rsidP="006E63F0">
            <w:pPr>
              <w:spacing w:before="120"/>
              <w:rPr>
                <w:b/>
                <w:sz w:val="24"/>
                <w:szCs w:val="24"/>
              </w:rPr>
            </w:pPr>
            <w:r w:rsidRPr="009A191D">
              <w:rPr>
                <w:b/>
                <w:sz w:val="24"/>
                <w:szCs w:val="24"/>
              </w:rPr>
              <w:t>Bien</w:t>
            </w:r>
          </w:p>
          <w:p w14:paraId="2ABBD10B" w14:textId="77777777" w:rsidR="00EA1E1D" w:rsidRPr="009A191D" w:rsidRDefault="00EA1E1D" w:rsidP="006E63F0">
            <w:pPr>
              <w:spacing w:before="12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 puntos</w:t>
            </w:r>
          </w:p>
        </w:tc>
        <w:tc>
          <w:tcPr>
            <w:tcW w:w="1954" w:type="dxa"/>
            <w:shd w:val="clear" w:color="auto" w:fill="CCC0D9" w:themeFill="accent4" w:themeFillTint="66"/>
          </w:tcPr>
          <w:p w14:paraId="024F5A7C" w14:textId="77777777" w:rsidR="00EA1E1D" w:rsidRPr="009A191D" w:rsidRDefault="00EA1E1D" w:rsidP="006E63F0">
            <w:pPr>
              <w:spacing w:before="120"/>
              <w:rPr>
                <w:b/>
                <w:sz w:val="24"/>
                <w:szCs w:val="24"/>
              </w:rPr>
            </w:pPr>
            <w:r w:rsidRPr="009A191D">
              <w:rPr>
                <w:b/>
                <w:sz w:val="24"/>
                <w:szCs w:val="24"/>
              </w:rPr>
              <w:t xml:space="preserve">Regular </w:t>
            </w:r>
          </w:p>
          <w:p w14:paraId="394EED7C" w14:textId="77777777" w:rsidR="00EA1E1D" w:rsidRPr="009A191D" w:rsidRDefault="00EA1E1D" w:rsidP="006E63F0">
            <w:pPr>
              <w:spacing w:before="12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 puntos</w:t>
            </w:r>
          </w:p>
        </w:tc>
        <w:tc>
          <w:tcPr>
            <w:tcW w:w="1955" w:type="dxa"/>
            <w:shd w:val="clear" w:color="auto" w:fill="E5B8B7" w:themeFill="accent2" w:themeFillTint="66"/>
          </w:tcPr>
          <w:p w14:paraId="23F98EDC" w14:textId="77777777" w:rsidR="00EA1E1D" w:rsidRPr="009A191D" w:rsidRDefault="00EA1E1D" w:rsidP="006E63F0">
            <w:pPr>
              <w:spacing w:before="120"/>
              <w:rPr>
                <w:b/>
                <w:sz w:val="24"/>
                <w:szCs w:val="24"/>
              </w:rPr>
            </w:pPr>
            <w:proofErr w:type="spellStart"/>
            <w:r w:rsidRPr="009A191D">
              <w:rPr>
                <w:b/>
                <w:sz w:val="24"/>
                <w:szCs w:val="24"/>
              </w:rPr>
              <w:t>Requiere</w:t>
            </w:r>
            <w:proofErr w:type="spellEnd"/>
            <w:r w:rsidRPr="009A191D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9A191D">
              <w:rPr>
                <w:b/>
                <w:sz w:val="24"/>
                <w:szCs w:val="24"/>
              </w:rPr>
              <w:t>mejorar</w:t>
            </w:r>
            <w:proofErr w:type="spellEnd"/>
          </w:p>
          <w:p w14:paraId="37EA4C1D" w14:textId="77777777" w:rsidR="00EA1E1D" w:rsidRPr="009A191D" w:rsidRDefault="00EA1E1D" w:rsidP="006E63F0">
            <w:pPr>
              <w:spacing w:before="120"/>
              <w:rPr>
                <w:b/>
                <w:sz w:val="24"/>
                <w:szCs w:val="24"/>
              </w:rPr>
            </w:pPr>
            <w:r w:rsidRPr="009A191D">
              <w:rPr>
                <w:b/>
                <w:sz w:val="24"/>
                <w:szCs w:val="24"/>
              </w:rPr>
              <w:t>1</w:t>
            </w:r>
            <w:r>
              <w:rPr>
                <w:b/>
                <w:sz w:val="24"/>
                <w:szCs w:val="24"/>
              </w:rPr>
              <w:t xml:space="preserve"> punto</w:t>
            </w:r>
          </w:p>
        </w:tc>
      </w:tr>
      <w:tr w:rsidR="00EA1E1D" w14:paraId="7884B2E2" w14:textId="77777777" w:rsidTr="006E63F0">
        <w:tc>
          <w:tcPr>
            <w:tcW w:w="1954" w:type="dxa"/>
            <w:shd w:val="clear" w:color="auto" w:fill="DBE5F1" w:themeFill="accent1" w:themeFillTint="33"/>
          </w:tcPr>
          <w:p w14:paraId="778AFF96" w14:textId="6894C928" w:rsidR="00EA1E1D" w:rsidRPr="009A191D" w:rsidRDefault="00583F07" w:rsidP="00EA1E1D">
            <w:pPr>
              <w:spacing w:before="12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Items </w:t>
            </w:r>
            <w:proofErr w:type="spellStart"/>
            <w:r>
              <w:rPr>
                <w:b/>
                <w:sz w:val="24"/>
                <w:szCs w:val="24"/>
              </w:rPr>
              <w:t>que</w:t>
            </w:r>
            <w:proofErr w:type="spellEnd"/>
            <w:r>
              <w:rPr>
                <w:b/>
                <w:sz w:val="24"/>
                <w:szCs w:val="24"/>
              </w:rPr>
              <w:t xml:space="preserve"> no </w:t>
            </w:r>
            <w:proofErr w:type="spellStart"/>
            <w:r>
              <w:rPr>
                <w:b/>
                <w:sz w:val="24"/>
                <w:szCs w:val="24"/>
              </w:rPr>
              <w:t>entiende</w:t>
            </w:r>
            <w:proofErr w:type="spellEnd"/>
          </w:p>
        </w:tc>
        <w:tc>
          <w:tcPr>
            <w:tcW w:w="1954" w:type="dxa"/>
            <w:shd w:val="clear" w:color="auto" w:fill="FDE9D9" w:themeFill="accent6" w:themeFillTint="33"/>
          </w:tcPr>
          <w:p w14:paraId="2A7C0ABD" w14:textId="2EF5F1E7" w:rsidR="00EA1E1D" w:rsidRDefault="00583F07" w:rsidP="006E63F0">
            <w:pPr>
              <w:spacing w:before="120"/>
              <w:rPr>
                <w:sz w:val="24"/>
                <w:szCs w:val="24"/>
              </w:rPr>
            </w:pPr>
            <w:proofErr w:type="spellStart"/>
            <w:r w:rsidRPr="00583F07">
              <w:rPr>
                <w:sz w:val="24"/>
                <w:szCs w:val="24"/>
              </w:rPr>
              <w:t>Plantea</w:t>
            </w:r>
            <w:proofErr w:type="spellEnd"/>
            <w:r w:rsidRPr="00583F07">
              <w:rPr>
                <w:sz w:val="24"/>
                <w:szCs w:val="24"/>
              </w:rPr>
              <w:t xml:space="preserve"> al </w:t>
            </w:r>
            <w:proofErr w:type="spellStart"/>
            <w:r w:rsidRPr="00583F07">
              <w:rPr>
                <w:sz w:val="24"/>
                <w:szCs w:val="24"/>
              </w:rPr>
              <w:t>menos</w:t>
            </w:r>
            <w:proofErr w:type="spellEnd"/>
            <w:r w:rsidRPr="00583F07">
              <w:rPr>
                <w:sz w:val="24"/>
                <w:szCs w:val="24"/>
              </w:rPr>
              <w:t xml:space="preserve"> 3 items </w:t>
            </w:r>
          </w:p>
        </w:tc>
        <w:tc>
          <w:tcPr>
            <w:tcW w:w="1954" w:type="dxa"/>
            <w:shd w:val="clear" w:color="auto" w:fill="EAF1DD" w:themeFill="accent3" w:themeFillTint="33"/>
          </w:tcPr>
          <w:p w14:paraId="73B4C834" w14:textId="784380D7" w:rsidR="00EA1E1D" w:rsidRDefault="00583F07" w:rsidP="006E63F0">
            <w:pPr>
              <w:spacing w:before="120"/>
              <w:rPr>
                <w:sz w:val="24"/>
                <w:szCs w:val="24"/>
              </w:rPr>
            </w:pPr>
            <w:proofErr w:type="spellStart"/>
            <w:r w:rsidRPr="00583F07">
              <w:rPr>
                <w:sz w:val="24"/>
                <w:szCs w:val="24"/>
              </w:rPr>
              <w:t>Plantea</w:t>
            </w:r>
            <w:proofErr w:type="spellEnd"/>
            <w:r w:rsidRPr="00583F07">
              <w:rPr>
                <w:sz w:val="24"/>
                <w:szCs w:val="24"/>
              </w:rPr>
              <w:t xml:space="preserve"> al </w:t>
            </w:r>
            <w:proofErr w:type="spellStart"/>
            <w:r w:rsidRPr="00583F07">
              <w:rPr>
                <w:sz w:val="24"/>
                <w:szCs w:val="24"/>
              </w:rPr>
              <w:t>menos</w:t>
            </w:r>
            <w:proofErr w:type="spellEnd"/>
            <w:r w:rsidRPr="00583F07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2</w:t>
            </w:r>
            <w:r w:rsidRPr="00583F07">
              <w:rPr>
                <w:sz w:val="24"/>
                <w:szCs w:val="24"/>
              </w:rPr>
              <w:t xml:space="preserve"> items</w:t>
            </w:r>
          </w:p>
        </w:tc>
        <w:tc>
          <w:tcPr>
            <w:tcW w:w="1954" w:type="dxa"/>
            <w:shd w:val="clear" w:color="auto" w:fill="E5DFEC" w:themeFill="accent4" w:themeFillTint="33"/>
          </w:tcPr>
          <w:p w14:paraId="79716108" w14:textId="408C41BA" w:rsidR="00EA1E1D" w:rsidRDefault="00583F07" w:rsidP="006E63F0">
            <w:pPr>
              <w:spacing w:before="120"/>
              <w:rPr>
                <w:sz w:val="24"/>
                <w:szCs w:val="24"/>
              </w:rPr>
            </w:pPr>
            <w:proofErr w:type="spellStart"/>
            <w:r w:rsidRPr="00583F07">
              <w:rPr>
                <w:sz w:val="24"/>
                <w:szCs w:val="24"/>
              </w:rPr>
              <w:t>Plantea</w:t>
            </w:r>
            <w:proofErr w:type="spellEnd"/>
            <w:r w:rsidRPr="00583F07">
              <w:rPr>
                <w:sz w:val="24"/>
                <w:szCs w:val="24"/>
              </w:rPr>
              <w:t xml:space="preserve"> al </w:t>
            </w:r>
            <w:proofErr w:type="spellStart"/>
            <w:r w:rsidRPr="00583F07">
              <w:rPr>
                <w:sz w:val="24"/>
                <w:szCs w:val="24"/>
              </w:rPr>
              <w:t>menos</w:t>
            </w:r>
            <w:proofErr w:type="spellEnd"/>
            <w:r w:rsidRPr="00583F07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1</w:t>
            </w:r>
            <w:r w:rsidRPr="00583F07">
              <w:rPr>
                <w:sz w:val="24"/>
                <w:szCs w:val="24"/>
              </w:rPr>
              <w:t xml:space="preserve"> items</w:t>
            </w:r>
          </w:p>
        </w:tc>
        <w:tc>
          <w:tcPr>
            <w:tcW w:w="1955" w:type="dxa"/>
            <w:shd w:val="clear" w:color="auto" w:fill="F2DBDB" w:themeFill="accent2" w:themeFillTint="33"/>
          </w:tcPr>
          <w:p w14:paraId="0DA470B6" w14:textId="079F4604" w:rsidR="00EA1E1D" w:rsidRDefault="00583F07" w:rsidP="006E63F0">
            <w:pPr>
              <w:spacing w:before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No </w:t>
            </w:r>
            <w:proofErr w:type="spellStart"/>
            <w:r>
              <w:rPr>
                <w:sz w:val="24"/>
                <w:szCs w:val="24"/>
              </w:rPr>
              <w:t>plantea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ningún</w:t>
            </w:r>
            <w:proofErr w:type="spellEnd"/>
            <w:r>
              <w:rPr>
                <w:sz w:val="24"/>
                <w:szCs w:val="24"/>
              </w:rPr>
              <w:t xml:space="preserve"> item</w:t>
            </w:r>
          </w:p>
        </w:tc>
      </w:tr>
      <w:tr w:rsidR="00EA1E1D" w14:paraId="3D8C4727" w14:textId="77777777" w:rsidTr="006E63F0">
        <w:tc>
          <w:tcPr>
            <w:tcW w:w="1954" w:type="dxa"/>
            <w:shd w:val="clear" w:color="auto" w:fill="DBE5F1" w:themeFill="accent1" w:themeFillTint="33"/>
          </w:tcPr>
          <w:p w14:paraId="15CF6DDB" w14:textId="1DEB7B72" w:rsidR="00EA1E1D" w:rsidRPr="009A191D" w:rsidRDefault="00583F07" w:rsidP="006E63F0">
            <w:pPr>
              <w:spacing w:before="120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Cometarios</w:t>
            </w:r>
            <w:proofErr w:type="spellEnd"/>
            <w:r>
              <w:rPr>
                <w:b/>
                <w:sz w:val="24"/>
                <w:szCs w:val="24"/>
              </w:rPr>
              <w:t xml:space="preserve"> a las </w:t>
            </w:r>
            <w:proofErr w:type="spellStart"/>
            <w:r>
              <w:rPr>
                <w:b/>
                <w:sz w:val="24"/>
                <w:szCs w:val="24"/>
              </w:rPr>
              <w:t>respuestas</w:t>
            </w:r>
            <w:proofErr w:type="spellEnd"/>
            <w:r>
              <w:rPr>
                <w:b/>
                <w:sz w:val="24"/>
                <w:szCs w:val="24"/>
              </w:rPr>
              <w:t xml:space="preserve"> de la IA</w:t>
            </w:r>
          </w:p>
          <w:p w14:paraId="51B637CF" w14:textId="77777777" w:rsidR="00EA1E1D" w:rsidRPr="009A191D" w:rsidRDefault="00EA1E1D" w:rsidP="006E63F0">
            <w:pPr>
              <w:spacing w:before="120"/>
              <w:rPr>
                <w:b/>
                <w:sz w:val="24"/>
                <w:szCs w:val="24"/>
              </w:rPr>
            </w:pPr>
          </w:p>
        </w:tc>
        <w:tc>
          <w:tcPr>
            <w:tcW w:w="1954" w:type="dxa"/>
            <w:shd w:val="clear" w:color="auto" w:fill="FDE9D9" w:themeFill="accent6" w:themeFillTint="33"/>
          </w:tcPr>
          <w:p w14:paraId="5687E474" w14:textId="1F13C0CD" w:rsidR="00EA1E1D" w:rsidRDefault="00583F07" w:rsidP="006E63F0">
            <w:pPr>
              <w:spacing w:before="12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Todas</w:t>
            </w:r>
            <w:proofErr w:type="spellEnd"/>
            <w:r>
              <w:rPr>
                <w:sz w:val="24"/>
                <w:szCs w:val="24"/>
              </w:rPr>
              <w:t xml:space="preserve"> las </w:t>
            </w:r>
            <w:proofErr w:type="spellStart"/>
            <w:r>
              <w:rPr>
                <w:sz w:val="24"/>
                <w:szCs w:val="24"/>
              </w:rPr>
              <w:t>respuesta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tienen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comentario</w:t>
            </w:r>
            <w:proofErr w:type="spellEnd"/>
            <w:r>
              <w:rPr>
                <w:sz w:val="24"/>
                <w:szCs w:val="24"/>
              </w:rPr>
              <w:t xml:space="preserve"> personal</w:t>
            </w:r>
          </w:p>
        </w:tc>
        <w:tc>
          <w:tcPr>
            <w:tcW w:w="1954" w:type="dxa"/>
            <w:shd w:val="clear" w:color="auto" w:fill="EAF1DD" w:themeFill="accent3" w:themeFillTint="33"/>
          </w:tcPr>
          <w:p w14:paraId="36541154" w14:textId="2E402E22" w:rsidR="00EA1E1D" w:rsidRDefault="00583F07" w:rsidP="006E63F0">
            <w:pPr>
              <w:spacing w:before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80% de las </w:t>
            </w:r>
            <w:proofErr w:type="spellStart"/>
            <w:r>
              <w:rPr>
                <w:sz w:val="24"/>
                <w:szCs w:val="24"/>
              </w:rPr>
              <w:t>respuestas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tienen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comentario</w:t>
            </w:r>
            <w:proofErr w:type="spellEnd"/>
          </w:p>
        </w:tc>
        <w:tc>
          <w:tcPr>
            <w:tcW w:w="1954" w:type="dxa"/>
            <w:shd w:val="clear" w:color="auto" w:fill="E5DFEC" w:themeFill="accent4" w:themeFillTint="33"/>
          </w:tcPr>
          <w:p w14:paraId="52299F87" w14:textId="4F9D4804" w:rsidR="00EA1E1D" w:rsidRDefault="00583F07" w:rsidP="006E63F0">
            <w:pPr>
              <w:spacing w:before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  <w:r>
              <w:rPr>
                <w:sz w:val="24"/>
                <w:szCs w:val="24"/>
              </w:rPr>
              <w:t xml:space="preserve">0% de las </w:t>
            </w:r>
            <w:proofErr w:type="spellStart"/>
            <w:r>
              <w:rPr>
                <w:sz w:val="24"/>
                <w:szCs w:val="24"/>
              </w:rPr>
              <w:t>respuestas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tienen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comentario</w:t>
            </w:r>
            <w:proofErr w:type="spellEnd"/>
          </w:p>
        </w:tc>
        <w:tc>
          <w:tcPr>
            <w:tcW w:w="1955" w:type="dxa"/>
            <w:shd w:val="clear" w:color="auto" w:fill="F2DBDB" w:themeFill="accent2" w:themeFillTint="33"/>
          </w:tcPr>
          <w:p w14:paraId="21D9D9FB" w14:textId="36C0D664" w:rsidR="00EA1E1D" w:rsidRDefault="00583F07" w:rsidP="006E63F0">
            <w:pPr>
              <w:spacing w:before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Menos del 5</w:t>
            </w:r>
            <w:r>
              <w:rPr>
                <w:sz w:val="24"/>
                <w:szCs w:val="24"/>
              </w:rPr>
              <w:t xml:space="preserve">0% de las </w:t>
            </w:r>
            <w:proofErr w:type="spellStart"/>
            <w:r>
              <w:rPr>
                <w:sz w:val="24"/>
                <w:szCs w:val="24"/>
              </w:rPr>
              <w:t>respuestas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comenta</w:t>
            </w:r>
            <w:r>
              <w:rPr>
                <w:sz w:val="24"/>
                <w:szCs w:val="24"/>
              </w:rPr>
              <w:t>das</w:t>
            </w:r>
            <w:proofErr w:type="spellEnd"/>
          </w:p>
        </w:tc>
      </w:tr>
      <w:tr w:rsidR="00EA1E1D" w14:paraId="1BED5BE6" w14:textId="77777777" w:rsidTr="006E63F0">
        <w:tc>
          <w:tcPr>
            <w:tcW w:w="1954" w:type="dxa"/>
            <w:shd w:val="clear" w:color="auto" w:fill="DBE5F1" w:themeFill="accent1" w:themeFillTint="33"/>
          </w:tcPr>
          <w:p w14:paraId="49927C42" w14:textId="77777777" w:rsidR="00EA1E1D" w:rsidRPr="009A191D" w:rsidRDefault="00EA1E1D" w:rsidP="006E63F0">
            <w:pPr>
              <w:spacing w:before="12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Faltas de </w:t>
            </w:r>
            <w:proofErr w:type="spellStart"/>
            <w:r>
              <w:rPr>
                <w:b/>
                <w:sz w:val="24"/>
                <w:szCs w:val="24"/>
              </w:rPr>
              <w:t>ortografía</w:t>
            </w:r>
            <w:proofErr w:type="spellEnd"/>
          </w:p>
          <w:p w14:paraId="13B5C8B2" w14:textId="77777777" w:rsidR="00EA1E1D" w:rsidRPr="009A191D" w:rsidRDefault="00EA1E1D" w:rsidP="006E63F0">
            <w:pPr>
              <w:spacing w:before="120"/>
              <w:rPr>
                <w:b/>
                <w:sz w:val="24"/>
                <w:szCs w:val="24"/>
              </w:rPr>
            </w:pPr>
          </w:p>
        </w:tc>
        <w:tc>
          <w:tcPr>
            <w:tcW w:w="1954" w:type="dxa"/>
            <w:shd w:val="clear" w:color="auto" w:fill="FDE9D9" w:themeFill="accent6" w:themeFillTint="33"/>
          </w:tcPr>
          <w:p w14:paraId="3FE10A8A" w14:textId="10C5A1A6" w:rsidR="00EA1E1D" w:rsidRDefault="00583F07" w:rsidP="006E63F0">
            <w:pPr>
              <w:spacing w:before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Sin </w:t>
            </w:r>
            <w:proofErr w:type="spellStart"/>
            <w:r>
              <w:rPr>
                <w:sz w:val="24"/>
                <w:szCs w:val="24"/>
              </w:rPr>
              <w:t>faltas</w:t>
            </w:r>
            <w:proofErr w:type="spellEnd"/>
          </w:p>
        </w:tc>
        <w:tc>
          <w:tcPr>
            <w:tcW w:w="1954" w:type="dxa"/>
            <w:shd w:val="clear" w:color="auto" w:fill="EAF1DD" w:themeFill="accent3" w:themeFillTint="33"/>
          </w:tcPr>
          <w:p w14:paraId="375E1A9D" w14:textId="4636D419" w:rsidR="00EA1E1D" w:rsidRDefault="00583F07" w:rsidP="006E63F0">
            <w:pPr>
              <w:spacing w:before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80%</w:t>
            </w:r>
            <w:r w:rsidR="00EA1E1D">
              <w:rPr>
                <w:sz w:val="24"/>
                <w:szCs w:val="24"/>
              </w:rPr>
              <w:t xml:space="preserve"> </w:t>
            </w:r>
            <w:proofErr w:type="spellStart"/>
            <w:r w:rsidR="00EA1E1D">
              <w:rPr>
                <w:sz w:val="24"/>
                <w:szCs w:val="24"/>
              </w:rPr>
              <w:t>preguntas</w:t>
            </w:r>
            <w:proofErr w:type="spellEnd"/>
            <w:r w:rsidR="00EA1E1D">
              <w:rPr>
                <w:sz w:val="24"/>
                <w:szCs w:val="24"/>
              </w:rPr>
              <w:t xml:space="preserve"> con </w:t>
            </w:r>
            <w:proofErr w:type="spellStart"/>
            <w:r w:rsidR="00EA1E1D">
              <w:rPr>
                <w:sz w:val="24"/>
                <w:szCs w:val="24"/>
              </w:rPr>
              <w:t>erores</w:t>
            </w:r>
            <w:proofErr w:type="spellEnd"/>
            <w:r w:rsidR="00EA1E1D">
              <w:rPr>
                <w:sz w:val="24"/>
                <w:szCs w:val="24"/>
              </w:rPr>
              <w:t xml:space="preserve"> </w:t>
            </w:r>
            <w:proofErr w:type="spellStart"/>
            <w:r w:rsidR="00EA1E1D">
              <w:rPr>
                <w:sz w:val="24"/>
                <w:szCs w:val="24"/>
              </w:rPr>
              <w:t>ortográficos</w:t>
            </w:r>
            <w:proofErr w:type="spellEnd"/>
          </w:p>
        </w:tc>
        <w:tc>
          <w:tcPr>
            <w:tcW w:w="1954" w:type="dxa"/>
            <w:shd w:val="clear" w:color="auto" w:fill="E5DFEC" w:themeFill="accent4" w:themeFillTint="33"/>
          </w:tcPr>
          <w:p w14:paraId="302FC1A4" w14:textId="06EFCBCB" w:rsidR="00EA1E1D" w:rsidRDefault="00583F07" w:rsidP="006E63F0">
            <w:pPr>
              <w:spacing w:before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  <w:r>
              <w:rPr>
                <w:sz w:val="24"/>
                <w:szCs w:val="24"/>
              </w:rPr>
              <w:t xml:space="preserve">0% </w:t>
            </w:r>
            <w:proofErr w:type="spellStart"/>
            <w:r>
              <w:rPr>
                <w:sz w:val="24"/>
                <w:szCs w:val="24"/>
              </w:rPr>
              <w:t>preguntas</w:t>
            </w:r>
            <w:proofErr w:type="spellEnd"/>
            <w:r>
              <w:rPr>
                <w:sz w:val="24"/>
                <w:szCs w:val="24"/>
              </w:rPr>
              <w:t xml:space="preserve"> con </w:t>
            </w:r>
            <w:proofErr w:type="spellStart"/>
            <w:r>
              <w:rPr>
                <w:sz w:val="24"/>
                <w:szCs w:val="24"/>
              </w:rPr>
              <w:t>erores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ortográficos</w:t>
            </w:r>
            <w:proofErr w:type="spellEnd"/>
          </w:p>
        </w:tc>
        <w:tc>
          <w:tcPr>
            <w:tcW w:w="1955" w:type="dxa"/>
            <w:shd w:val="clear" w:color="auto" w:fill="F2DBDB" w:themeFill="accent2" w:themeFillTint="33"/>
          </w:tcPr>
          <w:p w14:paraId="33248ACB" w14:textId="60A323D0" w:rsidR="00EA1E1D" w:rsidRDefault="00583F07" w:rsidP="006E63F0">
            <w:pPr>
              <w:spacing w:before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Menos 5</w:t>
            </w:r>
            <w:r>
              <w:rPr>
                <w:sz w:val="24"/>
                <w:szCs w:val="24"/>
              </w:rPr>
              <w:t xml:space="preserve">0% </w:t>
            </w:r>
            <w:proofErr w:type="spellStart"/>
            <w:r>
              <w:rPr>
                <w:sz w:val="24"/>
                <w:szCs w:val="24"/>
              </w:rPr>
              <w:t>preguntas</w:t>
            </w:r>
            <w:proofErr w:type="spellEnd"/>
            <w:r>
              <w:rPr>
                <w:sz w:val="24"/>
                <w:szCs w:val="24"/>
              </w:rPr>
              <w:t xml:space="preserve"> con </w:t>
            </w:r>
            <w:proofErr w:type="spellStart"/>
            <w:r>
              <w:rPr>
                <w:sz w:val="24"/>
                <w:szCs w:val="24"/>
              </w:rPr>
              <w:t>erores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ortográficos</w:t>
            </w:r>
            <w:proofErr w:type="spellEnd"/>
          </w:p>
        </w:tc>
      </w:tr>
    </w:tbl>
    <w:p w14:paraId="352B171E" w14:textId="77777777" w:rsidR="00E4637A" w:rsidRPr="007140DE" w:rsidRDefault="00E4637A" w:rsidP="000E3874">
      <w:pPr>
        <w:jc w:val="both"/>
        <w:rPr>
          <w:rFonts w:ascii="Verdana" w:hAnsi="Verdana"/>
          <w:b/>
          <w:color w:val="3A6168"/>
          <w:lang w:val="es-ES_tradnl"/>
        </w:rPr>
      </w:pPr>
    </w:p>
    <w:sectPr w:rsidR="00E4637A" w:rsidRPr="007140DE" w:rsidSect="00FF48F2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2083" w:right="616" w:bottom="1440" w:left="1440" w:header="426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17219A" w14:textId="77777777" w:rsidR="00B87EFF" w:rsidRDefault="00B87EFF">
      <w:pPr>
        <w:spacing w:after="0" w:line="240" w:lineRule="auto"/>
      </w:pPr>
      <w:r>
        <w:separator/>
      </w:r>
    </w:p>
  </w:endnote>
  <w:endnote w:type="continuationSeparator" w:id="0">
    <w:p w14:paraId="4F01ECAC" w14:textId="77777777" w:rsidR="00B87EFF" w:rsidRDefault="00B87E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52A086" w14:textId="77777777" w:rsidR="00823D21" w:rsidRDefault="00823D21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8794B3" w14:textId="77777777" w:rsidR="0032264F" w:rsidRDefault="000D0526">
    <w:pPr>
      <w:pStyle w:val="Piedepgina"/>
    </w:pPr>
    <w:r>
      <w:rPr>
        <w:rFonts w:ascii="Verdana" w:hAnsi="Verdana"/>
        <w:b/>
        <w:noProof/>
        <w:color w:val="3A6168"/>
        <w:lang w:val="es-ES" w:eastAsia="es-ES"/>
      </w:rPr>
      <mc:AlternateContent>
        <mc:Choice Requires="wps">
          <w:drawing>
            <wp:anchor distT="0" distB="0" distL="114300" distR="114300" simplePos="0" relativeHeight="251672064" behindDoc="0" locked="0" layoutInCell="1" allowOverlap="1" wp14:anchorId="72AE280F" wp14:editId="1E43CDCC">
              <wp:simplePos x="0" y="0"/>
              <wp:positionH relativeFrom="column">
                <wp:posOffset>-895350</wp:posOffset>
              </wp:positionH>
              <wp:positionV relativeFrom="paragraph">
                <wp:posOffset>31750</wp:posOffset>
              </wp:positionV>
              <wp:extent cx="7724775" cy="0"/>
              <wp:effectExtent l="0" t="19050" r="28575" b="19050"/>
              <wp:wrapNone/>
              <wp:docPr id="79" name="Conector recto 7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724775" cy="0"/>
                      </a:xfrm>
                      <a:prstGeom prst="line">
                        <a:avLst/>
                      </a:prstGeom>
                      <a:ln w="28575">
                        <a:solidFill>
                          <a:schemeClr val="bg1">
                            <a:lumMod val="85000"/>
                          </a:schemeClr>
                        </a:solidFill>
                      </a:ln>
                    </wps:spPr>
                    <wps:style>
                      <a:lnRef idx="1">
                        <a:schemeClr val="accent6"/>
                      </a:lnRef>
                      <a:fillRef idx="0">
                        <a:schemeClr val="accent6"/>
                      </a:fillRef>
                      <a:effectRef idx="0">
                        <a:schemeClr val="accent6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5F88D53D" id="Conector recto 79" o:spid="_x0000_s1026" style="position:absolute;flip:y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70.5pt,2.5pt" to="537.75pt,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" strokecolor="#d8d8d8 [2732]" strokeweight="2.25pt"/>
          </w:pict>
        </mc:Fallback>
      </mc:AlternateContent>
    </w:r>
    <w:r w:rsidR="00C10299">
      <w:rPr>
        <w:noProof/>
        <w:lang w:val="es-ES" w:eastAsia="es-ES"/>
      </w:rPr>
      <w:drawing>
        <wp:anchor distT="0" distB="0" distL="114300" distR="114300" simplePos="0" relativeHeight="251668992" behindDoc="0" locked="0" layoutInCell="1" allowOverlap="1" wp14:anchorId="74AEA53C" wp14:editId="6B05D5D2">
          <wp:simplePos x="0" y="0"/>
          <wp:positionH relativeFrom="column">
            <wp:posOffset>2016760</wp:posOffset>
          </wp:positionH>
          <wp:positionV relativeFrom="paragraph">
            <wp:posOffset>159385</wp:posOffset>
          </wp:positionV>
          <wp:extent cx="793115" cy="149225"/>
          <wp:effectExtent l="0" t="0" r="6985" b="3175"/>
          <wp:wrapNone/>
          <wp:docPr id="85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_by_sa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93115" cy="1492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tbl>
    <w:tblPr>
      <w:tblW w:w="0" w:type="auto"/>
      <w:tblInd w:w="-743" w:type="dxa"/>
      <w:tblLook w:val="04A0" w:firstRow="1" w:lastRow="0" w:firstColumn="1" w:lastColumn="0" w:noHBand="0" w:noVBand="1"/>
    </w:tblPr>
    <w:tblGrid>
      <w:gridCol w:w="4253"/>
      <w:gridCol w:w="2897"/>
      <w:gridCol w:w="3080"/>
    </w:tblGrid>
    <w:tr w:rsidR="0032264F" w14:paraId="0478AF34" w14:textId="77777777" w:rsidTr="00C10299">
      <w:tc>
        <w:tcPr>
          <w:tcW w:w="4253" w:type="dxa"/>
        </w:tcPr>
        <w:p w14:paraId="03604736" w14:textId="337F22AB" w:rsidR="0032264F" w:rsidRPr="00C10299" w:rsidRDefault="007F769D">
          <w:pPr>
            <w:rPr>
              <w:lang w:val="es-ES_tradnl"/>
            </w:rPr>
          </w:pPr>
          <w:r>
            <w:rPr>
              <w:rFonts w:ascii="Verdana" w:hAnsi="Verdana"/>
              <w:color w:val="3A6168"/>
              <w:sz w:val="18"/>
              <w:lang w:val="es-ES_tradnl"/>
            </w:rPr>
            <w:t>María Rodríguez Izquierdo</w:t>
          </w:r>
          <w:r w:rsidR="00D03C09" w:rsidRPr="00C10299">
            <w:rPr>
              <w:rFonts w:ascii="Verdana" w:hAnsi="Verdana"/>
              <w:color w:val="3A6168"/>
              <w:sz w:val="18"/>
              <w:lang w:val="es-ES_tradnl"/>
            </w:rPr>
            <w:t>. C</w:t>
          </w:r>
          <w:r>
            <w:rPr>
              <w:rFonts w:ascii="Verdana" w:hAnsi="Verdana"/>
              <w:color w:val="3A6168"/>
              <w:sz w:val="18"/>
              <w:lang w:val="es-ES_tradnl"/>
            </w:rPr>
            <w:t>EA Infante</w:t>
          </w:r>
          <w:r w:rsidR="00D03C09" w:rsidRPr="00C10299">
            <w:rPr>
              <w:rFonts w:ascii="Verdana" w:hAnsi="Verdana"/>
              <w:color w:val="3A6168"/>
              <w:sz w:val="18"/>
              <w:lang w:val="es-ES_tradnl"/>
            </w:rPr>
            <w:t xml:space="preserve"> </w:t>
          </w:r>
        </w:p>
      </w:tc>
      <w:tc>
        <w:tcPr>
          <w:tcW w:w="2897" w:type="dxa"/>
        </w:tcPr>
        <w:p w14:paraId="1F988E3A" w14:textId="77777777" w:rsidR="0032264F" w:rsidRDefault="0032264F"/>
      </w:tc>
      <w:tc>
        <w:tcPr>
          <w:tcW w:w="3080" w:type="dxa"/>
        </w:tcPr>
        <w:p w14:paraId="3A9515F8" w14:textId="77777777" w:rsidR="0032264F" w:rsidRDefault="000D0526">
          <w:pPr>
            <w:jc w:val="right"/>
          </w:pPr>
          <w:r w:rsidRPr="000D0526">
            <w:rPr>
              <w:rFonts w:ascii="Verdana" w:hAnsi="Verdana"/>
              <w:color w:val="3A6168"/>
              <w:sz w:val="18"/>
            </w:rPr>
            <w:fldChar w:fldCharType="begin"/>
          </w:r>
          <w:r w:rsidRPr="000D0526">
            <w:rPr>
              <w:rFonts w:ascii="Verdana" w:hAnsi="Verdana"/>
              <w:color w:val="3A6168"/>
              <w:sz w:val="18"/>
            </w:rPr>
            <w:instrText>PAGE   \* MERGEFORMAT</w:instrText>
          </w:r>
          <w:r w:rsidRPr="000D0526">
            <w:rPr>
              <w:rFonts w:ascii="Verdana" w:hAnsi="Verdana"/>
              <w:color w:val="3A6168"/>
              <w:sz w:val="18"/>
            </w:rPr>
            <w:fldChar w:fldCharType="separate"/>
          </w:r>
          <w:r w:rsidR="00C271E0" w:rsidRPr="00C271E0">
            <w:rPr>
              <w:rFonts w:ascii="Verdana" w:hAnsi="Verdana"/>
              <w:noProof/>
              <w:color w:val="3A6168"/>
              <w:sz w:val="18"/>
              <w:lang w:val="es-ES"/>
            </w:rPr>
            <w:t>8</w:t>
          </w:r>
          <w:r w:rsidRPr="000D0526">
            <w:rPr>
              <w:rFonts w:ascii="Verdana" w:hAnsi="Verdana"/>
              <w:color w:val="3A6168"/>
              <w:sz w:val="18"/>
            </w:rPr>
            <w:fldChar w:fldCharType="end"/>
          </w:r>
          <w:r w:rsidR="00D03C09">
            <w:rPr>
              <w:rFonts w:ascii="Verdana" w:hAnsi="Verdana"/>
              <w:color w:val="3A6168"/>
              <w:sz w:val="18"/>
            </w:rPr>
            <w:t xml:space="preserve"> </w:t>
          </w:r>
        </w:p>
      </w:tc>
    </w:tr>
  </w:tbl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A2605F" w14:textId="77777777" w:rsidR="00823D21" w:rsidRDefault="00823D21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0E39013" w14:textId="77777777" w:rsidR="00B87EFF" w:rsidRDefault="00B87EFF">
      <w:pPr>
        <w:spacing w:after="0" w:line="240" w:lineRule="auto"/>
      </w:pPr>
      <w:r>
        <w:separator/>
      </w:r>
    </w:p>
  </w:footnote>
  <w:footnote w:type="continuationSeparator" w:id="0">
    <w:p w14:paraId="2A83EAD5" w14:textId="77777777" w:rsidR="00B87EFF" w:rsidRDefault="00B87EF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DF134E" w14:textId="77777777" w:rsidR="00823D21" w:rsidRDefault="00823D21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E761C5" w14:textId="454E4EDF" w:rsidR="0032264F" w:rsidRDefault="002E3A9F" w:rsidP="00C10299">
    <w:pPr>
      <w:pStyle w:val="Encabezado"/>
      <w:ind w:left="-1418"/>
      <w:jc w:val="center"/>
    </w:pPr>
    <w:r>
      <w:rPr>
        <w:noProof/>
        <w:lang w:val="es-ES" w:eastAsia="es-ES"/>
      </w:rPr>
      <w:drawing>
        <wp:anchor distT="0" distB="0" distL="114300" distR="114300" simplePos="0" relativeHeight="251652608" behindDoc="1" locked="0" layoutInCell="1" allowOverlap="1" wp14:anchorId="301A3282" wp14:editId="7AF20F54">
          <wp:simplePos x="0" y="0"/>
          <wp:positionH relativeFrom="column">
            <wp:posOffset>-1111250</wp:posOffset>
          </wp:positionH>
          <wp:positionV relativeFrom="paragraph">
            <wp:posOffset>-1249680</wp:posOffset>
          </wp:positionV>
          <wp:extent cx="8686800" cy="11241405"/>
          <wp:effectExtent l="0" t="0" r="0" b="0"/>
          <wp:wrapNone/>
          <wp:docPr id="83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ondo_Saberes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686800" cy="112414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F48F2">
      <w:rPr>
        <w:rFonts w:ascii="Verdana" w:hAnsi="Verdana"/>
        <w:b/>
        <w:noProof/>
        <w:color w:val="3A6168"/>
        <w:lang w:val="es-ES" w:eastAsia="es-ES"/>
      </w:rPr>
      <mc:AlternateContent>
        <mc:Choice Requires="wps">
          <w:drawing>
            <wp:anchor distT="0" distB="0" distL="114300" distR="114300" simplePos="0" relativeHeight="251670016" behindDoc="0" locked="0" layoutInCell="1" allowOverlap="1" wp14:anchorId="5C9F007A" wp14:editId="6F0A6982">
              <wp:simplePos x="0" y="0"/>
              <wp:positionH relativeFrom="column">
                <wp:posOffset>-895350</wp:posOffset>
              </wp:positionH>
              <wp:positionV relativeFrom="paragraph">
                <wp:posOffset>815340</wp:posOffset>
              </wp:positionV>
              <wp:extent cx="7724775" cy="0"/>
              <wp:effectExtent l="0" t="19050" r="28575" b="19050"/>
              <wp:wrapNone/>
              <wp:docPr id="77" name="Conector recto 7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724775" cy="0"/>
                      </a:xfrm>
                      <a:prstGeom prst="line">
                        <a:avLst/>
                      </a:prstGeom>
                      <a:ln w="28575">
                        <a:solidFill>
                          <a:schemeClr val="bg1">
                            <a:lumMod val="85000"/>
                          </a:schemeClr>
                        </a:solidFill>
                      </a:ln>
                    </wps:spPr>
                    <wps:style>
                      <a:lnRef idx="1">
                        <a:schemeClr val="accent6"/>
                      </a:lnRef>
                      <a:fillRef idx="0">
                        <a:schemeClr val="accent6"/>
                      </a:fillRef>
                      <a:effectRef idx="0">
                        <a:schemeClr val="accent6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63B8A4AE" id="Conector recto 77" o:spid="_x0000_s1026" style="position:absolute;flip:y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70.5pt,64.2pt" to="537.75pt,6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" strokecolor="#d8d8d8 [2732]" strokeweight="2.25pt"/>
          </w:pict>
        </mc:Fallback>
      </mc:AlternateContent>
    </w:r>
    <w:r w:rsidR="000D0526">
      <w:rPr>
        <w:rFonts w:ascii="Verdana" w:hAnsi="Verdana"/>
        <w:b/>
        <w:noProof/>
        <w:color w:val="3A6168"/>
        <w:lang w:val="es-ES" w:eastAsia="es-ES"/>
      </w:rPr>
      <mc:AlternateContent>
        <mc:Choice Requires="wps">
          <w:drawing>
            <wp:anchor distT="0" distB="0" distL="114300" distR="114300" simplePos="0" relativeHeight="251671040" behindDoc="0" locked="0" layoutInCell="1" allowOverlap="1" wp14:anchorId="0DD1F8BC" wp14:editId="4B40020A">
              <wp:simplePos x="0" y="0"/>
              <wp:positionH relativeFrom="column">
                <wp:posOffset>-914400</wp:posOffset>
              </wp:positionH>
              <wp:positionV relativeFrom="paragraph">
                <wp:posOffset>-1184910</wp:posOffset>
              </wp:positionV>
              <wp:extent cx="7724775" cy="0"/>
              <wp:effectExtent l="0" t="19050" r="28575" b="19050"/>
              <wp:wrapNone/>
              <wp:docPr id="78" name="Conector recto 7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724775" cy="0"/>
                      </a:xfrm>
                      <a:prstGeom prst="line">
                        <a:avLst/>
                      </a:prstGeom>
                      <a:ln w="28575">
                        <a:solidFill>
                          <a:schemeClr val="bg1">
                            <a:lumMod val="85000"/>
                          </a:schemeClr>
                        </a:solidFill>
                      </a:ln>
                    </wps:spPr>
                    <wps:style>
                      <a:lnRef idx="1">
                        <a:schemeClr val="accent6"/>
                      </a:lnRef>
                      <a:fillRef idx="0">
                        <a:schemeClr val="accent6"/>
                      </a:fillRef>
                      <a:effectRef idx="0">
                        <a:schemeClr val="accent6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0AC61302" id="Conector recto 78" o:spid="_x0000_s1026" style="position:absolute;flip:y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in,-93.3pt" to="536.25pt,-9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" strokecolor="#d8d8d8 [2732]" strokeweight="2.25pt"/>
          </w:pict>
        </mc:Fallback>
      </mc:AlternateContent>
    </w:r>
  </w:p>
  <w:tbl>
    <w:tblPr>
      <w:tblW w:w="0" w:type="auto"/>
      <w:tblInd w:w="-885" w:type="dxa"/>
      <w:tblBorders>
        <w:bottom w:val="single" w:sz="12" w:space="0" w:color="auto"/>
      </w:tblBorders>
      <w:tblLook w:val="04A0" w:firstRow="1" w:lastRow="0" w:firstColumn="1" w:lastColumn="0" w:noHBand="0" w:noVBand="1"/>
    </w:tblPr>
    <w:tblGrid>
      <w:gridCol w:w="5955"/>
      <w:gridCol w:w="5105"/>
    </w:tblGrid>
    <w:tr w:rsidR="0032264F" w14:paraId="3156F135" w14:textId="77777777" w:rsidTr="000D0526">
      <w:trPr>
        <w:trHeight w:val="585"/>
      </w:trPr>
      <w:tc>
        <w:tcPr>
          <w:tcW w:w="5955" w:type="dxa"/>
          <w:tcBorders>
            <w:bottom w:val="nil"/>
          </w:tcBorders>
        </w:tcPr>
        <w:p w14:paraId="169E74E2" w14:textId="5F85E9DE" w:rsidR="0032264F" w:rsidRPr="00C10299" w:rsidRDefault="00823D21" w:rsidP="00C10299">
          <w:pPr>
            <w:ind w:right="318"/>
            <w:rPr>
              <w:b/>
              <w:lang w:val="es-ES_tradnl"/>
            </w:rPr>
          </w:pPr>
          <w:r>
            <w:rPr>
              <w:rFonts w:ascii="Verdana" w:hAnsi="Verdana"/>
              <w:b/>
              <w:color w:val="3A6168"/>
              <w:lang w:val="es-ES_tradnl"/>
            </w:rPr>
            <w:t xml:space="preserve">REA: </w:t>
          </w:r>
          <w:r w:rsidR="007F769D">
            <w:rPr>
              <w:rFonts w:ascii="Verdana" w:hAnsi="Verdana"/>
              <w:b/>
              <w:color w:val="3A6168"/>
              <w:lang w:val="es-ES_tradnl"/>
            </w:rPr>
            <w:t>La entrevista de trabajo</w:t>
          </w:r>
        </w:p>
      </w:tc>
      <w:tc>
        <w:tcPr>
          <w:tcW w:w="5105" w:type="dxa"/>
          <w:tcBorders>
            <w:bottom w:val="nil"/>
          </w:tcBorders>
        </w:tcPr>
        <w:p w14:paraId="57F6C7AC" w14:textId="77777777" w:rsidR="0032264F" w:rsidRDefault="00C10299">
          <w:pPr>
            <w:jc w:val="right"/>
          </w:pPr>
          <w:r>
            <w:rPr>
              <w:noProof/>
              <w:lang w:val="es-ES" w:eastAsia="es-ES"/>
            </w:rPr>
            <w:drawing>
              <wp:anchor distT="0" distB="0" distL="114300" distR="114300" simplePos="0" relativeHeight="251662848" behindDoc="1" locked="0" layoutInCell="1" allowOverlap="1" wp14:anchorId="299A3B5C" wp14:editId="1CE412B7">
                <wp:simplePos x="0" y="0"/>
                <wp:positionH relativeFrom="column">
                  <wp:posOffset>447676</wp:posOffset>
                </wp:positionH>
                <wp:positionV relativeFrom="paragraph">
                  <wp:posOffset>-28575</wp:posOffset>
                </wp:positionV>
                <wp:extent cx="2428874" cy="388620"/>
                <wp:effectExtent l="0" t="0" r="0" b="0"/>
                <wp:wrapNone/>
                <wp:docPr id="84" name="Imagen 8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logo-rearm-h.png"/>
                        <pic:cNvPicPr/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511840" cy="40189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</w:tr>
  </w:tbl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522A8D" w14:textId="77777777" w:rsidR="00823D21" w:rsidRDefault="00823D21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aconnmeros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aconnmeros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aconvietas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aconvietas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aconnmero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aconvieta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00FE3517"/>
    <w:multiLevelType w:val="hybridMultilevel"/>
    <w:tmpl w:val="8E68912C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DE83452"/>
    <w:multiLevelType w:val="hybridMultilevel"/>
    <w:tmpl w:val="D55A552E"/>
    <w:lvl w:ilvl="0" w:tplc="0C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14DF5B47"/>
    <w:multiLevelType w:val="hybridMultilevel"/>
    <w:tmpl w:val="DEC60F9C"/>
    <w:lvl w:ilvl="0" w:tplc="0C0A000F">
      <w:start w:val="1"/>
      <w:numFmt w:val="decimal"/>
      <w:lvlText w:val="%1."/>
      <w:lvlJc w:val="left"/>
      <w:pPr>
        <w:ind w:left="862" w:hanging="360"/>
      </w:pPr>
    </w:lvl>
    <w:lvl w:ilvl="1" w:tplc="0C0A0019" w:tentative="1">
      <w:start w:val="1"/>
      <w:numFmt w:val="lowerLetter"/>
      <w:lvlText w:val="%2."/>
      <w:lvlJc w:val="left"/>
      <w:pPr>
        <w:ind w:left="1582" w:hanging="360"/>
      </w:pPr>
    </w:lvl>
    <w:lvl w:ilvl="2" w:tplc="0C0A001B" w:tentative="1">
      <w:start w:val="1"/>
      <w:numFmt w:val="lowerRoman"/>
      <w:lvlText w:val="%3."/>
      <w:lvlJc w:val="right"/>
      <w:pPr>
        <w:ind w:left="2302" w:hanging="180"/>
      </w:pPr>
    </w:lvl>
    <w:lvl w:ilvl="3" w:tplc="0C0A000F" w:tentative="1">
      <w:start w:val="1"/>
      <w:numFmt w:val="decimal"/>
      <w:lvlText w:val="%4."/>
      <w:lvlJc w:val="left"/>
      <w:pPr>
        <w:ind w:left="3022" w:hanging="360"/>
      </w:pPr>
    </w:lvl>
    <w:lvl w:ilvl="4" w:tplc="0C0A0019" w:tentative="1">
      <w:start w:val="1"/>
      <w:numFmt w:val="lowerLetter"/>
      <w:lvlText w:val="%5."/>
      <w:lvlJc w:val="left"/>
      <w:pPr>
        <w:ind w:left="3742" w:hanging="360"/>
      </w:pPr>
    </w:lvl>
    <w:lvl w:ilvl="5" w:tplc="0C0A001B" w:tentative="1">
      <w:start w:val="1"/>
      <w:numFmt w:val="lowerRoman"/>
      <w:lvlText w:val="%6."/>
      <w:lvlJc w:val="right"/>
      <w:pPr>
        <w:ind w:left="4462" w:hanging="180"/>
      </w:pPr>
    </w:lvl>
    <w:lvl w:ilvl="6" w:tplc="0C0A000F" w:tentative="1">
      <w:start w:val="1"/>
      <w:numFmt w:val="decimal"/>
      <w:lvlText w:val="%7."/>
      <w:lvlJc w:val="left"/>
      <w:pPr>
        <w:ind w:left="5182" w:hanging="360"/>
      </w:pPr>
    </w:lvl>
    <w:lvl w:ilvl="7" w:tplc="0C0A0019" w:tentative="1">
      <w:start w:val="1"/>
      <w:numFmt w:val="lowerLetter"/>
      <w:lvlText w:val="%8."/>
      <w:lvlJc w:val="left"/>
      <w:pPr>
        <w:ind w:left="5902" w:hanging="360"/>
      </w:pPr>
    </w:lvl>
    <w:lvl w:ilvl="8" w:tplc="0C0A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2" w15:restartNumberingAfterBreak="0">
    <w:nsid w:val="241D1839"/>
    <w:multiLevelType w:val="hybridMultilevel"/>
    <w:tmpl w:val="02A85D24"/>
    <w:lvl w:ilvl="0" w:tplc="4B78BC0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506" w:hanging="360"/>
      </w:pPr>
    </w:lvl>
    <w:lvl w:ilvl="2" w:tplc="0C0A001B" w:tentative="1">
      <w:start w:val="1"/>
      <w:numFmt w:val="lowerRoman"/>
      <w:lvlText w:val="%3."/>
      <w:lvlJc w:val="right"/>
      <w:pPr>
        <w:ind w:left="2226" w:hanging="180"/>
      </w:pPr>
    </w:lvl>
    <w:lvl w:ilvl="3" w:tplc="0C0A000F" w:tentative="1">
      <w:start w:val="1"/>
      <w:numFmt w:val="decimal"/>
      <w:lvlText w:val="%4."/>
      <w:lvlJc w:val="left"/>
      <w:pPr>
        <w:ind w:left="2946" w:hanging="360"/>
      </w:pPr>
    </w:lvl>
    <w:lvl w:ilvl="4" w:tplc="0C0A0019" w:tentative="1">
      <w:start w:val="1"/>
      <w:numFmt w:val="lowerLetter"/>
      <w:lvlText w:val="%5."/>
      <w:lvlJc w:val="left"/>
      <w:pPr>
        <w:ind w:left="3666" w:hanging="360"/>
      </w:pPr>
    </w:lvl>
    <w:lvl w:ilvl="5" w:tplc="0C0A001B" w:tentative="1">
      <w:start w:val="1"/>
      <w:numFmt w:val="lowerRoman"/>
      <w:lvlText w:val="%6."/>
      <w:lvlJc w:val="right"/>
      <w:pPr>
        <w:ind w:left="4386" w:hanging="180"/>
      </w:pPr>
    </w:lvl>
    <w:lvl w:ilvl="6" w:tplc="0C0A000F" w:tentative="1">
      <w:start w:val="1"/>
      <w:numFmt w:val="decimal"/>
      <w:lvlText w:val="%7."/>
      <w:lvlJc w:val="left"/>
      <w:pPr>
        <w:ind w:left="5106" w:hanging="360"/>
      </w:pPr>
    </w:lvl>
    <w:lvl w:ilvl="7" w:tplc="0C0A0019" w:tentative="1">
      <w:start w:val="1"/>
      <w:numFmt w:val="lowerLetter"/>
      <w:lvlText w:val="%8."/>
      <w:lvlJc w:val="left"/>
      <w:pPr>
        <w:ind w:left="5826" w:hanging="360"/>
      </w:pPr>
    </w:lvl>
    <w:lvl w:ilvl="8" w:tplc="0C0A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3" w15:restartNumberingAfterBreak="0">
    <w:nsid w:val="2E291171"/>
    <w:multiLevelType w:val="hybridMultilevel"/>
    <w:tmpl w:val="373E9AC2"/>
    <w:lvl w:ilvl="0" w:tplc="DEBC8C4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506" w:hanging="360"/>
      </w:pPr>
    </w:lvl>
    <w:lvl w:ilvl="2" w:tplc="0C0A001B" w:tentative="1">
      <w:start w:val="1"/>
      <w:numFmt w:val="lowerRoman"/>
      <w:lvlText w:val="%3."/>
      <w:lvlJc w:val="right"/>
      <w:pPr>
        <w:ind w:left="2226" w:hanging="180"/>
      </w:pPr>
    </w:lvl>
    <w:lvl w:ilvl="3" w:tplc="0C0A000F" w:tentative="1">
      <w:start w:val="1"/>
      <w:numFmt w:val="decimal"/>
      <w:lvlText w:val="%4."/>
      <w:lvlJc w:val="left"/>
      <w:pPr>
        <w:ind w:left="2946" w:hanging="360"/>
      </w:pPr>
    </w:lvl>
    <w:lvl w:ilvl="4" w:tplc="0C0A0019" w:tentative="1">
      <w:start w:val="1"/>
      <w:numFmt w:val="lowerLetter"/>
      <w:lvlText w:val="%5."/>
      <w:lvlJc w:val="left"/>
      <w:pPr>
        <w:ind w:left="3666" w:hanging="360"/>
      </w:pPr>
    </w:lvl>
    <w:lvl w:ilvl="5" w:tplc="0C0A001B" w:tentative="1">
      <w:start w:val="1"/>
      <w:numFmt w:val="lowerRoman"/>
      <w:lvlText w:val="%6."/>
      <w:lvlJc w:val="right"/>
      <w:pPr>
        <w:ind w:left="4386" w:hanging="180"/>
      </w:pPr>
    </w:lvl>
    <w:lvl w:ilvl="6" w:tplc="0C0A000F" w:tentative="1">
      <w:start w:val="1"/>
      <w:numFmt w:val="decimal"/>
      <w:lvlText w:val="%7."/>
      <w:lvlJc w:val="left"/>
      <w:pPr>
        <w:ind w:left="5106" w:hanging="360"/>
      </w:pPr>
    </w:lvl>
    <w:lvl w:ilvl="7" w:tplc="0C0A0019" w:tentative="1">
      <w:start w:val="1"/>
      <w:numFmt w:val="lowerLetter"/>
      <w:lvlText w:val="%8."/>
      <w:lvlJc w:val="left"/>
      <w:pPr>
        <w:ind w:left="5826" w:hanging="360"/>
      </w:pPr>
    </w:lvl>
    <w:lvl w:ilvl="8" w:tplc="0C0A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4" w15:restartNumberingAfterBreak="0">
    <w:nsid w:val="2FD94D90"/>
    <w:multiLevelType w:val="hybridMultilevel"/>
    <w:tmpl w:val="19566C02"/>
    <w:lvl w:ilvl="0" w:tplc="260014FA">
      <w:start w:val="1"/>
      <w:numFmt w:val="decimal"/>
      <w:lvlText w:val="%1."/>
      <w:lvlJc w:val="left"/>
      <w:pPr>
        <w:ind w:left="750" w:hanging="39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2F6479A"/>
    <w:multiLevelType w:val="hybridMultilevel"/>
    <w:tmpl w:val="972854C2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8677860"/>
    <w:multiLevelType w:val="hybridMultilevel"/>
    <w:tmpl w:val="87DA1C5A"/>
    <w:lvl w:ilvl="0" w:tplc="0C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3B166802"/>
    <w:multiLevelType w:val="hybridMultilevel"/>
    <w:tmpl w:val="B468679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2114FE1"/>
    <w:multiLevelType w:val="hybridMultilevel"/>
    <w:tmpl w:val="A7B2FFBA"/>
    <w:lvl w:ilvl="0" w:tplc="A3B0FF5A">
      <w:start w:val="1"/>
      <w:numFmt w:val="decimal"/>
      <w:lvlText w:val="%1."/>
      <w:lvlJc w:val="left"/>
      <w:pPr>
        <w:ind w:left="1222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942" w:hanging="360"/>
      </w:pPr>
    </w:lvl>
    <w:lvl w:ilvl="2" w:tplc="0C0A001B" w:tentative="1">
      <w:start w:val="1"/>
      <w:numFmt w:val="lowerRoman"/>
      <w:lvlText w:val="%3."/>
      <w:lvlJc w:val="right"/>
      <w:pPr>
        <w:ind w:left="2662" w:hanging="180"/>
      </w:pPr>
    </w:lvl>
    <w:lvl w:ilvl="3" w:tplc="0C0A000F" w:tentative="1">
      <w:start w:val="1"/>
      <w:numFmt w:val="decimal"/>
      <w:lvlText w:val="%4."/>
      <w:lvlJc w:val="left"/>
      <w:pPr>
        <w:ind w:left="3382" w:hanging="360"/>
      </w:pPr>
    </w:lvl>
    <w:lvl w:ilvl="4" w:tplc="0C0A0019" w:tentative="1">
      <w:start w:val="1"/>
      <w:numFmt w:val="lowerLetter"/>
      <w:lvlText w:val="%5."/>
      <w:lvlJc w:val="left"/>
      <w:pPr>
        <w:ind w:left="4102" w:hanging="360"/>
      </w:pPr>
    </w:lvl>
    <w:lvl w:ilvl="5" w:tplc="0C0A001B" w:tentative="1">
      <w:start w:val="1"/>
      <w:numFmt w:val="lowerRoman"/>
      <w:lvlText w:val="%6."/>
      <w:lvlJc w:val="right"/>
      <w:pPr>
        <w:ind w:left="4822" w:hanging="180"/>
      </w:pPr>
    </w:lvl>
    <w:lvl w:ilvl="6" w:tplc="0C0A000F" w:tentative="1">
      <w:start w:val="1"/>
      <w:numFmt w:val="decimal"/>
      <w:lvlText w:val="%7."/>
      <w:lvlJc w:val="left"/>
      <w:pPr>
        <w:ind w:left="5542" w:hanging="360"/>
      </w:pPr>
    </w:lvl>
    <w:lvl w:ilvl="7" w:tplc="0C0A0019" w:tentative="1">
      <w:start w:val="1"/>
      <w:numFmt w:val="lowerLetter"/>
      <w:lvlText w:val="%8."/>
      <w:lvlJc w:val="left"/>
      <w:pPr>
        <w:ind w:left="6262" w:hanging="360"/>
      </w:pPr>
    </w:lvl>
    <w:lvl w:ilvl="8" w:tplc="0C0A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19" w15:restartNumberingAfterBreak="0">
    <w:nsid w:val="48703C0D"/>
    <w:multiLevelType w:val="hybridMultilevel"/>
    <w:tmpl w:val="0C4E72DA"/>
    <w:lvl w:ilvl="0" w:tplc="0C0A000F">
      <w:start w:val="1"/>
      <w:numFmt w:val="decimal"/>
      <w:lvlText w:val="%1."/>
      <w:lvlJc w:val="left"/>
      <w:pPr>
        <w:ind w:left="1582" w:hanging="360"/>
      </w:pPr>
    </w:lvl>
    <w:lvl w:ilvl="1" w:tplc="0C0A0019" w:tentative="1">
      <w:start w:val="1"/>
      <w:numFmt w:val="lowerLetter"/>
      <w:lvlText w:val="%2."/>
      <w:lvlJc w:val="left"/>
      <w:pPr>
        <w:ind w:left="2302" w:hanging="360"/>
      </w:pPr>
    </w:lvl>
    <w:lvl w:ilvl="2" w:tplc="0C0A001B" w:tentative="1">
      <w:start w:val="1"/>
      <w:numFmt w:val="lowerRoman"/>
      <w:lvlText w:val="%3."/>
      <w:lvlJc w:val="right"/>
      <w:pPr>
        <w:ind w:left="3022" w:hanging="180"/>
      </w:pPr>
    </w:lvl>
    <w:lvl w:ilvl="3" w:tplc="0C0A000F" w:tentative="1">
      <w:start w:val="1"/>
      <w:numFmt w:val="decimal"/>
      <w:lvlText w:val="%4."/>
      <w:lvlJc w:val="left"/>
      <w:pPr>
        <w:ind w:left="3742" w:hanging="360"/>
      </w:pPr>
    </w:lvl>
    <w:lvl w:ilvl="4" w:tplc="0C0A0019" w:tentative="1">
      <w:start w:val="1"/>
      <w:numFmt w:val="lowerLetter"/>
      <w:lvlText w:val="%5."/>
      <w:lvlJc w:val="left"/>
      <w:pPr>
        <w:ind w:left="4462" w:hanging="360"/>
      </w:pPr>
    </w:lvl>
    <w:lvl w:ilvl="5" w:tplc="0C0A001B" w:tentative="1">
      <w:start w:val="1"/>
      <w:numFmt w:val="lowerRoman"/>
      <w:lvlText w:val="%6."/>
      <w:lvlJc w:val="right"/>
      <w:pPr>
        <w:ind w:left="5182" w:hanging="180"/>
      </w:pPr>
    </w:lvl>
    <w:lvl w:ilvl="6" w:tplc="0C0A000F" w:tentative="1">
      <w:start w:val="1"/>
      <w:numFmt w:val="decimal"/>
      <w:lvlText w:val="%7."/>
      <w:lvlJc w:val="left"/>
      <w:pPr>
        <w:ind w:left="5902" w:hanging="360"/>
      </w:pPr>
    </w:lvl>
    <w:lvl w:ilvl="7" w:tplc="0C0A0019" w:tentative="1">
      <w:start w:val="1"/>
      <w:numFmt w:val="lowerLetter"/>
      <w:lvlText w:val="%8."/>
      <w:lvlJc w:val="left"/>
      <w:pPr>
        <w:ind w:left="6622" w:hanging="360"/>
      </w:pPr>
    </w:lvl>
    <w:lvl w:ilvl="8" w:tplc="0C0A001B" w:tentative="1">
      <w:start w:val="1"/>
      <w:numFmt w:val="lowerRoman"/>
      <w:lvlText w:val="%9."/>
      <w:lvlJc w:val="right"/>
      <w:pPr>
        <w:ind w:left="7342" w:hanging="180"/>
      </w:pPr>
    </w:lvl>
  </w:abstractNum>
  <w:abstractNum w:abstractNumId="20" w15:restartNumberingAfterBreak="0">
    <w:nsid w:val="48A93A30"/>
    <w:multiLevelType w:val="hybridMultilevel"/>
    <w:tmpl w:val="204A0B6A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97B4439"/>
    <w:multiLevelType w:val="hybridMultilevel"/>
    <w:tmpl w:val="26F26C5A"/>
    <w:lvl w:ilvl="0" w:tplc="FA9A6904">
      <w:numFmt w:val="bullet"/>
      <w:lvlText w:val="-"/>
      <w:lvlJc w:val="left"/>
      <w:pPr>
        <w:ind w:left="720" w:hanging="360"/>
      </w:pPr>
      <w:rPr>
        <w:rFonts w:ascii="Verdana" w:eastAsiaTheme="minorEastAsia" w:hAnsi="Verdana" w:cstheme="minorBid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373174E"/>
    <w:multiLevelType w:val="hybridMultilevel"/>
    <w:tmpl w:val="AA26E942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28E13C0"/>
    <w:multiLevelType w:val="hybridMultilevel"/>
    <w:tmpl w:val="4AA85C88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D6A31EC"/>
    <w:multiLevelType w:val="hybridMultilevel"/>
    <w:tmpl w:val="B3E6076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81830361">
    <w:abstractNumId w:val="8"/>
  </w:num>
  <w:num w:numId="2" w16cid:durableId="275601740">
    <w:abstractNumId w:val="6"/>
  </w:num>
  <w:num w:numId="3" w16cid:durableId="1792897308">
    <w:abstractNumId w:val="5"/>
  </w:num>
  <w:num w:numId="4" w16cid:durableId="1691028761">
    <w:abstractNumId w:val="4"/>
  </w:num>
  <w:num w:numId="5" w16cid:durableId="1549998837">
    <w:abstractNumId w:val="7"/>
  </w:num>
  <w:num w:numId="6" w16cid:durableId="212549668">
    <w:abstractNumId w:val="3"/>
  </w:num>
  <w:num w:numId="7" w16cid:durableId="1306818796">
    <w:abstractNumId w:val="2"/>
  </w:num>
  <w:num w:numId="8" w16cid:durableId="1899243912">
    <w:abstractNumId w:val="1"/>
  </w:num>
  <w:num w:numId="9" w16cid:durableId="1311593000">
    <w:abstractNumId w:val="0"/>
  </w:num>
  <w:num w:numId="10" w16cid:durableId="1470977358">
    <w:abstractNumId w:val="15"/>
  </w:num>
  <w:num w:numId="11" w16cid:durableId="1919441348">
    <w:abstractNumId w:val="13"/>
  </w:num>
  <w:num w:numId="12" w16cid:durableId="1305306447">
    <w:abstractNumId w:val="12"/>
  </w:num>
  <w:num w:numId="13" w16cid:durableId="1476337720">
    <w:abstractNumId w:val="14"/>
  </w:num>
  <w:num w:numId="14" w16cid:durableId="160971324">
    <w:abstractNumId w:val="9"/>
  </w:num>
  <w:num w:numId="15" w16cid:durableId="2100251565">
    <w:abstractNumId w:val="24"/>
  </w:num>
  <w:num w:numId="16" w16cid:durableId="275790117">
    <w:abstractNumId w:val="11"/>
  </w:num>
  <w:num w:numId="17" w16cid:durableId="1069772378">
    <w:abstractNumId w:val="23"/>
  </w:num>
  <w:num w:numId="18" w16cid:durableId="691348232">
    <w:abstractNumId w:val="20"/>
  </w:num>
  <w:num w:numId="19" w16cid:durableId="1418478005">
    <w:abstractNumId w:val="17"/>
  </w:num>
  <w:num w:numId="20" w16cid:durableId="1604921000">
    <w:abstractNumId w:val="19"/>
  </w:num>
  <w:num w:numId="21" w16cid:durableId="1859663024">
    <w:abstractNumId w:val="18"/>
  </w:num>
  <w:num w:numId="22" w16cid:durableId="1917587932">
    <w:abstractNumId w:val="22"/>
  </w:num>
  <w:num w:numId="23" w16cid:durableId="1637024445">
    <w:abstractNumId w:val="16"/>
  </w:num>
  <w:num w:numId="24" w16cid:durableId="238055521">
    <w:abstractNumId w:val="21"/>
  </w:num>
  <w:num w:numId="25" w16cid:durableId="1211966249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7730"/>
    <w:rsid w:val="00017F61"/>
    <w:rsid w:val="00034616"/>
    <w:rsid w:val="0006063C"/>
    <w:rsid w:val="000D0526"/>
    <w:rsid w:val="000E3874"/>
    <w:rsid w:val="00137B04"/>
    <w:rsid w:val="0015074B"/>
    <w:rsid w:val="001C7CD4"/>
    <w:rsid w:val="00212D9E"/>
    <w:rsid w:val="0029639D"/>
    <w:rsid w:val="002A187A"/>
    <w:rsid w:val="002E3A9F"/>
    <w:rsid w:val="003222F1"/>
    <w:rsid w:val="0032264F"/>
    <w:rsid w:val="00326F90"/>
    <w:rsid w:val="0034208C"/>
    <w:rsid w:val="003D57AF"/>
    <w:rsid w:val="0041293D"/>
    <w:rsid w:val="00435ED6"/>
    <w:rsid w:val="00525619"/>
    <w:rsid w:val="00583F07"/>
    <w:rsid w:val="00646E0B"/>
    <w:rsid w:val="00684978"/>
    <w:rsid w:val="006E75A3"/>
    <w:rsid w:val="00706384"/>
    <w:rsid w:val="007140DE"/>
    <w:rsid w:val="007C3661"/>
    <w:rsid w:val="007D4349"/>
    <w:rsid w:val="007F769D"/>
    <w:rsid w:val="00823D21"/>
    <w:rsid w:val="00894658"/>
    <w:rsid w:val="009A6F38"/>
    <w:rsid w:val="00A95558"/>
    <w:rsid w:val="00AA1D8D"/>
    <w:rsid w:val="00B0759C"/>
    <w:rsid w:val="00B47730"/>
    <w:rsid w:val="00B77A26"/>
    <w:rsid w:val="00B80F1A"/>
    <w:rsid w:val="00B87EFF"/>
    <w:rsid w:val="00BD5EE5"/>
    <w:rsid w:val="00C10299"/>
    <w:rsid w:val="00C271E0"/>
    <w:rsid w:val="00C62708"/>
    <w:rsid w:val="00C77EA2"/>
    <w:rsid w:val="00CB0664"/>
    <w:rsid w:val="00D03C09"/>
    <w:rsid w:val="00DA33BE"/>
    <w:rsid w:val="00E35BC2"/>
    <w:rsid w:val="00E4637A"/>
    <w:rsid w:val="00E71935"/>
    <w:rsid w:val="00EA1E1D"/>
    <w:rsid w:val="00F77853"/>
    <w:rsid w:val="00F95CC6"/>
    <w:rsid w:val="00FC693F"/>
    <w:rsid w:val="00FF48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6D03D1FD"/>
  <w14:defaultImageDpi w14:val="300"/>
  <w15:docId w15:val="{4942B9DD-FFDC-421F-BE71-1B7C6E347A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77EA2"/>
  </w:style>
  <w:style w:type="paragraph" w:styleId="Ttulo1">
    <w:name w:val="heading 1"/>
    <w:basedOn w:val="Normal"/>
    <w:next w:val="Normal"/>
    <w:link w:val="Ttulo1C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618BF"/>
  </w:style>
  <w:style w:type="paragraph" w:styleId="Piedepgina">
    <w:name w:val="footer"/>
    <w:basedOn w:val="Normal"/>
    <w:link w:val="PiedepginaC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618BF"/>
  </w:style>
  <w:style w:type="paragraph" w:styleId="Sinespaciado">
    <w:name w:val="No Spacing"/>
    <w:uiPriority w:val="1"/>
    <w:qFormat/>
    <w:rsid w:val="00FC693F"/>
    <w:pPr>
      <w:spacing w:after="0" w:line="240" w:lineRule="auto"/>
    </w:pPr>
  </w:style>
  <w:style w:type="character" w:customStyle="1" w:styleId="Ttulo1Car">
    <w:name w:val="Título 1 Car"/>
    <w:basedOn w:val="Fuentedeprrafopredeter"/>
    <w:link w:val="Ttulo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2Car">
    <w:name w:val="Título 2 Car"/>
    <w:basedOn w:val="Fuentedeprrafopredeter"/>
    <w:link w:val="Ttulo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">
    <w:name w:val="Title"/>
    <w:basedOn w:val="Normal"/>
    <w:next w:val="Normal"/>
    <w:link w:val="TtuloC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tulo">
    <w:name w:val="Subtitle"/>
    <w:basedOn w:val="Normal"/>
    <w:next w:val="Normal"/>
    <w:link w:val="SubttuloC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tuloCar">
    <w:name w:val="Subtítulo Car"/>
    <w:basedOn w:val="Fuentedeprrafopredeter"/>
    <w:link w:val="Subttulo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Prrafodelista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Textoindependiente">
    <w:name w:val="Body Text"/>
    <w:basedOn w:val="Normal"/>
    <w:link w:val="TextoindependienteCar"/>
    <w:uiPriority w:val="99"/>
    <w:unhideWhenUsed/>
    <w:rsid w:val="00AA1D8D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AA1D8D"/>
  </w:style>
  <w:style w:type="paragraph" w:styleId="Textoindependiente2">
    <w:name w:val="Body Text 2"/>
    <w:basedOn w:val="Normal"/>
    <w:link w:val="Textoindependiente2Car"/>
    <w:uiPriority w:val="99"/>
    <w:unhideWhenUsed/>
    <w:rsid w:val="00AA1D8D"/>
    <w:pPr>
      <w:spacing w:after="120" w:line="480" w:lineRule="auto"/>
    </w:pPr>
  </w:style>
  <w:style w:type="character" w:customStyle="1" w:styleId="Textoindependiente2Car">
    <w:name w:val="Texto independiente 2 Car"/>
    <w:basedOn w:val="Fuentedeprrafopredeter"/>
    <w:link w:val="Textoindependiente2"/>
    <w:uiPriority w:val="99"/>
    <w:rsid w:val="00AA1D8D"/>
  </w:style>
  <w:style w:type="paragraph" w:styleId="Textoindependiente3">
    <w:name w:val="Body Text 3"/>
    <w:basedOn w:val="Normal"/>
    <w:link w:val="Textoindependiente3C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rsid w:val="00AA1D8D"/>
    <w:rPr>
      <w:sz w:val="16"/>
      <w:szCs w:val="16"/>
    </w:rPr>
  </w:style>
  <w:style w:type="paragraph" w:styleId="Lista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aconvietas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aconvietas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aconvietas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aconnmeros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aconnmeros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aconnmeros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Continuarlista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Continuarlista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Continuarlista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Textomacro">
    <w:name w:val="macro"/>
    <w:link w:val="TextomacroC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xtomacroCar">
    <w:name w:val="Texto macro Car"/>
    <w:basedOn w:val="Fuentedeprrafopredeter"/>
    <w:link w:val="Textomacro"/>
    <w:uiPriority w:val="99"/>
    <w:rsid w:val="0029639D"/>
    <w:rPr>
      <w:rFonts w:ascii="Courier" w:hAnsi="Courier"/>
      <w:sz w:val="20"/>
      <w:szCs w:val="20"/>
    </w:rPr>
  </w:style>
  <w:style w:type="paragraph" w:styleId="Cita">
    <w:name w:val="Quote"/>
    <w:basedOn w:val="Normal"/>
    <w:next w:val="Normal"/>
    <w:link w:val="CitaCar"/>
    <w:uiPriority w:val="29"/>
    <w:qFormat/>
    <w:rsid w:val="00FC693F"/>
    <w:rPr>
      <w:i/>
      <w:iCs/>
      <w:color w:val="000000" w:themeColor="text1"/>
    </w:rPr>
  </w:style>
  <w:style w:type="character" w:customStyle="1" w:styleId="CitaCar">
    <w:name w:val="Cita Car"/>
    <w:basedOn w:val="Fuentedeprrafopredeter"/>
    <w:link w:val="Cita"/>
    <w:uiPriority w:val="29"/>
    <w:rsid w:val="00FC693F"/>
    <w:rPr>
      <w:i/>
      <w:iCs/>
      <w:color w:val="000000" w:themeColor="text1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Descripci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Fuerte">
    <w:name w:val="Strong"/>
    <w:basedOn w:val="Fuentedeprrafopredeter"/>
    <w:uiPriority w:val="22"/>
    <w:qFormat/>
    <w:rsid w:val="00FC693F"/>
    <w:rPr>
      <w:b/>
      <w:bCs/>
    </w:rPr>
  </w:style>
  <w:style w:type="character" w:styleId="nfasis">
    <w:name w:val="Emphasis"/>
    <w:basedOn w:val="Fuentedeprrafopredeter"/>
    <w:uiPriority w:val="20"/>
    <w:qFormat/>
    <w:rsid w:val="00FC693F"/>
    <w:rPr>
      <w:i/>
      <w:iCs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FC693F"/>
    <w:rPr>
      <w:b/>
      <w:bCs/>
      <w:i/>
      <w:iCs/>
      <w:color w:val="4F81BD" w:themeColor="accent1"/>
    </w:rPr>
  </w:style>
  <w:style w:type="character" w:styleId="nfasissutil">
    <w:name w:val="Subtle Emphasis"/>
    <w:basedOn w:val="Fuentedeprrafopredeter"/>
    <w:uiPriority w:val="19"/>
    <w:qFormat/>
    <w:rsid w:val="00FC693F"/>
    <w:rPr>
      <w:i/>
      <w:iCs/>
      <w:color w:val="808080" w:themeColor="text1" w:themeTint="7F"/>
    </w:rPr>
  </w:style>
  <w:style w:type="character" w:styleId="nfasisintenso">
    <w:name w:val="Intense Emphasis"/>
    <w:basedOn w:val="Fuentedeprrafopredeter"/>
    <w:uiPriority w:val="21"/>
    <w:qFormat/>
    <w:rsid w:val="00FC693F"/>
    <w:rPr>
      <w:b/>
      <w:bCs/>
      <w:i/>
      <w:iCs/>
      <w:color w:val="4F81BD" w:themeColor="accent1"/>
    </w:rPr>
  </w:style>
  <w:style w:type="character" w:styleId="Referenciasutil">
    <w:name w:val="Subtle Reference"/>
    <w:basedOn w:val="Fuentedeprrafopredeter"/>
    <w:uiPriority w:val="31"/>
    <w:qFormat/>
    <w:rsid w:val="00FC693F"/>
    <w:rPr>
      <w:smallCaps/>
      <w:color w:val="C0504D" w:themeColor="accent2"/>
      <w:u w:val="single"/>
    </w:rPr>
  </w:style>
  <w:style w:type="character" w:styleId="Referenciaintensa">
    <w:name w:val="Intense Reference"/>
    <w:basedOn w:val="Fuentedeprrafopredeter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Ttulodellibro">
    <w:name w:val="Book Title"/>
    <w:basedOn w:val="Fuentedeprrafopredeter"/>
    <w:uiPriority w:val="33"/>
    <w:qFormat/>
    <w:rsid w:val="00FC693F"/>
    <w:rPr>
      <w:b/>
      <w:bCs/>
      <w:smallCaps/>
      <w:spacing w:val="5"/>
    </w:rPr>
  </w:style>
  <w:style w:type="paragraph" w:styleId="TtuloTDC">
    <w:name w:val="TOC Heading"/>
    <w:basedOn w:val="Ttulo1"/>
    <w:next w:val="Normal"/>
    <w:uiPriority w:val="39"/>
    <w:semiHidden/>
    <w:unhideWhenUsed/>
    <w:qFormat/>
    <w:rsid w:val="00FC693F"/>
    <w:pPr>
      <w:outlineLvl w:val="9"/>
    </w:pPr>
  </w:style>
  <w:style w:type="table" w:styleId="Tablaconcuadrcula">
    <w:name w:val="Table Grid"/>
    <w:basedOn w:val="Tabla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ombreadoclaro">
    <w:name w:val="Light Shading"/>
    <w:basedOn w:val="Tabla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Sombreadoclaro-nfasis1">
    <w:name w:val="Light Shading Accent 1"/>
    <w:basedOn w:val="Tabla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Sombreadoclaro-nfasis2">
    <w:name w:val="Light Shading Accent 2"/>
    <w:basedOn w:val="Tabla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Sombreadoclaro-nfasis3">
    <w:name w:val="Light Shading Accent 3"/>
    <w:basedOn w:val="Tabla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Sombreadoclaro-nfasis4">
    <w:name w:val="Light Shading Accent 4"/>
    <w:basedOn w:val="Tabla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Sombreadoclaro-nfasis5">
    <w:name w:val="Light Shading Accent 5"/>
    <w:basedOn w:val="Tabla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Sombreadoclaro-nfasis6">
    <w:name w:val="Light Shading Accent 6"/>
    <w:basedOn w:val="Tabla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staclara">
    <w:name w:val="Light List"/>
    <w:basedOn w:val="Tab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1">
    <w:name w:val="Light List Accent 1"/>
    <w:basedOn w:val="Tab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staclara-nfasis2">
    <w:name w:val="Light List Accent 2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staclara-nfasis3">
    <w:name w:val="Light List Accent 3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staclara-nfasis4">
    <w:name w:val="Light List Accent 4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staclara-nfasis5">
    <w:name w:val="Light List Accent 5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staclara-nfasis6">
    <w:name w:val="Light List Accent 6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Cuadrculaclara">
    <w:name w:val="Light Grid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Cuadrculaclara-nfasis1">
    <w:name w:val="Light Grid Accent 1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Cuadrculaclara-nfasis2">
    <w:name w:val="Light Grid Accent 2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Cuadrculaclara-nfasis3">
    <w:name w:val="Light Grid Accent 3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Cuadrculaclara-nfasis4">
    <w:name w:val="Light Grid Accent 4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Cuadrculaclara-nfasis5">
    <w:name w:val="Light Grid Accent 5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Cuadrculaclara-nfasis6">
    <w:name w:val="Light Grid Accent 6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Sombreadomedio1">
    <w:name w:val="Medium Shading 1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1">
    <w:name w:val="Medium Shading 1 Accent 1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2">
    <w:name w:val="Medium Shading 1 Accent 2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3">
    <w:name w:val="Medium Shading 1 Accent 3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4">
    <w:name w:val="Medium Shading 1 Accent 4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5">
    <w:name w:val="Medium Shading 1 Accent 5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6">
    <w:name w:val="Medium Shading 1 Accent 6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2">
    <w:name w:val="Medium Shading 2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1">
    <w:name w:val="Medium Shading 2 Accent 1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2">
    <w:name w:val="Medium Shading 2 Accent 2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3">
    <w:name w:val="Medium Shading 2 Accent 3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4">
    <w:name w:val="Medium Shading 2 Accent 4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5">
    <w:name w:val="Medium Shading 2 Accent 5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6">
    <w:name w:val="Medium Shading 2 Accent 6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Listamedia1">
    <w:name w:val="Medium List 1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Listamedia1-nfasis1">
    <w:name w:val="Medium List 1 Accent 1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Listamedia1-nfasis2">
    <w:name w:val="Medium List 1 Accent 2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Listamedia1-nfasis3">
    <w:name w:val="Medium List 1 Accent 3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Listamedia1-nfasis4">
    <w:name w:val="Medium List 1 Accent 4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Listamedia1-nfasis5">
    <w:name w:val="Medium List 1 Accent 5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Listamedia1-nfasis6">
    <w:name w:val="Medium List 1 Accent 6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Listamedia2">
    <w:name w:val="Medium List 2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1">
    <w:name w:val="Medium List 2 Accent 1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2">
    <w:name w:val="Medium List 2 Accent 2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3">
    <w:name w:val="Medium List 2 Accent 3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4">
    <w:name w:val="Medium List 2 Accent 4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5">
    <w:name w:val="Medium List 2 Accent 5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6">
    <w:name w:val="Medium List 2 Accent 6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Cuadrculamedia1">
    <w:name w:val="Medium Grid 1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media1-nfasis1">
    <w:name w:val="Medium Grid 1 Accent 1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uadrculamedia1-nfasis2">
    <w:name w:val="Medium Grid 1 Accent 2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uadrculamedia1-nfasis3">
    <w:name w:val="Medium Grid 1 Accent 3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uadrculamedia1-nfasis4">
    <w:name w:val="Medium Grid 1 Accent 4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uadrculamedia1-nfasis5">
    <w:name w:val="Medium Grid 1 Accent 5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uadrculamedia1-nfasis6">
    <w:name w:val="Medium Grid 1 Accent 6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Cuadrculamedia2">
    <w:name w:val="Medium Grid 2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1">
    <w:name w:val="Medium Grid 2 Accent 1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2">
    <w:name w:val="Medium Grid 2 Accent 2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3">
    <w:name w:val="Medium Grid 2 Accent 3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4">
    <w:name w:val="Medium Grid 2 Accent 4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5">
    <w:name w:val="Medium Grid 2 Accent 5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6">
    <w:name w:val="Medium Grid 2 Accent 6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3">
    <w:name w:val="Medium Grid 3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Cuadrculamedia3-nfasis1">
    <w:name w:val="Medium Grid 3 Accent 1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Cuadrculamedia3-nfasis2">
    <w:name w:val="Medium Grid 3 Accent 2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Cuadrculamedia3-nfasis3">
    <w:name w:val="Medium Grid 3 Accent 3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Cuadrculamedia3-nfasis4">
    <w:name w:val="Medium Grid 3 Accent 4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Cuadrculamedia3-nfasis5">
    <w:name w:val="Medium Grid 3 Accent 5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Cuadrculamedia3-nfasis6">
    <w:name w:val="Medium Grid 3 Accent 6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Listaoscura">
    <w:name w:val="Dark List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Listaoscura-nfasis1">
    <w:name w:val="Dark List Accent 1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Listaoscura-nfasis2">
    <w:name w:val="Dark List Accent 2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Listaoscura-nfasis3">
    <w:name w:val="Dark List Accent 3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Listaoscura-nfasis4">
    <w:name w:val="Dark List Accent 4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Listaoscura-nfasis5">
    <w:name w:val="Dark List Accent 5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Listaoscura-nfasis6">
    <w:name w:val="Dark List Accent 6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Sombreadovistoso">
    <w:name w:val="Colorful Shading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1">
    <w:name w:val="Colorful Shading Accent 1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2">
    <w:name w:val="Colorful Shading Accent 2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3">
    <w:name w:val="Colorful Shading Accent 3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Sombreadovistoso-nfasis4">
    <w:name w:val="Colorful Shading Accent 4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5">
    <w:name w:val="Colorful Shading Accent 5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6">
    <w:name w:val="Colorful Shading Accent 6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Listavistosa">
    <w:name w:val="Colorful List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avistosa-nfasis1">
    <w:name w:val="Colorful List Accent 1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Listavistosa-nfasis2">
    <w:name w:val="Colorful List Accent 2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Listavistosa-nfasis3">
    <w:name w:val="Colorful List Accent 3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Listavistosa-nfasis4">
    <w:name w:val="Colorful List Accent 4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Listavistosa-nfasis5">
    <w:name w:val="Colorful List Accent 5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Listavistosa-nfasis6">
    <w:name w:val="Colorful List Accent 6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uadrculavistosa">
    <w:name w:val="Colorful Grid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vistosa-nfasis1">
    <w:name w:val="Colorful Grid Accent 1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uadrculavistosa-nfasis2">
    <w:name w:val="Colorful Grid Accent 2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uadrculavistosa-nfasis3">
    <w:name w:val="Colorful Grid Accent 3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uadrculavistosa-nfasis4">
    <w:name w:val="Colorful Grid Accent 4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uadrculavistosa-nfasis5">
    <w:name w:val="Colorful Grid Accent 5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uadrculavistosa-nfasis6">
    <w:name w:val="Colorful Grid Accent 6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Hipervnculo">
    <w:name w:val="Hyperlink"/>
    <w:basedOn w:val="Fuentedeprrafopredeter"/>
    <w:uiPriority w:val="99"/>
    <w:unhideWhenUsed/>
    <w:rsid w:val="000E3874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87131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7586EDE7-33A8-4598-B7CB-D1556160EA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231</TotalTime>
  <Pages>3</Pages>
  <Words>453</Words>
  <Characters>2494</Characters>
  <Application>Microsoft Office Word</Application>
  <DocSecurity>0</DocSecurity>
  <Lines>20</Lines>
  <Paragraphs>5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2942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RODRIGUEZ IZQUIERDO, MARIA</cp:lastModifiedBy>
  <cp:revision>15</cp:revision>
  <dcterms:created xsi:type="dcterms:W3CDTF">2025-08-29T06:12:00Z</dcterms:created>
  <dcterms:modified xsi:type="dcterms:W3CDTF">2026-03-14T00:00:00Z</dcterms:modified>
  <cp:category/>
</cp:coreProperties>
</file>