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069111" w14:textId="14766669" w:rsidR="00B77A26" w:rsidRPr="007140DE" w:rsidRDefault="00B77A26" w:rsidP="00B77A26">
      <w:pPr>
        <w:spacing w:before="240" w:after="0"/>
        <w:rPr>
          <w:rFonts w:ascii="Verdana" w:hAnsi="Verdana"/>
          <w:b/>
          <w:bCs/>
        </w:rPr>
      </w:pPr>
      <w:r w:rsidRPr="007140DE">
        <w:rPr>
          <w:rFonts w:ascii="Verdana" w:hAnsi="Verdana"/>
          <w:b/>
          <w:bCs/>
        </w:rPr>
        <w:t>PLANTILLA_</w:t>
      </w:r>
      <w:r w:rsidR="004B3231">
        <w:rPr>
          <w:rFonts w:ascii="Verdana" w:hAnsi="Verdana"/>
          <w:b/>
          <w:bCs/>
        </w:rPr>
        <w:t>3</w:t>
      </w:r>
    </w:p>
    <w:p w14:paraId="058DB4A4" w14:textId="3AC82703" w:rsidR="00B77A26" w:rsidRPr="007140DE" w:rsidRDefault="00B77A26" w:rsidP="004B3231">
      <w:pPr>
        <w:spacing w:before="240" w:after="0"/>
        <w:rPr>
          <w:rFonts w:ascii="Verdana" w:hAnsi="Verdana"/>
        </w:rPr>
      </w:pPr>
      <w:r w:rsidRPr="007140DE">
        <w:rPr>
          <w:rFonts w:ascii="Verdana" w:hAnsi="Verdana"/>
        </w:rPr>
        <w:t xml:space="preserve">Esta </w:t>
      </w:r>
      <w:proofErr w:type="spellStart"/>
      <w:r w:rsidRPr="007140DE">
        <w:rPr>
          <w:rFonts w:ascii="Verdana" w:hAnsi="Verdana"/>
        </w:rPr>
        <w:t>plantilla</w:t>
      </w:r>
      <w:proofErr w:type="spellEnd"/>
      <w:r w:rsidRPr="007140DE">
        <w:rPr>
          <w:rFonts w:ascii="Verdana" w:hAnsi="Verdana"/>
        </w:rPr>
        <w:t xml:space="preserve"> </w:t>
      </w:r>
      <w:r w:rsidR="004B3231">
        <w:rPr>
          <w:rFonts w:ascii="Verdana" w:hAnsi="Verdana"/>
        </w:rPr>
        <w:t xml:space="preserve">la </w:t>
      </w:r>
      <w:proofErr w:type="spellStart"/>
      <w:r w:rsidR="004B3231">
        <w:rPr>
          <w:rFonts w:ascii="Verdana" w:hAnsi="Verdana"/>
        </w:rPr>
        <w:t>utilizas</w:t>
      </w:r>
      <w:proofErr w:type="spellEnd"/>
      <w:r w:rsidR="00DD285A">
        <w:rPr>
          <w:rFonts w:ascii="Verdana" w:hAnsi="Verdana"/>
        </w:rPr>
        <w:t xml:space="preserve"> para </w:t>
      </w:r>
      <w:proofErr w:type="spellStart"/>
      <w:r w:rsidR="00503140">
        <w:rPr>
          <w:rFonts w:ascii="Verdana" w:hAnsi="Verdana"/>
        </w:rPr>
        <w:t>realizar</w:t>
      </w:r>
      <w:proofErr w:type="spellEnd"/>
      <w:r w:rsidR="00503140">
        <w:rPr>
          <w:rFonts w:ascii="Verdana" w:hAnsi="Verdana"/>
        </w:rPr>
        <w:t xml:space="preserve"> la </w:t>
      </w:r>
      <w:proofErr w:type="spellStart"/>
      <w:r w:rsidR="00503140" w:rsidRPr="00503140">
        <w:rPr>
          <w:rFonts w:ascii="Verdana" w:hAnsi="Verdana"/>
          <w:b/>
          <w:bCs/>
        </w:rPr>
        <w:t>Actividad</w:t>
      </w:r>
      <w:proofErr w:type="spellEnd"/>
      <w:r w:rsidR="00503140" w:rsidRPr="00503140">
        <w:rPr>
          <w:rFonts w:ascii="Verdana" w:hAnsi="Verdana"/>
          <w:b/>
          <w:bCs/>
        </w:rPr>
        <w:t xml:space="preserve"> 5</w:t>
      </w:r>
      <w:r w:rsidR="00503140">
        <w:rPr>
          <w:rFonts w:ascii="Verdana" w:hAnsi="Verdana"/>
        </w:rPr>
        <w:t xml:space="preserve">. </w:t>
      </w:r>
      <w:proofErr w:type="spellStart"/>
      <w:r w:rsidR="00503140">
        <w:rPr>
          <w:rFonts w:ascii="Verdana" w:hAnsi="Verdana"/>
        </w:rPr>
        <w:t>Cumplimenta</w:t>
      </w:r>
      <w:proofErr w:type="spellEnd"/>
      <w:r w:rsidR="00503140">
        <w:rPr>
          <w:rFonts w:ascii="Verdana" w:hAnsi="Verdana"/>
        </w:rPr>
        <w:t xml:space="preserve"> lo </w:t>
      </w:r>
      <w:proofErr w:type="spellStart"/>
      <w:r w:rsidR="00503140">
        <w:rPr>
          <w:rFonts w:ascii="Verdana" w:hAnsi="Verdana"/>
        </w:rPr>
        <w:t>que</w:t>
      </w:r>
      <w:proofErr w:type="spellEnd"/>
      <w:r w:rsidR="00503140">
        <w:rPr>
          <w:rFonts w:ascii="Verdana" w:hAnsi="Verdana"/>
        </w:rPr>
        <w:t xml:space="preserve"> se indica.</w:t>
      </w:r>
    </w:p>
    <w:p w14:paraId="2857BE3D" w14:textId="3C27DC58" w:rsidR="00B77A26" w:rsidRDefault="00503140" w:rsidP="00B77A26">
      <w:p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Trabajas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el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supuesto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presentas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como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candidato</w:t>
      </w:r>
      <w:proofErr w:type="spellEnd"/>
      <w:r>
        <w:rPr>
          <w:rFonts w:ascii="Verdana" w:hAnsi="Verdana"/>
        </w:rPr>
        <w:t xml:space="preserve"> a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trabajo</w:t>
      </w:r>
      <w:proofErr w:type="spellEnd"/>
      <w:r>
        <w:rPr>
          <w:rFonts w:ascii="Verdana" w:hAnsi="Verdana"/>
        </w:rPr>
        <w:t xml:space="preserve"> real del SEF </w:t>
      </w:r>
      <w:proofErr w:type="spellStart"/>
      <w:r>
        <w:rPr>
          <w:rFonts w:ascii="Verdana" w:hAnsi="Verdana"/>
        </w:rPr>
        <w:t>siguiente</w:t>
      </w:r>
      <w:proofErr w:type="spellEnd"/>
      <w:r>
        <w:rPr>
          <w:rFonts w:ascii="Verdana" w:hAnsi="Verdana"/>
        </w:rPr>
        <w:t>:</w:t>
      </w:r>
    </w:p>
    <w:p w14:paraId="4836FBB9" w14:textId="240A52B1" w:rsidR="00503140" w:rsidRDefault="00503140" w:rsidP="00B77A26">
      <w:pPr>
        <w:spacing w:before="240" w:after="0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45E25126" wp14:editId="10CA15E9">
            <wp:extent cx="6317352" cy="2683510"/>
            <wp:effectExtent l="57150" t="57150" r="64770" b="59690"/>
            <wp:docPr id="3063149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1498" name="Imagen 3063149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24048" cy="2686355"/>
                    </a:xfrm>
                    <a:prstGeom prst="rect">
                      <a:avLst/>
                    </a:prstGeom>
                    <a:effectLst/>
                    <a:scene3d>
                      <a:camera prst="orthographicFront"/>
                      <a:lightRig rig="threePt" dir="t"/>
                    </a:scene3d>
                    <a:sp3d contourW="19050">
                      <a:contourClr>
                        <a:schemeClr val="accent3"/>
                      </a:contourClr>
                    </a:sp3d>
                  </pic:spPr>
                </pic:pic>
              </a:graphicData>
            </a:graphic>
          </wp:inline>
        </w:drawing>
      </w:r>
    </w:p>
    <w:p w14:paraId="6BC99B30" w14:textId="77777777" w:rsidR="00503140" w:rsidRDefault="00503140" w:rsidP="0050314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Recuerda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algo </w:t>
      </w:r>
      <w:proofErr w:type="spellStart"/>
      <w:r>
        <w:rPr>
          <w:rFonts w:ascii="Verdana" w:hAnsi="Verdana"/>
        </w:rPr>
        <w:t>muy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importante</w:t>
      </w:r>
      <w:proofErr w:type="spellEnd"/>
      <w:r>
        <w:rPr>
          <w:rFonts w:ascii="Verdana" w:hAnsi="Verdana"/>
        </w:rPr>
        <w:t xml:space="preserve"> al preparer </w:t>
      </w:r>
      <w:proofErr w:type="spellStart"/>
      <w:r>
        <w:rPr>
          <w:rFonts w:ascii="Verdana" w:hAnsi="Verdana"/>
        </w:rPr>
        <w:t>una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</w:t>
      </w:r>
      <w:proofErr w:type="gramStart"/>
      <w:r>
        <w:rPr>
          <w:rFonts w:ascii="Verdana" w:hAnsi="Verdana"/>
        </w:rPr>
        <w:t xml:space="preserve">de  </w:t>
      </w:r>
      <w:proofErr w:type="spellStart"/>
      <w:r>
        <w:rPr>
          <w:rFonts w:ascii="Verdana" w:hAnsi="Verdana"/>
        </w:rPr>
        <w:t>trabajo</w:t>
      </w:r>
      <w:proofErr w:type="spellEnd"/>
      <w:proofErr w:type="gramEnd"/>
      <w:r>
        <w:rPr>
          <w:rFonts w:ascii="Verdana" w:hAnsi="Verdana"/>
        </w:rPr>
        <w:t xml:space="preserve"> es </w:t>
      </w:r>
      <w:proofErr w:type="spellStart"/>
      <w:r>
        <w:rPr>
          <w:rFonts w:ascii="Verdana" w:hAnsi="Verdana"/>
        </w:rPr>
        <w:t>entender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todo</w:t>
      </w:r>
      <w:proofErr w:type="spellEnd"/>
      <w:r>
        <w:rPr>
          <w:rFonts w:ascii="Verdana" w:hAnsi="Verdana"/>
        </w:rPr>
        <w:t xml:space="preserve"> lo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indica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trabajo</w:t>
      </w:r>
      <w:proofErr w:type="spellEnd"/>
      <w:r>
        <w:rPr>
          <w:rFonts w:ascii="Verdana" w:hAnsi="Verdana"/>
        </w:rPr>
        <w:t xml:space="preserve">. </w:t>
      </w:r>
    </w:p>
    <w:p w14:paraId="0D620420" w14:textId="7FA1DB99" w:rsidR="00503140" w:rsidRDefault="00503140" w:rsidP="00503140">
      <w:pPr>
        <w:spacing w:before="240" w:after="0"/>
        <w:ind w:left="720"/>
        <w:rPr>
          <w:rFonts w:ascii="Verdana" w:hAnsi="Verdana"/>
        </w:rPr>
      </w:pPr>
      <w:proofErr w:type="spellStart"/>
      <w:r w:rsidRPr="00503140">
        <w:rPr>
          <w:rFonts w:ascii="Verdana" w:hAnsi="Verdana"/>
        </w:rPr>
        <w:t>Busca</w:t>
      </w:r>
      <w:proofErr w:type="spellEnd"/>
      <w:r w:rsidRPr="00503140">
        <w:rPr>
          <w:rFonts w:ascii="Verdana" w:hAnsi="Verdana"/>
        </w:rPr>
        <w:t xml:space="preserve"> </w:t>
      </w:r>
      <w:proofErr w:type="spellStart"/>
      <w:r w:rsidRPr="00503140">
        <w:rPr>
          <w:rFonts w:ascii="Verdana" w:hAnsi="Verdana"/>
        </w:rPr>
        <w:t>en</w:t>
      </w:r>
      <w:proofErr w:type="spellEnd"/>
      <w:r w:rsidRPr="00503140">
        <w:rPr>
          <w:rFonts w:ascii="Verdana" w:hAnsi="Verdana"/>
        </w:rPr>
        <w:t xml:space="preserve"> internet lo </w:t>
      </w:r>
      <w:proofErr w:type="spellStart"/>
      <w:r w:rsidRPr="00503140">
        <w:rPr>
          <w:rFonts w:ascii="Verdana" w:hAnsi="Verdana"/>
        </w:rPr>
        <w:t>que</w:t>
      </w:r>
      <w:proofErr w:type="spellEnd"/>
      <w:r w:rsidRPr="00503140">
        <w:rPr>
          <w:rFonts w:ascii="Verdana" w:hAnsi="Verdana"/>
        </w:rPr>
        <w:t xml:space="preserve"> no </w:t>
      </w:r>
      <w:proofErr w:type="spellStart"/>
      <w:r w:rsidRPr="00503140">
        <w:rPr>
          <w:rFonts w:ascii="Verdana" w:hAnsi="Verdana"/>
        </w:rPr>
        <w:t>entiend</w:t>
      </w:r>
      <w:r w:rsidR="00B36630">
        <w:rPr>
          <w:rFonts w:ascii="Verdana" w:hAnsi="Verdana"/>
        </w:rPr>
        <w:t>e</w:t>
      </w:r>
      <w:r w:rsidRPr="00503140">
        <w:rPr>
          <w:rFonts w:ascii="Verdana" w:hAnsi="Verdana"/>
        </w:rPr>
        <w:t>s</w:t>
      </w:r>
      <w:proofErr w:type="spellEnd"/>
      <w:r>
        <w:rPr>
          <w:rFonts w:ascii="Verdana" w:hAnsi="Verdana"/>
        </w:rPr>
        <w:t xml:space="preserve"> de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y </w:t>
      </w:r>
      <w:proofErr w:type="spellStart"/>
      <w:proofErr w:type="gramStart"/>
      <w:r>
        <w:rPr>
          <w:rFonts w:ascii="Verdana" w:hAnsi="Verdana"/>
        </w:rPr>
        <w:t>anota</w:t>
      </w:r>
      <w:proofErr w:type="spellEnd"/>
      <w:r>
        <w:rPr>
          <w:rFonts w:ascii="Verdana" w:hAnsi="Verdana"/>
        </w:rPr>
        <w:t xml:space="preserve">  </w:t>
      </w:r>
      <w:proofErr w:type="spellStart"/>
      <w:r w:rsidR="00B36630">
        <w:rPr>
          <w:rFonts w:ascii="Verdana" w:hAnsi="Verdana"/>
        </w:rPr>
        <w:t>su</w:t>
      </w:r>
      <w:proofErr w:type="spellEnd"/>
      <w:proofErr w:type="gramEnd"/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significado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una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vez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sepas</w:t>
      </w:r>
      <w:proofErr w:type="spellEnd"/>
      <w:r>
        <w:rPr>
          <w:rFonts w:ascii="Verdana" w:hAnsi="Verdana"/>
        </w:rPr>
        <w:t xml:space="preserve"> a </w:t>
      </w:r>
      <w:proofErr w:type="spellStart"/>
      <w:r>
        <w:rPr>
          <w:rFonts w:ascii="Verdana" w:hAnsi="Verdana"/>
        </w:rPr>
        <w:t>qué</w:t>
      </w:r>
      <w:proofErr w:type="spellEnd"/>
      <w:r>
        <w:rPr>
          <w:rFonts w:ascii="Verdana" w:hAnsi="Verdana"/>
        </w:rPr>
        <w:t xml:space="preserve"> se </w:t>
      </w:r>
      <w:proofErr w:type="spellStart"/>
      <w:r>
        <w:rPr>
          <w:rFonts w:ascii="Verdana" w:hAnsi="Verdana"/>
        </w:rPr>
        <w:t>refiere</w:t>
      </w:r>
      <w:proofErr w:type="spellEnd"/>
      <w:r>
        <w:rPr>
          <w:rFonts w:ascii="Verdana" w:hAnsi="Verdana"/>
        </w:rPr>
        <w:t>:</w:t>
      </w:r>
    </w:p>
    <w:p w14:paraId="6FDFBCDA" w14:textId="77777777" w:rsidR="00503140" w:rsidRPr="00503140" w:rsidRDefault="00503140" w:rsidP="00503140">
      <w:pPr>
        <w:spacing w:before="240" w:after="0"/>
        <w:ind w:left="72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503140" w:rsidRPr="007140DE" w14:paraId="41303197" w14:textId="77777777" w:rsidTr="00FF4430">
        <w:tc>
          <w:tcPr>
            <w:tcW w:w="4885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59BFC53D" w14:textId="0710C597" w:rsidR="00503140" w:rsidRPr="007140DE" w:rsidRDefault="00503140" w:rsidP="00FF4430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 xml:space="preserve">QUÉ </w:t>
            </w:r>
            <w:r w:rsidR="00B36630">
              <w:rPr>
                <w:rFonts w:ascii="Verdana" w:hAnsi="Verdana"/>
                <w:b/>
                <w:bCs/>
              </w:rPr>
              <w:t>NO ENTIENDO</w:t>
            </w:r>
          </w:p>
        </w:tc>
        <w:tc>
          <w:tcPr>
            <w:tcW w:w="4886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2CFEAC99" w14:textId="372FED57" w:rsidR="00503140" w:rsidRPr="007140DE" w:rsidRDefault="00503140" w:rsidP="00FF4430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 xml:space="preserve">QUÉ </w:t>
            </w:r>
            <w:r w:rsidR="00B36630">
              <w:rPr>
                <w:rFonts w:ascii="Verdana" w:hAnsi="Verdana"/>
                <w:b/>
                <w:bCs/>
              </w:rPr>
              <w:t>SIGNIFICA</w:t>
            </w:r>
          </w:p>
        </w:tc>
      </w:tr>
      <w:tr w:rsidR="00503140" w:rsidRPr="007140DE" w14:paraId="61DC5C86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70EB36AF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0A9DC6B2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503140" w:rsidRPr="007140DE" w14:paraId="6D6F093B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DD673EB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0729E627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503140" w:rsidRPr="007140DE" w14:paraId="521AE749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7C21CEF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4CDCEA72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B36630" w:rsidRPr="007140DE" w14:paraId="497E3614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39F5B37" w14:textId="77777777" w:rsidR="00B36630" w:rsidRPr="007140DE" w:rsidRDefault="00B3663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237B3A74" w14:textId="77777777" w:rsidR="00B36630" w:rsidRPr="007140DE" w:rsidRDefault="00B36630" w:rsidP="00FF4430">
            <w:pPr>
              <w:spacing w:before="240"/>
              <w:rPr>
                <w:rFonts w:ascii="Verdana" w:hAnsi="Verdana"/>
              </w:rPr>
            </w:pPr>
          </w:p>
        </w:tc>
      </w:tr>
    </w:tbl>
    <w:p w14:paraId="47A633D6" w14:textId="47857128" w:rsidR="00503140" w:rsidRDefault="00B36630" w:rsidP="00B3663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lastRenderedPageBreak/>
        <w:t>Ahora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sigue</w:t>
      </w:r>
      <w:proofErr w:type="spellEnd"/>
      <w:r>
        <w:rPr>
          <w:rFonts w:ascii="Verdana" w:hAnsi="Verdana"/>
        </w:rPr>
        <w:t xml:space="preserve"> </w:t>
      </w:r>
      <w:proofErr w:type="spellStart"/>
      <w:r w:rsidR="00DF678B">
        <w:rPr>
          <w:rFonts w:ascii="Verdana" w:hAnsi="Verdana"/>
        </w:rPr>
        <w:t>los</w:t>
      </w:r>
      <w:proofErr w:type="spellEnd"/>
      <w:r>
        <w:rPr>
          <w:rFonts w:ascii="Verdana" w:hAnsi="Verdana"/>
        </w:rPr>
        <w:t xml:space="preserve"> pasos para acceder a Gemini (u </w:t>
      </w:r>
      <w:proofErr w:type="spellStart"/>
      <w:r>
        <w:rPr>
          <w:rFonts w:ascii="Verdana" w:hAnsi="Verdana"/>
        </w:rPr>
        <w:t>otro</w:t>
      </w:r>
      <w:proofErr w:type="spellEnd"/>
      <w:r>
        <w:rPr>
          <w:rFonts w:ascii="Verdana" w:hAnsi="Verdana"/>
        </w:rPr>
        <w:t xml:space="preserve"> bot de IA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estés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acostumbrado</w:t>
      </w:r>
      <w:proofErr w:type="spellEnd"/>
      <w:r>
        <w:rPr>
          <w:rFonts w:ascii="Verdana" w:hAnsi="Verdana"/>
        </w:rPr>
        <w:t xml:space="preserve"> a usar):</w:t>
      </w:r>
    </w:p>
    <w:p w14:paraId="317B676C" w14:textId="29B1C54B" w:rsidR="00B36630" w:rsidRDefault="00DB625C" w:rsidP="00B36630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>Abre</w:t>
      </w:r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tu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cuenta</w:t>
      </w:r>
      <w:proofErr w:type="spellEnd"/>
      <w:r w:rsidR="00B36630">
        <w:rPr>
          <w:rFonts w:ascii="Verdana" w:hAnsi="Verdana"/>
        </w:rPr>
        <w:t xml:space="preserve"> de </w:t>
      </w:r>
      <w:proofErr w:type="spellStart"/>
      <w:r w:rsidR="00B36630">
        <w:rPr>
          <w:rFonts w:ascii="Verdana" w:hAnsi="Verdana"/>
        </w:rPr>
        <w:t>correo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educativo</w:t>
      </w:r>
      <w:proofErr w:type="spellEnd"/>
      <w:r w:rsidR="00B36630">
        <w:rPr>
          <w:rFonts w:ascii="Verdana" w:hAnsi="Verdana"/>
        </w:rPr>
        <w:t>.</w:t>
      </w:r>
    </w:p>
    <w:p w14:paraId="47854FA0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317A1419" w14:textId="52C14C27" w:rsidR="001E30BD" w:rsidRPr="00792DCB" w:rsidRDefault="00DB625C" w:rsidP="00B36630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Haz </w:t>
      </w:r>
      <w:proofErr w:type="spellStart"/>
      <w:r>
        <w:rPr>
          <w:rFonts w:ascii="Verdana" w:hAnsi="Verdana"/>
        </w:rPr>
        <w:t>clic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donde</w:t>
      </w:r>
      <w:proofErr w:type="spellEnd"/>
      <w:r>
        <w:rPr>
          <w:rFonts w:ascii="Verdana" w:hAnsi="Verdana"/>
        </w:rPr>
        <w:t xml:space="preserve"> indica la imagen</w:t>
      </w:r>
      <w:r w:rsidRPr="00DB625C">
        <w:rPr>
          <w:rFonts w:ascii="Verdana" w:hAnsi="Verdana"/>
          <w:i/>
          <w:iCs/>
        </w:rPr>
        <w:t>.</w:t>
      </w:r>
    </w:p>
    <w:p w14:paraId="0A41599F" w14:textId="77777777" w:rsidR="00792DCB" w:rsidRPr="00792DCB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</w:p>
    <w:p w14:paraId="02535C99" w14:textId="0CE74F8D" w:rsidR="00DB625C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  <w:r w:rsidRPr="00792DCB">
        <w:rPr>
          <w:rFonts w:ascii="Verdana" w:hAnsi="Verdana"/>
          <w:noProof/>
        </w:rPr>
        <w:drawing>
          <wp:inline distT="0" distB="0" distL="0" distR="0" wp14:anchorId="20E38ED2" wp14:editId="7A08C170">
            <wp:extent cx="2609850" cy="790864"/>
            <wp:effectExtent l="0" t="0" r="0" b="9525"/>
            <wp:docPr id="8721993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9931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9135" cy="79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396A8" w14:textId="77777777" w:rsidR="00792DCB" w:rsidRPr="00B36630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</w:p>
    <w:p w14:paraId="25E921E9" w14:textId="776B78AB" w:rsidR="00503140" w:rsidRPr="00792DCB" w:rsidRDefault="00792DCB" w:rsidP="00792DC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Clic</w:t>
      </w:r>
      <w:proofErr w:type="spellEnd"/>
      <w:r>
        <w:rPr>
          <w:rFonts w:ascii="Verdana" w:hAnsi="Verdana"/>
        </w:rPr>
        <w:t xml:space="preserve"> en </w:t>
      </w:r>
      <w:r w:rsidRPr="00DB625C">
        <w:rPr>
          <w:rFonts w:ascii="Verdana" w:hAnsi="Verdana"/>
          <w:i/>
          <w:iCs/>
        </w:rPr>
        <w:t>Gemini</w:t>
      </w:r>
      <w:r>
        <w:rPr>
          <w:rFonts w:ascii="Verdana" w:hAnsi="Verdana"/>
          <w:i/>
          <w:iCs/>
        </w:rPr>
        <w:t>.</w:t>
      </w:r>
    </w:p>
    <w:p w14:paraId="2CF49A60" w14:textId="26F1EDC1" w:rsidR="00792DCB" w:rsidRDefault="00792DCB" w:rsidP="00792DCB">
      <w:pPr>
        <w:spacing w:before="240" w:after="0"/>
        <w:rPr>
          <w:rFonts w:ascii="Verdana" w:hAnsi="Verdana"/>
        </w:rPr>
      </w:pPr>
      <w:r w:rsidRPr="00792DCB">
        <w:rPr>
          <w:rFonts w:ascii="Verdana" w:hAnsi="Verdana"/>
          <w:noProof/>
        </w:rPr>
        <w:drawing>
          <wp:anchor distT="0" distB="0" distL="114300" distR="114300" simplePos="0" relativeHeight="251658240" behindDoc="0" locked="0" layoutInCell="1" allowOverlap="1" wp14:anchorId="233DDDA2" wp14:editId="59ADCA24">
            <wp:simplePos x="0" y="0"/>
            <wp:positionH relativeFrom="column">
              <wp:posOffset>711200</wp:posOffset>
            </wp:positionH>
            <wp:positionV relativeFrom="paragraph">
              <wp:posOffset>161925</wp:posOffset>
            </wp:positionV>
            <wp:extent cx="2038985" cy="1615440"/>
            <wp:effectExtent l="0" t="0" r="0" b="3810"/>
            <wp:wrapThrough wrapText="bothSides">
              <wp:wrapPolygon edited="0">
                <wp:start x="0" y="0"/>
                <wp:lineTo x="0" y="21396"/>
                <wp:lineTo x="21391" y="21396"/>
                <wp:lineTo x="21391" y="0"/>
                <wp:lineTo x="0" y="0"/>
              </wp:wrapPolygon>
            </wp:wrapThrough>
            <wp:docPr id="8251179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1792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8F43E0" w14:textId="2BA6CFAA" w:rsidR="00792DCB" w:rsidRPr="00792DCB" w:rsidRDefault="00792DCB" w:rsidP="00792DCB">
      <w:pPr>
        <w:spacing w:before="240" w:after="0"/>
        <w:rPr>
          <w:rFonts w:ascii="Verdana" w:hAnsi="Verdana"/>
        </w:rPr>
      </w:pPr>
    </w:p>
    <w:p w14:paraId="6E786331" w14:textId="264101E1" w:rsidR="00DB625C" w:rsidRDefault="00DB625C" w:rsidP="00503140">
      <w:pPr>
        <w:spacing w:before="240" w:after="0"/>
        <w:rPr>
          <w:rFonts w:ascii="Verdana" w:hAnsi="Verdana"/>
        </w:rPr>
      </w:pPr>
    </w:p>
    <w:p w14:paraId="6EF2E424" w14:textId="77777777" w:rsidR="00DB625C" w:rsidRDefault="00DB625C" w:rsidP="00503140">
      <w:pPr>
        <w:spacing w:before="240" w:after="0"/>
        <w:rPr>
          <w:rFonts w:ascii="Verdana" w:hAnsi="Verdana"/>
        </w:rPr>
      </w:pPr>
    </w:p>
    <w:p w14:paraId="3748EB6B" w14:textId="77777777" w:rsidR="00DB625C" w:rsidRDefault="00DB625C" w:rsidP="00503140">
      <w:pPr>
        <w:spacing w:before="240" w:after="0"/>
        <w:rPr>
          <w:rFonts w:ascii="Verdana" w:hAnsi="Verdana"/>
        </w:rPr>
      </w:pPr>
    </w:p>
    <w:p w14:paraId="2E519648" w14:textId="77777777" w:rsidR="00792DCB" w:rsidRDefault="00792DCB" w:rsidP="00503140">
      <w:pPr>
        <w:spacing w:before="240" w:after="0"/>
        <w:rPr>
          <w:rFonts w:ascii="Verdana" w:hAnsi="Verdana"/>
        </w:rPr>
      </w:pPr>
    </w:p>
    <w:p w14:paraId="0A4D790D" w14:textId="364C4068" w:rsidR="00792DCB" w:rsidRDefault="00DF678B" w:rsidP="00792DC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La </w:t>
      </w:r>
      <w:proofErr w:type="spellStart"/>
      <w:r>
        <w:rPr>
          <w:rFonts w:ascii="Verdana" w:hAnsi="Verdana"/>
        </w:rPr>
        <w:t>interfaz</w:t>
      </w:r>
      <w:proofErr w:type="spellEnd"/>
      <w:r>
        <w:rPr>
          <w:rFonts w:ascii="Verdana" w:hAnsi="Verdana"/>
        </w:rPr>
        <w:t xml:space="preserve"> se </w:t>
      </w:r>
      <w:proofErr w:type="spellStart"/>
      <w:r>
        <w:rPr>
          <w:rFonts w:ascii="Verdana" w:hAnsi="Verdana"/>
        </w:rPr>
        <w:t>parece</w:t>
      </w:r>
      <w:proofErr w:type="spellEnd"/>
      <w:r>
        <w:rPr>
          <w:rFonts w:ascii="Verdana" w:hAnsi="Verdana"/>
        </w:rPr>
        <w:t xml:space="preserve"> a la imagen:</w:t>
      </w:r>
    </w:p>
    <w:p w14:paraId="738C122A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540F56B0" w14:textId="22754951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428B5CBC" wp14:editId="6C692886">
            <wp:extent cx="4819650" cy="1510283"/>
            <wp:effectExtent l="0" t="0" r="0" b="0"/>
            <wp:docPr id="9396831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998" cy="152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DB0E4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41B10AD" w14:textId="15757666" w:rsidR="00DF678B" w:rsidRDefault="00DF678B" w:rsidP="00DF678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En </w:t>
      </w:r>
      <w:proofErr w:type="spellStart"/>
      <w:r>
        <w:rPr>
          <w:rFonts w:ascii="Verdana" w:hAnsi="Verdana"/>
        </w:rPr>
        <w:t>el</w:t>
      </w:r>
      <w:proofErr w:type="spellEnd"/>
      <w:r>
        <w:rPr>
          <w:rFonts w:ascii="Verdana" w:hAnsi="Verdana"/>
        </w:rPr>
        <w:t xml:space="preserve"> modo de </w:t>
      </w:r>
      <w:proofErr w:type="spellStart"/>
      <w:r>
        <w:rPr>
          <w:rFonts w:ascii="Verdana" w:hAnsi="Verdana"/>
        </w:rPr>
        <w:t>funcionamiento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selecciona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DF678B">
        <w:rPr>
          <w:rFonts w:ascii="Verdana" w:hAnsi="Verdana"/>
          <w:i/>
          <w:iCs/>
        </w:rPr>
        <w:t>Razonamiento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así</w:t>
      </w:r>
      <w:proofErr w:type="spellEnd"/>
      <w:r>
        <w:rPr>
          <w:rFonts w:ascii="Verdana" w:hAnsi="Verdana"/>
        </w:rPr>
        <w:t xml:space="preserve"> las </w:t>
      </w:r>
      <w:proofErr w:type="spellStart"/>
      <w:r>
        <w:rPr>
          <w:rFonts w:ascii="Verdana" w:hAnsi="Verdana"/>
        </w:rPr>
        <w:t>respuestas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proporcione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serán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más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completas</w:t>
      </w:r>
      <w:proofErr w:type="spellEnd"/>
      <w:r>
        <w:rPr>
          <w:rFonts w:ascii="Verdana" w:hAnsi="Verdana"/>
        </w:rPr>
        <w:t>.</w:t>
      </w:r>
    </w:p>
    <w:p w14:paraId="38929132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406BB87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2A20F586" w14:textId="77777777" w:rsidR="004E621F" w:rsidRDefault="004E621F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D1DD1ED" w14:textId="77777777" w:rsidR="004E621F" w:rsidRDefault="004E621F" w:rsidP="00DF678B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La </w:t>
      </w:r>
      <w:proofErr w:type="spellStart"/>
      <w:r>
        <w:rPr>
          <w:rFonts w:ascii="Verdana" w:hAnsi="Verdana"/>
        </w:rPr>
        <w:t>primera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orden</w:t>
      </w:r>
      <w:proofErr w:type="spellEnd"/>
      <w:r w:rsidR="00DF678B">
        <w:rPr>
          <w:rFonts w:ascii="Verdana" w:hAnsi="Verdana"/>
        </w:rPr>
        <w:t xml:space="preserve"> </w:t>
      </w:r>
      <w:r>
        <w:rPr>
          <w:rFonts w:ascii="Verdana" w:hAnsi="Verdana"/>
        </w:rPr>
        <w:t>(</w:t>
      </w:r>
      <w:r w:rsidR="00DF678B">
        <w:rPr>
          <w:rFonts w:ascii="Verdana" w:hAnsi="Verdana"/>
        </w:rPr>
        <w:t>prompt</w:t>
      </w:r>
      <w:r>
        <w:rPr>
          <w:rFonts w:ascii="Verdana" w:hAnsi="Verdana"/>
        </w:rPr>
        <w:t xml:space="preserve">) para </w:t>
      </w:r>
      <w:proofErr w:type="spellStart"/>
      <w:r>
        <w:rPr>
          <w:rFonts w:ascii="Verdana" w:hAnsi="Verdana"/>
        </w:rPr>
        <w:t>dar</w:t>
      </w:r>
      <w:proofErr w:type="spellEnd"/>
      <w:r>
        <w:rPr>
          <w:rFonts w:ascii="Verdana" w:hAnsi="Verdana"/>
        </w:rPr>
        <w:t xml:space="preserve"> a la IA es:</w:t>
      </w:r>
    </w:p>
    <w:p w14:paraId="44FCCFF5" w14:textId="77777777" w:rsidR="0041151F" w:rsidRDefault="0041151F" w:rsidP="0041151F">
      <w:pPr>
        <w:pStyle w:val="Prrafodelista"/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174"/>
      </w:tblGrid>
      <w:tr w:rsidR="0041151F" w14:paraId="3C0E967A" w14:textId="77777777" w:rsidTr="0041151F">
        <w:tc>
          <w:tcPr>
            <w:tcW w:w="10174" w:type="dxa"/>
            <w:tcMar>
              <w:bottom w:w="85" w:type="dxa"/>
            </w:tcMar>
            <w:vAlign w:val="center"/>
          </w:tcPr>
          <w:p w14:paraId="77E86A18" w14:textId="3B7DE8CB" w:rsidR="0041151F" w:rsidRDefault="0041151F" w:rsidP="004E621F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PROMPT </w:t>
            </w:r>
            <w:r>
              <w:rPr>
                <w:rFonts w:ascii="Verdana" w:hAnsi="Verdana"/>
              </w:rPr>
              <w:t>(</w:t>
            </w:r>
            <w:proofErr w:type="spellStart"/>
            <w:r>
              <w:rPr>
                <w:rFonts w:ascii="Verdana" w:hAnsi="Verdana"/>
              </w:rPr>
              <w:t>copia</w:t>
            </w:r>
            <w:proofErr w:type="spellEnd"/>
            <w:r>
              <w:rPr>
                <w:rFonts w:ascii="Verdana" w:hAnsi="Verdana"/>
              </w:rPr>
              <w:t xml:space="preserve">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 w:rsidR="007B0E37">
              <w:rPr>
                <w:rFonts w:ascii="Verdana" w:hAnsi="Verdana"/>
              </w:rPr>
              <w:t xml:space="preserve"> </w:t>
            </w:r>
            <w:proofErr w:type="spellStart"/>
            <w:r w:rsidR="007B0E37">
              <w:rPr>
                <w:rFonts w:ascii="Verdana" w:hAnsi="Verdana"/>
              </w:rPr>
              <w:t>en</w:t>
            </w:r>
            <w:proofErr w:type="spellEnd"/>
            <w:r w:rsidR="007B0E37">
              <w:rPr>
                <w:rFonts w:ascii="Verdana" w:hAnsi="Verdana"/>
              </w:rPr>
              <w:t xml:space="preserve"> la IA</w:t>
            </w:r>
            <w:r>
              <w:rPr>
                <w:rFonts w:ascii="Verdana" w:hAnsi="Verdana"/>
              </w:rPr>
              <w:t>):</w:t>
            </w:r>
          </w:p>
          <w:p w14:paraId="476D02BB" w14:textId="58D12EB5" w:rsidR="0041151F" w:rsidRPr="0041151F" w:rsidRDefault="0041151F" w:rsidP="004E621F">
            <w:pPr>
              <w:spacing w:before="240"/>
              <w:rPr>
                <w:rFonts w:ascii="Verdana" w:hAnsi="Verdana"/>
                <w:color w:val="501000"/>
              </w:rPr>
            </w:pPr>
            <w:r w:rsidRPr="0041151F">
              <w:rPr>
                <w:rFonts w:ascii="Verdana" w:hAnsi="Verdana"/>
                <w:color w:val="227ACB"/>
              </w:rPr>
              <w:t xml:space="preserve">Eres un </w:t>
            </w:r>
            <w:proofErr w:type="spellStart"/>
            <w:r w:rsidRPr="0041151F">
              <w:rPr>
                <w:rFonts w:ascii="Verdana" w:hAnsi="Verdana"/>
                <w:color w:val="227ACB"/>
              </w:rPr>
              <w:t>experto</w:t>
            </w:r>
            <w:proofErr w:type="spellEnd"/>
            <w:r w:rsidRPr="0041151F">
              <w:rPr>
                <w:rFonts w:ascii="Verdana" w:hAnsi="Verdana"/>
                <w:color w:val="227ACB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227ACB"/>
              </w:rPr>
              <w:t>profesional</w:t>
            </w:r>
            <w:proofErr w:type="spellEnd"/>
            <w:r w:rsidRPr="0041151F">
              <w:rPr>
                <w:rFonts w:ascii="Verdana" w:hAnsi="Verdana"/>
                <w:color w:val="227ACB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227ACB"/>
              </w:rPr>
              <w:t>recursos</w:t>
            </w:r>
            <w:proofErr w:type="spellEnd"/>
            <w:r w:rsidRPr="0041151F">
              <w:rPr>
                <w:rFonts w:ascii="Verdana" w:hAnsi="Verdana"/>
                <w:color w:val="227ACB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227ACB"/>
              </w:rPr>
              <w:t>humanos</w:t>
            </w:r>
            <w:proofErr w:type="spellEnd"/>
            <w:r w:rsidRPr="0041151F">
              <w:rPr>
                <w:rFonts w:ascii="Verdana" w:hAnsi="Verdana"/>
                <w:color w:val="227ACB"/>
              </w:rPr>
              <w:t xml:space="preserve">.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Estás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entrevistando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candidatos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para la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siguiente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oferta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trabajo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: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dependiente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comercio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.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Funciones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atención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al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público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y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venta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ropa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y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textil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.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Requisitos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: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conocimientos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básicos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informática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TPV, control de stock e </w:t>
            </w:r>
            <w:proofErr w:type="spellStart"/>
            <w:proofErr w:type="gramStart"/>
            <w:r w:rsidRPr="0041151F">
              <w:rPr>
                <w:rFonts w:ascii="Verdana" w:hAnsi="Verdana"/>
                <w:color w:val="C00000"/>
              </w:rPr>
              <w:t>inventario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habilidades</w:t>
            </w:r>
            <w:proofErr w:type="spellEnd"/>
            <w:proofErr w:type="gramEnd"/>
            <w:r w:rsidRPr="0041151F">
              <w:rPr>
                <w:rFonts w:ascii="Verdana" w:hAnsi="Verdana"/>
                <w:color w:val="C00000"/>
              </w:rPr>
              <w:t xml:space="preserve"> para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atención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al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cliente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. Se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ofrece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: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contrato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laboral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indefinido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jornada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parcial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24 horas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semanales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de lunes a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sábado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de 17:00 a 21:00 horas. Nivel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profesional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: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ayudantes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, auxiliar </w:t>
            </w:r>
            <w:proofErr w:type="spellStart"/>
            <w:r w:rsidRPr="0041151F">
              <w:rPr>
                <w:rFonts w:ascii="Verdana" w:hAnsi="Verdana"/>
                <w:color w:val="C00000"/>
              </w:rPr>
              <w:t>nivel</w:t>
            </w:r>
            <w:proofErr w:type="spellEnd"/>
            <w:r w:rsidRPr="0041151F">
              <w:rPr>
                <w:rFonts w:ascii="Verdana" w:hAnsi="Verdana"/>
                <w:color w:val="C00000"/>
              </w:rPr>
              <w:t xml:space="preserve"> de entrada</w:t>
            </w:r>
            <w:r w:rsidRPr="0041151F">
              <w:rPr>
                <w:rFonts w:ascii="Verdana" w:hAnsi="Verdana"/>
              </w:rPr>
              <w:t xml:space="preserve">.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Quiero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un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listado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de las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preguntas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que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les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harías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a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los</w:t>
            </w:r>
            <w:proofErr w:type="spellEnd"/>
            <w:r w:rsidRPr="0041151F">
              <w:rPr>
                <w:rFonts w:ascii="Verdana" w:hAnsi="Verdana"/>
                <w:color w:val="501000"/>
              </w:rPr>
              <w:t xml:space="preserve"> </w:t>
            </w:r>
            <w:proofErr w:type="spellStart"/>
            <w:r w:rsidRPr="0041151F">
              <w:rPr>
                <w:rFonts w:ascii="Verdana" w:hAnsi="Verdana"/>
                <w:color w:val="501000"/>
              </w:rPr>
              <w:t>candidatos</w:t>
            </w:r>
            <w:proofErr w:type="spellEnd"/>
            <w:r w:rsidRPr="0041151F">
              <w:rPr>
                <w:rFonts w:ascii="Verdana" w:hAnsi="Verdana"/>
                <w:color w:val="501000"/>
              </w:rPr>
              <w:t>.</w:t>
            </w:r>
          </w:p>
        </w:tc>
      </w:tr>
      <w:tr w:rsidR="0041151F" w14:paraId="69724425" w14:textId="77777777" w:rsidTr="0041151F">
        <w:tc>
          <w:tcPr>
            <w:tcW w:w="10174" w:type="dxa"/>
            <w:tcMar>
              <w:bottom w:w="85" w:type="dxa"/>
            </w:tcMar>
            <w:vAlign w:val="center"/>
          </w:tcPr>
          <w:p w14:paraId="33E4E402" w14:textId="0D18B96C" w:rsidR="0041151F" w:rsidRDefault="0041151F" w:rsidP="004E621F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ANOTA LAS PREGUNTAS QUE </w:t>
            </w:r>
            <w:r w:rsidR="007B0E37">
              <w:rPr>
                <w:rFonts w:ascii="Verdana" w:hAnsi="Verdana"/>
                <w:b/>
                <w:bCs/>
              </w:rPr>
              <w:t>RESPONDE</w:t>
            </w:r>
            <w:r>
              <w:rPr>
                <w:rFonts w:ascii="Verdana" w:hAnsi="Verdana"/>
              </w:rPr>
              <w:t>:</w:t>
            </w:r>
          </w:p>
          <w:p w14:paraId="35962C85" w14:textId="77777777" w:rsidR="0041151F" w:rsidRDefault="0041151F" w:rsidP="004E621F">
            <w:pPr>
              <w:spacing w:before="240"/>
              <w:rPr>
                <w:rFonts w:ascii="Verdana" w:hAnsi="Verdana"/>
              </w:rPr>
            </w:pPr>
          </w:p>
          <w:p w14:paraId="16AF984B" w14:textId="0EF2E7C7" w:rsidR="0041151F" w:rsidRDefault="0041151F" w:rsidP="004E621F">
            <w:pPr>
              <w:spacing w:before="240"/>
              <w:rPr>
                <w:rFonts w:ascii="Verdana" w:hAnsi="Verdana"/>
              </w:rPr>
            </w:pPr>
          </w:p>
        </w:tc>
      </w:tr>
    </w:tbl>
    <w:p w14:paraId="4106E74C" w14:textId="132B845B" w:rsidR="00DB625C" w:rsidRDefault="0041151F" w:rsidP="0050314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Ahora</w:t>
      </w:r>
      <w:proofErr w:type="spellEnd"/>
      <w:r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vamos</w:t>
      </w:r>
      <w:proofErr w:type="spellEnd"/>
      <w:r w:rsidR="007B0E37">
        <w:rPr>
          <w:rFonts w:ascii="Verdana" w:hAnsi="Verdana"/>
        </w:rPr>
        <w:t xml:space="preserve"> a </w:t>
      </w:r>
      <w:proofErr w:type="spellStart"/>
      <w:r w:rsidR="007B0E37">
        <w:rPr>
          <w:rFonts w:ascii="Verdana" w:hAnsi="Verdana"/>
        </w:rPr>
        <w:t>simular</w:t>
      </w:r>
      <w:proofErr w:type="spellEnd"/>
      <w:r w:rsidR="007B0E37">
        <w:rPr>
          <w:rFonts w:ascii="Verdana" w:hAnsi="Verdana"/>
        </w:rPr>
        <w:t xml:space="preserve"> la </w:t>
      </w:r>
      <w:proofErr w:type="spellStart"/>
      <w:r w:rsidR="007B0E37">
        <w:rPr>
          <w:rFonts w:ascii="Verdana" w:hAnsi="Verdana"/>
        </w:rPr>
        <w:t>entrevista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como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si</w:t>
      </w:r>
      <w:proofErr w:type="spellEnd"/>
      <w:r w:rsidR="007B0E37">
        <w:rPr>
          <w:rFonts w:ascii="Verdana" w:hAnsi="Verdana"/>
        </w:rPr>
        <w:t xml:space="preserve"> fuera real. </w:t>
      </w:r>
      <w:r w:rsidR="00B67B4C">
        <w:rPr>
          <w:rFonts w:ascii="Verdana" w:hAnsi="Verdana"/>
        </w:rPr>
        <w:t xml:space="preserve">La IA es </w:t>
      </w:r>
      <w:proofErr w:type="spellStart"/>
      <w:r w:rsidR="00B67B4C">
        <w:rPr>
          <w:rFonts w:ascii="Verdana" w:hAnsi="Verdana"/>
        </w:rPr>
        <w:t>el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entrevistador</w:t>
      </w:r>
      <w:proofErr w:type="spellEnd"/>
      <w:r w:rsidR="00B67B4C">
        <w:rPr>
          <w:rFonts w:ascii="Verdana" w:hAnsi="Verdana"/>
        </w:rPr>
        <w:t xml:space="preserve"> y </w:t>
      </w:r>
      <w:proofErr w:type="spellStart"/>
      <w:r w:rsidR="00B67B4C">
        <w:rPr>
          <w:rFonts w:ascii="Verdana" w:hAnsi="Verdana"/>
        </w:rPr>
        <w:t>tu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el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candidato</w:t>
      </w:r>
      <w:proofErr w:type="spellEnd"/>
      <w:r w:rsidR="00B67B4C">
        <w:rPr>
          <w:rFonts w:ascii="Verdana" w:hAnsi="Verdana"/>
        </w:rPr>
        <w:t>.</w:t>
      </w:r>
      <w:r w:rsidR="007B6733">
        <w:rPr>
          <w:rFonts w:ascii="Verdana" w:hAnsi="Verdana"/>
        </w:rPr>
        <w:t xml:space="preserve"> </w:t>
      </w:r>
      <w:proofErr w:type="gramStart"/>
      <w:r w:rsidR="007B0E37">
        <w:rPr>
          <w:rFonts w:ascii="Verdana" w:hAnsi="Verdana"/>
        </w:rPr>
        <w:t>V</w:t>
      </w:r>
      <w:r>
        <w:rPr>
          <w:rFonts w:ascii="Verdana" w:hAnsi="Verdana"/>
        </w:rPr>
        <w:t>as</w:t>
      </w:r>
      <w:proofErr w:type="gramEnd"/>
      <w:r>
        <w:rPr>
          <w:rFonts w:ascii="Verdana" w:hAnsi="Verdana"/>
        </w:rPr>
        <w:t xml:space="preserve"> a usar </w:t>
      </w:r>
      <w:proofErr w:type="spellStart"/>
      <w:r>
        <w:rPr>
          <w:rFonts w:ascii="Verdana" w:hAnsi="Verdana"/>
        </w:rPr>
        <w:t>otro</w:t>
      </w:r>
      <w:proofErr w:type="spellEnd"/>
      <w:r>
        <w:rPr>
          <w:rFonts w:ascii="Verdana" w:hAnsi="Verdana"/>
        </w:rPr>
        <w:t xml:space="preserve"> prompt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ordena</w:t>
      </w:r>
      <w:proofErr w:type="spellEnd"/>
      <w:r>
        <w:rPr>
          <w:rFonts w:ascii="Verdana" w:hAnsi="Verdana"/>
        </w:rPr>
        <w:t xml:space="preserve"> a la IA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vaya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haciend</w:t>
      </w:r>
      <w:r w:rsidR="007B0E37">
        <w:rPr>
          <w:rFonts w:ascii="Verdana" w:hAnsi="Verdana"/>
        </w:rPr>
        <w:t>o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sucesivamente</w:t>
      </w:r>
      <w:proofErr w:type="spellEnd"/>
      <w:r>
        <w:rPr>
          <w:rFonts w:ascii="Verdana" w:hAnsi="Verdana"/>
        </w:rPr>
        <w:t xml:space="preserve"> las</w:t>
      </w:r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mismas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preguntas</w:t>
      </w:r>
      <w:proofErr w:type="spellEnd"/>
      <w:r>
        <w:rPr>
          <w:rFonts w:ascii="Verdana" w:hAnsi="Verdana"/>
        </w:rPr>
        <w:t xml:space="preserve"> y vas </w:t>
      </w:r>
      <w:proofErr w:type="gramStart"/>
      <w:r>
        <w:rPr>
          <w:rFonts w:ascii="Verdana" w:hAnsi="Verdana"/>
        </w:rPr>
        <w:t>a</w:t>
      </w:r>
      <w:proofErr w:type="gram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escribir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respuesta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darías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como</w:t>
      </w:r>
      <w:proofErr w:type="spellEnd"/>
      <w:r>
        <w:rPr>
          <w:rFonts w:ascii="Verdana" w:hAnsi="Verdana"/>
        </w:rPr>
        <w:t xml:space="preserve"> si </w:t>
      </w:r>
      <w:proofErr w:type="spellStart"/>
      <w:r>
        <w:rPr>
          <w:rFonts w:ascii="Verdana" w:hAnsi="Verdana"/>
        </w:rPr>
        <w:t>estuvieras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en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real. </w:t>
      </w:r>
    </w:p>
    <w:p w14:paraId="22DF498B" w14:textId="0E5BAC74" w:rsidR="007B6733" w:rsidRPr="007B6733" w:rsidRDefault="007B6733" w:rsidP="007B6733">
      <w:pPr>
        <w:spacing w:before="240" w:after="0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6DF3913D" wp14:editId="5CAD0CE6">
            <wp:extent cx="4086159" cy="2228850"/>
            <wp:effectExtent l="0" t="0" r="0" b="0"/>
            <wp:docPr id="191407168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71681" name="Imagen 191407168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50883" cy="22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31EA3" w14:textId="77777777" w:rsidR="007B0E37" w:rsidRDefault="007B0E37" w:rsidP="007B0E37">
      <w:pPr>
        <w:pStyle w:val="Prrafodelista"/>
        <w:spacing w:before="240" w:after="0"/>
        <w:rPr>
          <w:rFonts w:ascii="Verdana" w:hAnsi="Verdana"/>
        </w:rPr>
      </w:pPr>
    </w:p>
    <w:p w14:paraId="0962556C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27DD3E4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5A596854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470C2909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8C1176E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B37D073" w14:textId="1744A326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Completa la </w:t>
      </w:r>
      <w:proofErr w:type="spellStart"/>
      <w:r>
        <w:rPr>
          <w:rFonts w:ascii="Verdana" w:hAnsi="Verdana"/>
        </w:rPr>
        <w:t>tabla</w:t>
      </w:r>
      <w:proofErr w:type="spellEnd"/>
      <w:r>
        <w:rPr>
          <w:rFonts w:ascii="Verdana" w:hAnsi="Verdana"/>
        </w:rPr>
        <w:t>:</w:t>
      </w:r>
    </w:p>
    <w:p w14:paraId="38CE958A" w14:textId="77777777" w:rsidR="007B6733" w:rsidRPr="007B0E37" w:rsidRDefault="007B6733" w:rsidP="007B0E37">
      <w:pPr>
        <w:pStyle w:val="Prrafodelista"/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7B0E37" w:rsidRPr="007140DE" w14:paraId="0E60B6C9" w14:textId="77777777" w:rsidTr="007B6733">
        <w:tc>
          <w:tcPr>
            <w:tcW w:w="9771" w:type="dxa"/>
            <w:gridSpan w:val="2"/>
            <w:shd w:val="clear" w:color="auto" w:fill="FFFFFF" w:themeFill="background1"/>
            <w:tcMar>
              <w:top w:w="0" w:type="dxa"/>
              <w:bottom w:w="85" w:type="dxa"/>
            </w:tcMar>
            <w:vAlign w:val="center"/>
          </w:tcPr>
          <w:p w14:paraId="2D114877" w14:textId="77777777" w:rsidR="007B0E37" w:rsidRDefault="00B67B4C" w:rsidP="007B0E37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PROMPT </w:t>
            </w:r>
            <w:r>
              <w:rPr>
                <w:rFonts w:ascii="Verdana" w:hAnsi="Verdana"/>
              </w:rPr>
              <w:t>(</w:t>
            </w:r>
            <w:proofErr w:type="spellStart"/>
            <w:r>
              <w:rPr>
                <w:rFonts w:ascii="Verdana" w:hAnsi="Verdana"/>
              </w:rPr>
              <w:t>copia</w:t>
            </w:r>
            <w:proofErr w:type="spellEnd"/>
            <w:r>
              <w:rPr>
                <w:rFonts w:ascii="Verdana" w:hAnsi="Verdana"/>
              </w:rPr>
              <w:t xml:space="preserve">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en</w:t>
            </w:r>
            <w:proofErr w:type="spellEnd"/>
            <w:r>
              <w:rPr>
                <w:rFonts w:ascii="Verdana" w:hAnsi="Verdana"/>
              </w:rPr>
              <w:t xml:space="preserve"> la IA):</w:t>
            </w:r>
          </w:p>
          <w:p w14:paraId="67CF14E0" w14:textId="2E70F067" w:rsidR="00B67B4C" w:rsidRPr="00B67B4C" w:rsidRDefault="00B67B4C" w:rsidP="007B0E37">
            <w:pPr>
              <w:spacing w:before="240"/>
              <w:rPr>
                <w:rFonts w:ascii="Verdana" w:hAnsi="Verdana"/>
              </w:rPr>
            </w:pPr>
            <w:proofErr w:type="spellStart"/>
            <w:r w:rsidRPr="007B6733">
              <w:rPr>
                <w:rFonts w:ascii="Verdana" w:hAnsi="Verdana"/>
                <w:color w:val="0065B4"/>
              </w:rPr>
              <w:t>Ahora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quiero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que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te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comportes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como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entrevistador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y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vayas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realizando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las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mismas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preguntas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anteriores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en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el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mismo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orden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en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que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has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hecho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el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listado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. Las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voy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a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contestar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como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si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fuera un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candidato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al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puesto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de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trabajo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.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Quiero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que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comentes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la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idoneidad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de la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respuesta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</w:t>
            </w:r>
            <w:proofErr w:type="spellStart"/>
            <w:r w:rsidRPr="007B6733">
              <w:rPr>
                <w:rFonts w:ascii="Verdana" w:hAnsi="Verdana"/>
                <w:color w:val="0065B4"/>
              </w:rPr>
              <w:t>que</w:t>
            </w:r>
            <w:proofErr w:type="spellEnd"/>
            <w:r w:rsidRPr="007B6733">
              <w:rPr>
                <w:rFonts w:ascii="Verdana" w:hAnsi="Verdana"/>
                <w:color w:val="0065B4"/>
              </w:rPr>
              <w:t xml:space="preserve"> he dado.</w:t>
            </w:r>
          </w:p>
        </w:tc>
      </w:tr>
      <w:tr w:rsidR="00B77A26" w:rsidRPr="007140DE" w14:paraId="72644427" w14:textId="77777777" w:rsidTr="007B6733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2F50F597" w14:textId="69F34F82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4FEA8104" w14:textId="363E1481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7B6733" w:rsidRPr="007140DE" w14:paraId="0C63A438" w14:textId="77777777" w:rsidTr="00B60A7F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53CAC7CE" w14:textId="77777777" w:rsidR="007B6733" w:rsidRDefault="007B6733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C44F479" w14:textId="21E3B3CA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7B6733" w:rsidRPr="007140DE" w14:paraId="70B1368C" w14:textId="77777777" w:rsidTr="007B6733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3C750798" w14:textId="6B1F9774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comentario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hace la IA a tu respuesta?</w:t>
            </w:r>
          </w:p>
        </w:tc>
      </w:tr>
      <w:tr w:rsidR="007B6733" w:rsidRPr="007140DE" w14:paraId="462D6C06" w14:textId="77777777" w:rsidTr="00FB6810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172A207F" w14:textId="77777777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971A32F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1871DB86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62FF5BC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02D2971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78E2881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3B49C0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7ADE4EF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3FBA32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796AB73F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75347B4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D698BA5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0E04E55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6CDF4BB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69ABC16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51F07B0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7276E77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5747793D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92E7B9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4853971F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6C02F3E5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A989DE9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9D94EB6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30AD7CC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4B3BD4C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BEEAF4A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2EC773D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2143EB3B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E71DD4E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lastRenderedPageBreak/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3CDB5B1C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5A3ED82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60B66A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643149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1678DEE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7E01B0E6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E6D2938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CD3376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64C841B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21EC6E3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57AA2DB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074B0A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15F9A6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36A8BC05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0241CCE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CA43D62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3BB265DD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5FAABF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6AE770EE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3D3AED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0D8BF62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BE439D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C988E1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D6EF21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344B020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28E8F730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438F1ABC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401821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F8E9740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C5FBAD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2EDCA3F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2C4D5C5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9C33D8C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618B083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2DC6AC0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18C189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21D0100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7DBC080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F9A56F2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698D11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1BA595BA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2F06317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69B56226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3A6DCA1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20EE1C0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16BD4AAF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E833B72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3B8C76F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3C6A7AD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76E6EAB2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7F2AE98B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71B58C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2DE580C0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2C4E6C5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579FF0C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D9265BE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588919E5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1EB33F5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29CE9F0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5456022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6E2BC241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58C73AE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8C49195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1FC81EA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5B4C4A2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42C244C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4811C071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C109B8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69AEA6A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3C795AB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6AED83FD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501FB19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162B7AD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04CCDF6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42A28F5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4EAB3D6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732D6054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2ED579B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0F33F31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1A6006D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3BD548FA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3ECC39E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</w:tbl>
    <w:p w14:paraId="14FEB159" w14:textId="77777777" w:rsidR="00B77A26" w:rsidRDefault="00B77A26" w:rsidP="00B77A26">
      <w:pPr>
        <w:spacing w:before="240" w:after="0"/>
        <w:rPr>
          <w:rFonts w:ascii="Verdana" w:hAnsi="Verdana"/>
        </w:rPr>
      </w:pPr>
    </w:p>
    <w:p w14:paraId="1A9D7795" w14:textId="017A9428" w:rsidR="00D45F66" w:rsidRPr="007140DE" w:rsidRDefault="00D45F66" w:rsidP="00D45F66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lastRenderedPageBreak/>
        <w:t>Razona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experiencia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has </w:t>
      </w:r>
      <w:proofErr w:type="spellStart"/>
      <w:r>
        <w:rPr>
          <w:rFonts w:ascii="Verdana" w:hAnsi="Verdana"/>
        </w:rPr>
        <w:t>tenido</w:t>
      </w:r>
      <w:proofErr w:type="spellEnd"/>
      <w:r>
        <w:rPr>
          <w:rFonts w:ascii="Verdana" w:hAnsi="Verdana"/>
        </w:rPr>
        <w:t xml:space="preserve"> con </w:t>
      </w:r>
      <w:proofErr w:type="spellStart"/>
      <w:r>
        <w:rPr>
          <w:rFonts w:ascii="Verdana" w:hAnsi="Verdana"/>
        </w:rPr>
        <w:t>esta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simulación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real. ¿Cres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la IA ha </w:t>
      </w:r>
      <w:proofErr w:type="spellStart"/>
      <w:r>
        <w:rPr>
          <w:rFonts w:ascii="Verdana" w:hAnsi="Verdana"/>
        </w:rPr>
        <w:t>estado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acertada</w:t>
      </w:r>
      <w:proofErr w:type="spellEnd"/>
      <w:r>
        <w:rPr>
          <w:rFonts w:ascii="Verdana" w:hAnsi="Verdana"/>
        </w:rPr>
        <w:t xml:space="preserve"> o </w:t>
      </w:r>
      <w:proofErr w:type="spellStart"/>
      <w:r>
        <w:rPr>
          <w:rFonts w:ascii="Verdana" w:hAnsi="Verdana"/>
        </w:rPr>
        <w:t>equivocada</w:t>
      </w:r>
      <w:proofErr w:type="spellEnd"/>
      <w:r>
        <w:rPr>
          <w:rFonts w:ascii="Verdana" w:hAnsi="Verdana"/>
        </w:rPr>
        <w:t>? ¿</w:t>
      </w:r>
      <w:proofErr w:type="spellStart"/>
      <w:r>
        <w:rPr>
          <w:rFonts w:ascii="Verdana" w:hAnsi="Verdana"/>
        </w:rPr>
        <w:t>Qué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llamado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atención</w:t>
      </w:r>
      <w:proofErr w:type="spellEnd"/>
      <w:r>
        <w:rPr>
          <w:rFonts w:ascii="Verdana" w:hAnsi="Verdana"/>
        </w:rPr>
        <w:t>? ¿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hecho</w:t>
      </w:r>
      <w:proofErr w:type="spellEnd"/>
      <w:r>
        <w:rPr>
          <w:rFonts w:ascii="Verdana" w:hAnsi="Verdana"/>
        </w:rPr>
        <w:t xml:space="preserve"> Pensar? ¿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ayudado</w:t>
      </w:r>
      <w:proofErr w:type="spellEnd"/>
      <w:r>
        <w:rPr>
          <w:rFonts w:ascii="Verdana" w:hAnsi="Verdana"/>
        </w:rPr>
        <w:t>?</w:t>
      </w:r>
    </w:p>
    <w:p w14:paraId="352B171E" w14:textId="34ED6457" w:rsidR="00E4637A" w:rsidRPr="007140DE" w:rsidRDefault="00E4637A" w:rsidP="000E3874">
      <w:pPr>
        <w:jc w:val="both"/>
        <w:rPr>
          <w:rFonts w:ascii="Verdana" w:hAnsi="Verdana"/>
          <w:b/>
          <w:color w:val="3A6168"/>
          <w:lang w:val="es-ES_tradnl"/>
        </w:rPr>
      </w:pPr>
    </w:p>
    <w:sectPr w:rsidR="00E4637A" w:rsidRPr="007140DE" w:rsidSect="00FF48F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B701A6" w14:textId="77777777" w:rsidR="00476C78" w:rsidRDefault="00476C78">
      <w:pPr>
        <w:spacing w:after="0" w:line="240" w:lineRule="auto"/>
      </w:pPr>
      <w:r>
        <w:separator/>
      </w:r>
    </w:p>
  </w:endnote>
  <w:endnote w:type="continuationSeparator" w:id="0">
    <w:p w14:paraId="5E7059D9" w14:textId="77777777" w:rsidR="00476C78" w:rsidRDefault="00476C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2A086" w14:textId="77777777" w:rsidR="00823D21" w:rsidRDefault="00823D2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794B3" w14:textId="77777777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  <w:r w:rsidR="00C10299">
      <w:rPr>
        <w:noProof/>
        <w:lang w:val="es-ES" w:eastAsia="es-ES"/>
      </w:rPr>
      <w:drawing>
        <wp:anchor distT="0" distB="0" distL="114300" distR="114300" simplePos="0" relativeHeight="251668992" behindDoc="0" locked="0" layoutInCell="1" allowOverlap="1" wp14:anchorId="74AEA53C" wp14:editId="6B05D5D2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l="0" t="0" r="6985" b="3175"/>
          <wp:wrapNone/>
          <wp:docPr id="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y_s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0478AF34" w14:textId="77777777" w:rsidTr="00C10299">
      <w:tc>
        <w:tcPr>
          <w:tcW w:w="4253" w:type="dxa"/>
        </w:tcPr>
        <w:p w14:paraId="03604736" w14:textId="337F22AB" w:rsidR="0032264F" w:rsidRPr="00C10299" w:rsidRDefault="007F769D">
          <w:pPr>
            <w:rPr>
              <w:lang w:val="es-ES_tradnl"/>
            </w:rPr>
          </w:pPr>
          <w:r>
            <w:rPr>
              <w:rFonts w:ascii="Verdana" w:hAnsi="Verdana"/>
              <w:color w:val="3A6168"/>
              <w:sz w:val="18"/>
              <w:lang w:val="es-ES_tradnl"/>
            </w:rPr>
            <w:t>María Rodríguez Izquierdo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>. C</w:t>
          </w:r>
          <w:r>
            <w:rPr>
              <w:rFonts w:ascii="Verdana" w:hAnsi="Verdana"/>
              <w:color w:val="3A6168"/>
              <w:sz w:val="18"/>
              <w:lang w:val="es-ES_tradnl"/>
            </w:rPr>
            <w:t>EA Infante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 xml:space="preserve"> </w:t>
          </w:r>
        </w:p>
      </w:tc>
      <w:tc>
        <w:tcPr>
          <w:tcW w:w="2897" w:type="dxa"/>
        </w:tcPr>
        <w:p w14:paraId="1F988E3A" w14:textId="77777777" w:rsidR="0032264F" w:rsidRDefault="0032264F"/>
      </w:tc>
      <w:tc>
        <w:tcPr>
          <w:tcW w:w="3080" w:type="dxa"/>
        </w:tcPr>
        <w:p w14:paraId="3A9515F8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C271E0" w:rsidRPr="00C271E0">
            <w:rPr>
              <w:rFonts w:ascii="Verdana" w:hAnsi="Verdana"/>
              <w:noProof/>
              <w:color w:val="3A6168"/>
              <w:sz w:val="18"/>
              <w:lang w:val="es-ES"/>
            </w:rPr>
            <w:t>8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605F" w14:textId="77777777" w:rsidR="00823D21" w:rsidRDefault="00823D2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22DC0E" w14:textId="77777777" w:rsidR="00476C78" w:rsidRDefault="00476C78">
      <w:pPr>
        <w:spacing w:after="0" w:line="240" w:lineRule="auto"/>
      </w:pPr>
      <w:r>
        <w:separator/>
      </w:r>
    </w:p>
  </w:footnote>
  <w:footnote w:type="continuationSeparator" w:id="0">
    <w:p w14:paraId="3E11AE40" w14:textId="77777777" w:rsidR="00476C78" w:rsidRDefault="00476C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F134E" w14:textId="77777777" w:rsidR="00823D21" w:rsidRDefault="00823D2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761C5" w14:textId="454E4EDF" w:rsidR="0032264F" w:rsidRDefault="002E3A9F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301A3282" wp14:editId="7AF20F54">
          <wp:simplePos x="0" y="0"/>
          <wp:positionH relativeFrom="column">
            <wp:posOffset>-1111250</wp:posOffset>
          </wp:positionH>
          <wp:positionV relativeFrom="paragraph">
            <wp:posOffset>-1249680</wp:posOffset>
          </wp:positionV>
          <wp:extent cx="8686800" cy="11241405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C9F007A" wp14:editId="6F0A6982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3B8A4AE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14:paraId="3156F135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169E74E2" w14:textId="5F85E9DE" w:rsidR="0032264F" w:rsidRPr="00C10299" w:rsidRDefault="00823D21" w:rsidP="00C10299">
          <w:pPr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7F769D">
            <w:rPr>
              <w:rFonts w:ascii="Verdana" w:hAnsi="Verdana"/>
              <w:b/>
              <w:color w:val="3A6168"/>
              <w:lang w:val="es-ES_tradnl"/>
            </w:rPr>
            <w:t>La entrevista de trabajo</w:t>
          </w:r>
        </w:p>
      </w:tc>
      <w:tc>
        <w:tcPr>
          <w:tcW w:w="5105" w:type="dxa"/>
          <w:tcBorders>
            <w:bottom w:val="nil"/>
          </w:tcBorders>
        </w:tcPr>
        <w:p w14:paraId="57F6C7AC" w14:textId="77777777" w:rsidR="0032264F" w:rsidRDefault="00C10299">
          <w:pPr>
            <w:jc w:val="right"/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299A3B5C" wp14:editId="1CE412B7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22A8D" w14:textId="77777777" w:rsidR="00823D21" w:rsidRDefault="00823D2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27912B79"/>
    <w:multiLevelType w:val="hybridMultilevel"/>
    <w:tmpl w:val="7CB23A5C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8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9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13080B"/>
    <w:multiLevelType w:val="hybridMultilevel"/>
    <w:tmpl w:val="65B0B1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711634"/>
    <w:multiLevelType w:val="hybridMultilevel"/>
    <w:tmpl w:val="3608268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1830361">
    <w:abstractNumId w:val="8"/>
  </w:num>
  <w:num w:numId="2" w16cid:durableId="275601740">
    <w:abstractNumId w:val="6"/>
  </w:num>
  <w:num w:numId="3" w16cid:durableId="1792897308">
    <w:abstractNumId w:val="5"/>
  </w:num>
  <w:num w:numId="4" w16cid:durableId="1691028761">
    <w:abstractNumId w:val="4"/>
  </w:num>
  <w:num w:numId="5" w16cid:durableId="1549998837">
    <w:abstractNumId w:val="7"/>
  </w:num>
  <w:num w:numId="6" w16cid:durableId="212549668">
    <w:abstractNumId w:val="3"/>
  </w:num>
  <w:num w:numId="7" w16cid:durableId="1306818796">
    <w:abstractNumId w:val="2"/>
  </w:num>
  <w:num w:numId="8" w16cid:durableId="1899243912">
    <w:abstractNumId w:val="1"/>
  </w:num>
  <w:num w:numId="9" w16cid:durableId="1311593000">
    <w:abstractNumId w:val="0"/>
  </w:num>
  <w:num w:numId="10" w16cid:durableId="1470977358">
    <w:abstractNumId w:val="15"/>
  </w:num>
  <w:num w:numId="11" w16cid:durableId="1919441348">
    <w:abstractNumId w:val="13"/>
  </w:num>
  <w:num w:numId="12" w16cid:durableId="1305306447">
    <w:abstractNumId w:val="11"/>
  </w:num>
  <w:num w:numId="13" w16cid:durableId="1476337720">
    <w:abstractNumId w:val="14"/>
  </w:num>
  <w:num w:numId="14" w16cid:durableId="160971324">
    <w:abstractNumId w:val="9"/>
  </w:num>
  <w:num w:numId="15" w16cid:durableId="2100251565">
    <w:abstractNumId w:val="23"/>
  </w:num>
  <w:num w:numId="16" w16cid:durableId="275790117">
    <w:abstractNumId w:val="10"/>
  </w:num>
  <w:num w:numId="17" w16cid:durableId="1069772378">
    <w:abstractNumId w:val="22"/>
  </w:num>
  <w:num w:numId="18" w16cid:durableId="691348232">
    <w:abstractNumId w:val="19"/>
  </w:num>
  <w:num w:numId="19" w16cid:durableId="1418478005">
    <w:abstractNumId w:val="16"/>
  </w:num>
  <w:num w:numId="20" w16cid:durableId="1604921000">
    <w:abstractNumId w:val="18"/>
  </w:num>
  <w:num w:numId="21" w16cid:durableId="1859663024">
    <w:abstractNumId w:val="17"/>
  </w:num>
  <w:num w:numId="22" w16cid:durableId="23941293">
    <w:abstractNumId w:val="20"/>
  </w:num>
  <w:num w:numId="23" w16cid:durableId="106585733">
    <w:abstractNumId w:val="21"/>
  </w:num>
  <w:num w:numId="24" w16cid:durableId="143852047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0526"/>
    <w:rsid w:val="000D38F1"/>
    <w:rsid w:val="000E3874"/>
    <w:rsid w:val="0015074B"/>
    <w:rsid w:val="001C7CD4"/>
    <w:rsid w:val="001E30BD"/>
    <w:rsid w:val="0029639D"/>
    <w:rsid w:val="002A187A"/>
    <w:rsid w:val="002E3A9F"/>
    <w:rsid w:val="003222F1"/>
    <w:rsid w:val="0032264F"/>
    <w:rsid w:val="00326F90"/>
    <w:rsid w:val="0034208C"/>
    <w:rsid w:val="003C2210"/>
    <w:rsid w:val="003D57AF"/>
    <w:rsid w:val="0041151F"/>
    <w:rsid w:val="00435ED6"/>
    <w:rsid w:val="00476C78"/>
    <w:rsid w:val="004B3231"/>
    <w:rsid w:val="004D5E69"/>
    <w:rsid w:val="004E621F"/>
    <w:rsid w:val="00503140"/>
    <w:rsid w:val="00525619"/>
    <w:rsid w:val="00646E0B"/>
    <w:rsid w:val="00684978"/>
    <w:rsid w:val="006E75A3"/>
    <w:rsid w:val="007140DE"/>
    <w:rsid w:val="00792DCB"/>
    <w:rsid w:val="007B0E37"/>
    <w:rsid w:val="007B6733"/>
    <w:rsid w:val="007C3661"/>
    <w:rsid w:val="007D4349"/>
    <w:rsid w:val="007F769D"/>
    <w:rsid w:val="00823D21"/>
    <w:rsid w:val="00844FF4"/>
    <w:rsid w:val="00894658"/>
    <w:rsid w:val="009A6F38"/>
    <w:rsid w:val="00A95558"/>
    <w:rsid w:val="00AA1D8D"/>
    <w:rsid w:val="00B36630"/>
    <w:rsid w:val="00B47730"/>
    <w:rsid w:val="00B67B4C"/>
    <w:rsid w:val="00B77A26"/>
    <w:rsid w:val="00B80F1A"/>
    <w:rsid w:val="00BD5EE5"/>
    <w:rsid w:val="00C10299"/>
    <w:rsid w:val="00C271E0"/>
    <w:rsid w:val="00C77EA2"/>
    <w:rsid w:val="00CB0664"/>
    <w:rsid w:val="00D03C09"/>
    <w:rsid w:val="00D45F66"/>
    <w:rsid w:val="00DB625C"/>
    <w:rsid w:val="00DD285A"/>
    <w:rsid w:val="00DF678B"/>
    <w:rsid w:val="00E4637A"/>
    <w:rsid w:val="00E71935"/>
    <w:rsid w:val="00F079B8"/>
    <w:rsid w:val="00F117D6"/>
    <w:rsid w:val="00F77853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D03D1FD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86EDE7-33A8-4598-B7CB-D1556160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</TotalTime>
  <Pages>7</Pages>
  <Words>607</Words>
  <Characters>3340</Characters>
  <Application>Microsoft Office Word</Application>
  <DocSecurity>0</DocSecurity>
  <Lines>27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3940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RODRIGUEZ IZQUIERDO, MARIA</cp:lastModifiedBy>
  <cp:revision>18</cp:revision>
  <dcterms:created xsi:type="dcterms:W3CDTF">2025-08-29T06:12:00Z</dcterms:created>
  <dcterms:modified xsi:type="dcterms:W3CDTF">2026-03-10T19:13:00Z</dcterms:modified>
  <cp:category/>
</cp:coreProperties>
</file>