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B6A327" w14:textId="22F73C46" w:rsidR="00B82077" w:rsidRPr="00B82077" w:rsidRDefault="00576E2C" w:rsidP="00B82077">
      <w:pPr>
        <w:spacing w:line="240" w:lineRule="auto"/>
        <w:jc w:val="both"/>
        <w:rPr>
          <w:rFonts w:ascii="Verdana" w:hAnsi="Verdana"/>
          <w:color w:val="3A6168"/>
          <w:sz w:val="40"/>
          <w:szCs w:val="40"/>
          <w:lang w:val="es-ES"/>
        </w:rPr>
      </w:pPr>
      <w:r>
        <w:rPr>
          <w:rFonts w:ascii="Verdana" w:hAnsi="Verdana"/>
          <w:color w:val="3A6168"/>
          <w:sz w:val="40"/>
          <w:szCs w:val="40"/>
          <w:lang w:val="es-ES_tradnl"/>
        </w:rPr>
        <w:t xml:space="preserve">SABER BÁSICO </w:t>
      </w:r>
      <w:r w:rsidR="001C43E3" w:rsidRPr="001C43E3">
        <w:rPr>
          <w:rFonts w:ascii="Verdana" w:hAnsi="Verdana"/>
          <w:color w:val="3A6168"/>
          <w:sz w:val="40"/>
          <w:szCs w:val="40"/>
          <w:lang w:val="es-ES"/>
        </w:rPr>
        <w:t>T.2. Técnicas de tratamiento, organización y almacenamiento seguro de la información. Copias de seguridad.</w:t>
      </w:r>
    </w:p>
    <w:p w14:paraId="5A9E3A70" w14:textId="629E0E78" w:rsidR="00FF48F2" w:rsidRPr="00A6688C" w:rsidRDefault="00FF48F2" w:rsidP="00A6688C">
      <w:pPr>
        <w:spacing w:line="240" w:lineRule="auto"/>
        <w:jc w:val="both"/>
        <w:rPr>
          <w:rFonts w:ascii="Verdana" w:hAnsi="Verdana"/>
          <w:color w:val="3A6168"/>
          <w:sz w:val="40"/>
          <w:szCs w:val="40"/>
          <w:lang w:val="es-ES"/>
        </w:rPr>
      </w:pPr>
    </w:p>
    <w:p w14:paraId="0334C9BC" w14:textId="77777777" w:rsidR="00FF48F2" w:rsidRPr="00FF48F2" w:rsidRDefault="00FF48F2" w:rsidP="00FF48F2">
      <w:pPr>
        <w:spacing w:line="240" w:lineRule="auto"/>
        <w:jc w:val="center"/>
        <w:rPr>
          <w:lang w:val="es-ES_tradnl"/>
        </w:rPr>
      </w:pPr>
      <w:r w:rsidRPr="00FF48F2">
        <w:rPr>
          <w:rFonts w:ascii="Verdana" w:hAnsi="Verdana"/>
          <w:color w:val="3A6168"/>
          <w:sz w:val="28"/>
          <w:lang w:val="es-ES_tradnl"/>
        </w:rPr>
        <w:t>(MATERIAL DE ESTUDIO)</w:t>
      </w:r>
    </w:p>
    <w:p w14:paraId="1B2BEC1E" w14:textId="77777777" w:rsidR="003222F1" w:rsidRDefault="003222F1">
      <w:pPr>
        <w:rPr>
          <w:lang w:val="es-ES_tradnl"/>
        </w:rPr>
      </w:pPr>
    </w:p>
    <w:p w14:paraId="7F0E04ED" w14:textId="77777777" w:rsidR="00FF48F2" w:rsidRPr="00C77EA2" w:rsidRDefault="00C77EA2" w:rsidP="00C77EA2">
      <w:pPr>
        <w:rPr>
          <w:rFonts w:ascii="Verdana" w:hAnsi="Verdana"/>
          <w:b/>
          <w:color w:val="3A6168"/>
          <w:sz w:val="28"/>
          <w:szCs w:val="28"/>
          <w:lang w:val="es-ES_tradnl"/>
        </w:rPr>
      </w:pPr>
      <w:r w:rsidRPr="00C77EA2">
        <w:rPr>
          <w:rFonts w:ascii="Verdana" w:hAnsi="Verdana"/>
          <w:b/>
          <w:color w:val="3A6168"/>
          <w:sz w:val="28"/>
          <w:szCs w:val="28"/>
          <w:lang w:val="es-ES_tradnl"/>
        </w:rPr>
        <w:t>1.</w:t>
      </w:r>
      <w:r>
        <w:rPr>
          <w:rFonts w:ascii="Verdana" w:hAnsi="Verdana"/>
          <w:b/>
          <w:color w:val="3A6168"/>
          <w:sz w:val="28"/>
          <w:szCs w:val="28"/>
          <w:lang w:val="es-ES_tradnl"/>
        </w:rPr>
        <w:t xml:space="preserve"> Objetivo del material</w:t>
      </w:r>
      <w:r w:rsidR="00FF48F2" w:rsidRPr="00C77EA2">
        <w:rPr>
          <w:rFonts w:ascii="Verdana" w:hAnsi="Verdana"/>
          <w:b/>
          <w:color w:val="3A6168"/>
          <w:sz w:val="28"/>
          <w:szCs w:val="28"/>
          <w:lang w:val="es-ES_tradnl"/>
        </w:rPr>
        <w:t xml:space="preserve"> </w:t>
      </w:r>
    </w:p>
    <w:p w14:paraId="57DFFA9F" w14:textId="77777777" w:rsidR="00FF48F2" w:rsidRPr="0034208C" w:rsidRDefault="00FF48F2" w:rsidP="00FF48F2">
      <w:pPr>
        <w:ind w:left="567"/>
        <w:jc w:val="both"/>
        <w:rPr>
          <w:rFonts w:ascii="Verdana" w:hAnsi="Verdana"/>
          <w:color w:val="3A6168"/>
          <w:sz w:val="16"/>
          <w:szCs w:val="16"/>
          <w:lang w:val="es-ES_tradnl"/>
        </w:rPr>
      </w:pPr>
    </w:p>
    <w:p w14:paraId="469E8FC9" w14:textId="083B9E9A" w:rsidR="00FF48F2" w:rsidRDefault="00413C1C" w:rsidP="00C77EA2">
      <w:pPr>
        <w:ind w:left="142"/>
        <w:jc w:val="both"/>
        <w:rPr>
          <w:rFonts w:ascii="Verdana" w:hAnsi="Verdana"/>
          <w:color w:val="3A6168"/>
          <w:sz w:val="24"/>
          <w:szCs w:val="24"/>
          <w:lang w:val="es-ES_tradnl"/>
        </w:rPr>
      </w:pPr>
      <w:r>
        <w:rPr>
          <w:rFonts w:ascii="Verdana" w:hAnsi="Verdana"/>
          <w:color w:val="3A6168"/>
          <w:sz w:val="24"/>
          <w:szCs w:val="24"/>
          <w:lang w:val="es-ES_tradnl"/>
        </w:rPr>
        <w:t xml:space="preserve">Practicar </w:t>
      </w:r>
      <w:r w:rsidR="00712213">
        <w:rPr>
          <w:rFonts w:ascii="Verdana" w:hAnsi="Verdana"/>
          <w:color w:val="3A6168"/>
          <w:sz w:val="24"/>
          <w:szCs w:val="24"/>
          <w:lang w:val="es-ES_tradnl"/>
        </w:rPr>
        <w:t xml:space="preserve">el cambio de unidades </w:t>
      </w:r>
      <w:proofErr w:type="spellStart"/>
      <w:r w:rsidR="00712213">
        <w:rPr>
          <w:rFonts w:ascii="Verdana" w:hAnsi="Verdana"/>
          <w:color w:val="3A6168"/>
          <w:sz w:val="24"/>
          <w:szCs w:val="24"/>
          <w:lang w:val="es-ES_tradnl"/>
        </w:rPr>
        <w:t>aplicandolo</w:t>
      </w:r>
      <w:proofErr w:type="spellEnd"/>
      <w:r w:rsidR="00712213">
        <w:rPr>
          <w:rFonts w:ascii="Verdana" w:hAnsi="Verdana"/>
          <w:color w:val="3A6168"/>
          <w:sz w:val="24"/>
          <w:szCs w:val="24"/>
          <w:lang w:val="es-ES_tradnl"/>
        </w:rPr>
        <w:t xml:space="preserve"> a problemas que pueden surgir en nuestro día a día.</w:t>
      </w:r>
    </w:p>
    <w:p w14:paraId="4BFEECAF" w14:textId="77777777" w:rsidR="00FF48F2" w:rsidRPr="0034208C" w:rsidRDefault="00FF48F2" w:rsidP="00FF48F2">
      <w:pPr>
        <w:ind w:left="567"/>
        <w:jc w:val="both"/>
        <w:rPr>
          <w:rFonts w:ascii="Verdana" w:hAnsi="Verdana"/>
          <w:color w:val="3A6168"/>
          <w:sz w:val="16"/>
          <w:szCs w:val="16"/>
          <w:lang w:val="es-ES_tradnl"/>
        </w:rPr>
      </w:pPr>
    </w:p>
    <w:p w14:paraId="0DCAC72D" w14:textId="144616D5" w:rsidR="00FF48F2" w:rsidRPr="0034208C" w:rsidRDefault="00C77EA2" w:rsidP="0034208C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  <w:r>
        <w:rPr>
          <w:rFonts w:ascii="Verdana" w:hAnsi="Verdana"/>
          <w:b/>
          <w:color w:val="3A6168"/>
          <w:sz w:val="28"/>
          <w:szCs w:val="28"/>
          <w:lang w:val="es-ES_tradnl"/>
        </w:rPr>
        <w:t>2</w:t>
      </w:r>
      <w:r w:rsidR="0034208C" w:rsidRPr="0034208C">
        <w:rPr>
          <w:rFonts w:ascii="Verdana" w:hAnsi="Verdana"/>
          <w:b/>
          <w:color w:val="3A6168"/>
          <w:sz w:val="28"/>
          <w:szCs w:val="28"/>
          <w:lang w:val="es-ES_tradnl"/>
        </w:rPr>
        <w:t>.</w:t>
      </w:r>
      <w:r w:rsidR="0034208C">
        <w:rPr>
          <w:rFonts w:ascii="Verdana" w:hAnsi="Verdana"/>
          <w:b/>
          <w:color w:val="3A6168"/>
          <w:sz w:val="28"/>
          <w:szCs w:val="28"/>
          <w:lang w:val="es-ES_tradnl"/>
        </w:rPr>
        <w:t xml:space="preserve"> </w:t>
      </w:r>
      <w:r w:rsidR="00B24B9F">
        <w:rPr>
          <w:rFonts w:ascii="Verdana" w:hAnsi="Verdana"/>
          <w:b/>
          <w:color w:val="3A6168"/>
          <w:sz w:val="28"/>
          <w:szCs w:val="28"/>
          <w:lang w:val="es-ES_tradnl"/>
        </w:rPr>
        <w:t>ACTIVIDADES</w:t>
      </w:r>
    </w:p>
    <w:p w14:paraId="1DA16C31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/>
          <w:color w:val="3A6168"/>
          <w:sz w:val="28"/>
          <w:szCs w:val="28"/>
          <w:lang w:val="es-ES_tradnl"/>
        </w:rPr>
        <w:t>1. Envío de correo electrónico</w:t>
      </w:r>
    </w:p>
    <w:p w14:paraId="54C04ED8" w14:textId="77777777" w:rsidR="00712213" w:rsidRPr="00712213" w:rsidRDefault="00712213" w:rsidP="00712213">
      <w:p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Tienes que enviar un archivo de 9 MB por correo electrónico, pero solo permite adjuntar archivos de 8 000 KB como máximo. ¿Podrás enviarlo directamente o deberás comprimirlo?</w:t>
      </w:r>
    </w:p>
    <w:p w14:paraId="709D9366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</w:p>
    <w:p w14:paraId="682CB593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/>
          <w:color w:val="3A6168"/>
          <w:sz w:val="28"/>
          <w:szCs w:val="28"/>
          <w:lang w:val="es-ES_tradnl"/>
        </w:rPr>
        <w:t>2. Espacio en el móvil</w:t>
      </w:r>
    </w:p>
    <w:p w14:paraId="7FD6C8AB" w14:textId="0126F623" w:rsidR="00712213" w:rsidRPr="00712213" w:rsidRDefault="00712213" w:rsidP="00712213">
      <w:p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Tu móvil tiene 2 GB libres de espacio. Quieres guardar un video que pesa 1 850 MB.</w:t>
      </w:r>
      <w:r>
        <w:rPr>
          <w:rFonts w:ascii="Verdana" w:hAnsi="Verdana"/>
          <w:bCs/>
          <w:color w:val="3A6168"/>
          <w:sz w:val="28"/>
          <w:szCs w:val="28"/>
          <w:lang w:val="es-ES_tradnl"/>
        </w:rPr>
        <w:t xml:space="preserve"> </w:t>
      </w: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¿Te cabrá el video completo?</w:t>
      </w:r>
    </w:p>
    <w:p w14:paraId="6DDD4F11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</w:p>
    <w:p w14:paraId="5E2F1E42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/>
          <w:color w:val="3A6168"/>
          <w:sz w:val="28"/>
          <w:szCs w:val="28"/>
          <w:lang w:val="es-ES_tradnl"/>
        </w:rPr>
        <w:t>3. Memoria USB para fotos</w:t>
      </w:r>
    </w:p>
    <w:p w14:paraId="7386F93B" w14:textId="50BA0DF7" w:rsidR="00712213" w:rsidRPr="00712213" w:rsidRDefault="00712213" w:rsidP="00712213">
      <w:p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lastRenderedPageBreak/>
        <w:t>Quieres guardar 1200 fotos, y cada foto ocupa 2 MB.</w:t>
      </w:r>
      <w:r>
        <w:rPr>
          <w:rFonts w:ascii="Verdana" w:hAnsi="Verdana"/>
          <w:bCs/>
          <w:color w:val="3A6168"/>
          <w:sz w:val="28"/>
          <w:szCs w:val="28"/>
          <w:lang w:val="es-ES_tradnl"/>
        </w:rPr>
        <w:t xml:space="preserve"> </w:t>
      </w: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Tienes un pendrive de 2 GB. ¿Podrás guardar todas las fotos? Si no, ¿cuánta capacidad te faltará?</w:t>
      </w:r>
    </w:p>
    <w:p w14:paraId="1C1430C4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</w:p>
    <w:p w14:paraId="4D9F8B12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/>
          <w:color w:val="3A6168"/>
          <w:sz w:val="28"/>
          <w:szCs w:val="28"/>
          <w:lang w:val="es-ES_tradnl"/>
        </w:rPr>
        <w:t>4. Almacenamiento en la nube</w:t>
      </w:r>
    </w:p>
    <w:p w14:paraId="302CF13F" w14:textId="5228C2D1" w:rsidR="00712213" w:rsidRPr="00712213" w:rsidRDefault="00712213" w:rsidP="00712213">
      <w:p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Tienes una cuenta gratuita en la nube con 15 GB disponibles.</w:t>
      </w:r>
      <w:r>
        <w:rPr>
          <w:rFonts w:ascii="Verdana" w:hAnsi="Verdana"/>
          <w:bCs/>
          <w:color w:val="3A6168"/>
          <w:sz w:val="28"/>
          <w:szCs w:val="28"/>
          <w:lang w:val="es-ES_tradnl"/>
        </w:rPr>
        <w:t xml:space="preserve"> </w:t>
      </w: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Subes 2 000 canciones de 4 MB cada una. ¿Te cabrán todas las canciones?</w:t>
      </w:r>
    </w:p>
    <w:p w14:paraId="472FCFC9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</w:p>
    <w:p w14:paraId="104319F4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/>
          <w:color w:val="3A6168"/>
          <w:sz w:val="28"/>
          <w:szCs w:val="28"/>
          <w:lang w:val="es-ES_tradnl"/>
        </w:rPr>
        <w:t>5. Descarga de video</w:t>
      </w:r>
    </w:p>
    <w:p w14:paraId="435A8CBD" w14:textId="5FFA6010" w:rsidR="00712213" w:rsidRPr="00712213" w:rsidRDefault="00712213" w:rsidP="00712213">
      <w:p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Tu conexión a internet tiene una velocidad de 10 Mb/s (megabits por segundo).</w:t>
      </w:r>
      <w:r>
        <w:rPr>
          <w:rFonts w:ascii="Verdana" w:hAnsi="Verdana"/>
          <w:bCs/>
          <w:color w:val="3A6168"/>
          <w:sz w:val="28"/>
          <w:szCs w:val="28"/>
          <w:lang w:val="es-ES_tradnl"/>
        </w:rPr>
        <w:t xml:space="preserve"> </w:t>
      </w: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Quieres descargar una película de 1,5 GB. ¿Cuánto tiempo tardarás aproximadamente en descargarla?</w:t>
      </w:r>
    </w:p>
    <w:p w14:paraId="03D61697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</w:p>
    <w:p w14:paraId="472D4FDC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/>
          <w:color w:val="3A6168"/>
          <w:sz w:val="28"/>
          <w:szCs w:val="28"/>
          <w:lang w:val="es-ES_tradnl"/>
        </w:rPr>
        <w:t>6. Disco duro dividido</w:t>
      </w:r>
    </w:p>
    <w:p w14:paraId="305D7CD2" w14:textId="77777777" w:rsidR="00712213" w:rsidRPr="00712213" w:rsidRDefault="00712213" w:rsidP="00712213">
      <w:p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Tu disco duro tiene 1 TB de capacidad. Guardas:</w:t>
      </w:r>
    </w:p>
    <w:p w14:paraId="0D8A4C39" w14:textId="77777777" w:rsidR="00712213" w:rsidRPr="00712213" w:rsidRDefault="00712213" w:rsidP="00712213">
      <w:pPr>
        <w:pStyle w:val="Prrafodelista"/>
        <w:numPr>
          <w:ilvl w:val="0"/>
          <w:numId w:val="34"/>
        </w:num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300 GB en videos</w:t>
      </w:r>
    </w:p>
    <w:p w14:paraId="0D9AE893" w14:textId="77777777" w:rsidR="00712213" w:rsidRPr="00712213" w:rsidRDefault="00712213" w:rsidP="00712213">
      <w:pPr>
        <w:pStyle w:val="Prrafodelista"/>
        <w:numPr>
          <w:ilvl w:val="0"/>
          <w:numId w:val="34"/>
        </w:num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250 GB en juegos</w:t>
      </w:r>
    </w:p>
    <w:p w14:paraId="0AD8F5EB" w14:textId="77777777" w:rsidR="00712213" w:rsidRPr="00712213" w:rsidRDefault="00712213" w:rsidP="00712213">
      <w:pPr>
        <w:pStyle w:val="Prrafodelista"/>
        <w:numPr>
          <w:ilvl w:val="0"/>
          <w:numId w:val="34"/>
        </w:num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180 GB en documentos y fotos</w:t>
      </w:r>
    </w:p>
    <w:p w14:paraId="405EF9C9" w14:textId="77777777" w:rsidR="00712213" w:rsidRPr="00712213" w:rsidRDefault="00712213" w:rsidP="00712213">
      <w:p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¿Cuánto espacio libre te queda?</w:t>
      </w:r>
    </w:p>
    <w:p w14:paraId="16A15D74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</w:p>
    <w:p w14:paraId="478ADEEA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/>
          <w:color w:val="3A6168"/>
          <w:sz w:val="28"/>
          <w:szCs w:val="28"/>
          <w:lang w:val="es-ES_tradnl"/>
        </w:rPr>
        <w:t>7. Pendrive con documentos</w:t>
      </w:r>
    </w:p>
    <w:p w14:paraId="6F33A47D" w14:textId="5094151E" w:rsidR="00712213" w:rsidRPr="00712213" w:rsidRDefault="00712213" w:rsidP="00712213">
      <w:p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Un pendrive de 512 MB contiene documentos que ocupan 350000 KB.</w:t>
      </w:r>
      <w:r>
        <w:rPr>
          <w:rFonts w:ascii="Verdana" w:hAnsi="Verdana"/>
          <w:bCs/>
          <w:color w:val="3A6168"/>
          <w:sz w:val="28"/>
          <w:szCs w:val="28"/>
          <w:lang w:val="es-ES_tradnl"/>
        </w:rPr>
        <w:t xml:space="preserve"> </w:t>
      </w: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¿Cuánto espacio libre queda en el pendrive?</w:t>
      </w:r>
    </w:p>
    <w:p w14:paraId="2B3A4580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/>
          <w:color w:val="3A6168"/>
          <w:sz w:val="28"/>
          <w:szCs w:val="28"/>
          <w:lang w:val="es-ES_tradnl"/>
        </w:rPr>
        <w:lastRenderedPageBreak/>
        <w:t>8. Conversión de unidades</w:t>
      </w:r>
    </w:p>
    <w:p w14:paraId="236520E8" w14:textId="470950CC" w:rsidR="00712213" w:rsidRPr="00712213" w:rsidRDefault="00712213" w:rsidP="00712213">
      <w:p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Tu profesor te pide que conviertas 2,5 GB a MB, KB y bytes.</w:t>
      </w:r>
      <w:r>
        <w:rPr>
          <w:rFonts w:ascii="Verdana" w:hAnsi="Verdana"/>
          <w:bCs/>
          <w:color w:val="3A6168"/>
          <w:sz w:val="28"/>
          <w:szCs w:val="28"/>
          <w:lang w:val="es-ES_tradnl"/>
        </w:rPr>
        <w:t xml:space="preserve"> </w:t>
      </w: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Realiza todas las conversiones.</w:t>
      </w:r>
    </w:p>
    <w:p w14:paraId="79AC2671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</w:p>
    <w:p w14:paraId="5C4BA5CD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/>
          <w:color w:val="3A6168"/>
          <w:sz w:val="28"/>
          <w:szCs w:val="28"/>
          <w:lang w:val="es-ES_tradnl"/>
        </w:rPr>
        <w:t>9. Almacenamiento necesario</w:t>
      </w:r>
    </w:p>
    <w:p w14:paraId="5D2480EA" w14:textId="77777777" w:rsidR="00712213" w:rsidRPr="00712213" w:rsidRDefault="00712213" w:rsidP="00712213">
      <w:p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Quieres guardar:</w:t>
      </w:r>
    </w:p>
    <w:p w14:paraId="5C7269DF" w14:textId="77777777" w:rsidR="00712213" w:rsidRPr="00712213" w:rsidRDefault="00712213" w:rsidP="00712213">
      <w:pPr>
        <w:pStyle w:val="Prrafodelista"/>
        <w:numPr>
          <w:ilvl w:val="0"/>
          <w:numId w:val="35"/>
        </w:num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500 fotos de 3 MB</w:t>
      </w:r>
    </w:p>
    <w:p w14:paraId="2C547A30" w14:textId="77777777" w:rsidR="00712213" w:rsidRPr="00712213" w:rsidRDefault="00712213" w:rsidP="00712213">
      <w:pPr>
        <w:pStyle w:val="Prrafodelista"/>
        <w:numPr>
          <w:ilvl w:val="0"/>
          <w:numId w:val="35"/>
        </w:num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10 videos de 400 MB</w:t>
      </w:r>
    </w:p>
    <w:p w14:paraId="3FE045AD" w14:textId="77777777" w:rsidR="00712213" w:rsidRPr="00712213" w:rsidRDefault="00712213" w:rsidP="00712213">
      <w:pPr>
        <w:pStyle w:val="Prrafodelista"/>
        <w:numPr>
          <w:ilvl w:val="0"/>
          <w:numId w:val="35"/>
        </w:num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50 documentos de 2 MB</w:t>
      </w:r>
    </w:p>
    <w:p w14:paraId="19DDC735" w14:textId="77777777" w:rsidR="00712213" w:rsidRPr="00712213" w:rsidRDefault="00712213" w:rsidP="00712213">
      <w:p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¿De cuánta capacidad mínima debe ser tu memoria USB para que quepa todo?</w:t>
      </w:r>
    </w:p>
    <w:p w14:paraId="6C2FE90F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</w:p>
    <w:p w14:paraId="050CD61F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/>
          <w:color w:val="3A6168"/>
          <w:sz w:val="28"/>
          <w:szCs w:val="28"/>
          <w:lang w:val="es-ES_tradnl"/>
        </w:rPr>
        <w:t>10. Actualización de software</w:t>
      </w:r>
    </w:p>
    <w:p w14:paraId="587F0581" w14:textId="77777777" w:rsidR="00712213" w:rsidRPr="00712213" w:rsidRDefault="00712213" w:rsidP="00712213">
      <w:pPr>
        <w:jc w:val="both"/>
        <w:rPr>
          <w:rFonts w:ascii="Verdana" w:hAnsi="Verdana"/>
          <w:bCs/>
          <w:color w:val="3A6168"/>
          <w:sz w:val="28"/>
          <w:szCs w:val="28"/>
          <w:lang w:val="es-ES_tradnl"/>
        </w:rPr>
      </w:pPr>
      <w:r w:rsidRPr="00712213">
        <w:rPr>
          <w:rFonts w:ascii="Verdana" w:hAnsi="Verdana"/>
          <w:bCs/>
          <w:color w:val="3A6168"/>
          <w:sz w:val="28"/>
          <w:szCs w:val="28"/>
          <w:lang w:val="es-ES_tradnl"/>
        </w:rPr>
        <w:t>Un programa necesita 2,5 GB para instalarse, pero en tu ordenador solo quedan 1 700 000 KB libres. ¿Podrás instalarlo o deberás liberar espacio?</w:t>
      </w:r>
    </w:p>
    <w:p w14:paraId="1C030014" w14:textId="77777777" w:rsidR="00712213" w:rsidRPr="00712213" w:rsidRDefault="00712213" w:rsidP="00712213">
      <w:pPr>
        <w:jc w:val="both"/>
        <w:rPr>
          <w:rFonts w:ascii="Verdana" w:hAnsi="Verdana"/>
          <w:b/>
          <w:color w:val="3A6168"/>
          <w:sz w:val="28"/>
          <w:szCs w:val="28"/>
          <w:lang w:val="es-ES_tradnl"/>
        </w:rPr>
      </w:pPr>
    </w:p>
    <w:p w14:paraId="40D88407" w14:textId="77777777" w:rsidR="00E4637A" w:rsidRDefault="00E4637A" w:rsidP="00712213">
      <w:pPr>
        <w:jc w:val="both"/>
        <w:rPr>
          <w:rFonts w:ascii="Verdana" w:hAnsi="Verdana"/>
          <w:b/>
          <w:color w:val="3A6168"/>
          <w:sz w:val="24"/>
          <w:szCs w:val="24"/>
          <w:lang w:val="es-ES_tradnl"/>
        </w:rPr>
      </w:pPr>
    </w:p>
    <w:sectPr w:rsidR="00E4637A" w:rsidSect="00FF48F2">
      <w:headerReference w:type="default" r:id="rId8"/>
      <w:footerReference w:type="default" r:id="rId9"/>
      <w:pgSz w:w="12240" w:h="15840"/>
      <w:pgMar w:top="2083" w:right="616" w:bottom="1440" w:left="1440" w:header="426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64F9D3" w14:textId="77777777" w:rsidR="00AF197D" w:rsidRDefault="00AF197D">
      <w:pPr>
        <w:spacing w:after="0" w:line="240" w:lineRule="auto"/>
      </w:pPr>
      <w:r>
        <w:separator/>
      </w:r>
    </w:p>
  </w:endnote>
  <w:endnote w:type="continuationSeparator" w:id="0">
    <w:p w14:paraId="2BF0AA83" w14:textId="77777777" w:rsidR="00AF197D" w:rsidRDefault="00AF19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BF180" w14:textId="5B6B4C33" w:rsidR="0032264F" w:rsidRDefault="000D0526">
    <w:pPr>
      <w:pStyle w:val="Piedepgina"/>
    </w:pPr>
    <w:r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2064" behindDoc="0" locked="0" layoutInCell="1" allowOverlap="1" wp14:anchorId="72AE280F" wp14:editId="1E43CDCC">
              <wp:simplePos x="0" y="0"/>
              <wp:positionH relativeFrom="column">
                <wp:posOffset>-895350</wp:posOffset>
              </wp:positionH>
              <wp:positionV relativeFrom="paragraph">
                <wp:posOffset>31750</wp:posOffset>
              </wp:positionV>
              <wp:extent cx="7724775" cy="0"/>
              <wp:effectExtent l="0" t="19050" r="28575" b="19050"/>
              <wp:wrapNone/>
              <wp:docPr id="79" name="Conector recto 7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F88D53D" id="Conector recto 79" o:spid="_x0000_s1026" style="position:absolute;flip: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5pt,2.5pt" to="537.75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" strokecolor="#d8d8d8 [2732]" strokeweight="2.25pt"/>
          </w:pict>
        </mc:Fallback>
      </mc:AlternateContent>
    </w:r>
  </w:p>
  <w:tbl>
    <w:tblPr>
      <w:tblW w:w="0" w:type="auto"/>
      <w:tblInd w:w="-743" w:type="dxa"/>
      <w:tblLook w:val="04A0" w:firstRow="1" w:lastRow="0" w:firstColumn="1" w:lastColumn="0" w:noHBand="0" w:noVBand="1"/>
    </w:tblPr>
    <w:tblGrid>
      <w:gridCol w:w="4253"/>
      <w:gridCol w:w="2897"/>
      <w:gridCol w:w="3080"/>
    </w:tblGrid>
    <w:tr w:rsidR="0032264F" w14:paraId="243C398D" w14:textId="77777777" w:rsidTr="00C10299">
      <w:tc>
        <w:tcPr>
          <w:tcW w:w="4253" w:type="dxa"/>
        </w:tcPr>
        <w:p w14:paraId="255CBA95" w14:textId="3E573438" w:rsidR="0032264F" w:rsidRPr="00C10299" w:rsidRDefault="00B538EC">
          <w:pPr>
            <w:rPr>
              <w:lang w:val="es-ES_tradnl"/>
            </w:rPr>
          </w:pPr>
          <w:r>
            <w:rPr>
              <w:noProof/>
              <w:lang w:val="es-ES" w:eastAsia="es-ES"/>
            </w:rPr>
            <w:drawing>
              <wp:anchor distT="0" distB="0" distL="114300" distR="114300" simplePos="0" relativeHeight="251668992" behindDoc="0" locked="0" layoutInCell="1" allowOverlap="1" wp14:anchorId="649F10FB" wp14:editId="1AB85688">
                <wp:simplePos x="0" y="0"/>
                <wp:positionH relativeFrom="column">
                  <wp:posOffset>1467485</wp:posOffset>
                </wp:positionH>
                <wp:positionV relativeFrom="paragraph">
                  <wp:posOffset>0</wp:posOffset>
                </wp:positionV>
                <wp:extent cx="793115" cy="149225"/>
                <wp:effectExtent l="0" t="0" r="6985" b="3175"/>
                <wp:wrapNone/>
                <wp:docPr id="85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by_sa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93115" cy="1492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Verdana" w:hAnsi="Verdana"/>
              <w:color w:val="3A6168"/>
              <w:sz w:val="18"/>
              <w:lang w:val="es-ES_tradnl"/>
            </w:rPr>
            <w:t xml:space="preserve">Sara Martínez Navarro. </w:t>
          </w:r>
        </w:p>
      </w:tc>
      <w:tc>
        <w:tcPr>
          <w:tcW w:w="2897" w:type="dxa"/>
        </w:tcPr>
        <w:p w14:paraId="716EB314" w14:textId="4B06E4AC" w:rsidR="0032264F" w:rsidRPr="00A6688C" w:rsidRDefault="0032264F">
          <w:pPr>
            <w:rPr>
              <w:lang w:val="es-ES"/>
            </w:rPr>
          </w:pPr>
        </w:p>
      </w:tc>
      <w:tc>
        <w:tcPr>
          <w:tcW w:w="3080" w:type="dxa"/>
        </w:tcPr>
        <w:p w14:paraId="3ED8F503" w14:textId="77777777" w:rsidR="0032264F" w:rsidRDefault="000D0526">
          <w:pPr>
            <w:jc w:val="right"/>
          </w:pPr>
          <w:r w:rsidRPr="000D0526">
            <w:rPr>
              <w:rFonts w:ascii="Verdana" w:hAnsi="Verdana"/>
              <w:color w:val="3A6168"/>
              <w:sz w:val="18"/>
            </w:rPr>
            <w:fldChar w:fldCharType="begin"/>
          </w:r>
          <w:r w:rsidRPr="000D0526">
            <w:rPr>
              <w:rFonts w:ascii="Verdana" w:hAnsi="Verdana"/>
              <w:color w:val="3A6168"/>
              <w:sz w:val="18"/>
            </w:rPr>
            <w:instrText>PAGE   \* MERGEFORMAT</w:instrText>
          </w:r>
          <w:r w:rsidRPr="000D0526">
            <w:rPr>
              <w:rFonts w:ascii="Verdana" w:hAnsi="Verdana"/>
              <w:color w:val="3A6168"/>
              <w:sz w:val="18"/>
            </w:rPr>
            <w:fldChar w:fldCharType="separate"/>
          </w:r>
          <w:r w:rsidR="003144D1" w:rsidRPr="003144D1">
            <w:rPr>
              <w:rFonts w:ascii="Verdana" w:hAnsi="Verdana"/>
              <w:noProof/>
              <w:color w:val="3A6168"/>
              <w:sz w:val="18"/>
              <w:lang w:val="es-ES"/>
            </w:rPr>
            <w:t>2</w:t>
          </w:r>
          <w:r w:rsidRPr="000D0526">
            <w:rPr>
              <w:rFonts w:ascii="Verdana" w:hAnsi="Verdana"/>
              <w:color w:val="3A6168"/>
              <w:sz w:val="18"/>
            </w:rPr>
            <w:fldChar w:fldCharType="end"/>
          </w:r>
          <w:r w:rsidR="00D03C09">
            <w:rPr>
              <w:rFonts w:ascii="Verdana" w:hAnsi="Verdana"/>
              <w:color w:val="3A6168"/>
              <w:sz w:val="18"/>
            </w:rPr>
            <w:t xml:space="preserve"> </w:t>
          </w: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6127B0" w14:textId="77777777" w:rsidR="00AF197D" w:rsidRDefault="00AF197D">
      <w:pPr>
        <w:spacing w:after="0" w:line="240" w:lineRule="auto"/>
      </w:pPr>
      <w:r>
        <w:separator/>
      </w:r>
    </w:p>
  </w:footnote>
  <w:footnote w:type="continuationSeparator" w:id="0">
    <w:p w14:paraId="78359784" w14:textId="77777777" w:rsidR="00AF197D" w:rsidRDefault="00AF19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B84426" w14:textId="77777777" w:rsidR="0032264F" w:rsidRDefault="00576E2C" w:rsidP="00C10299">
    <w:pPr>
      <w:pStyle w:val="Encabezado"/>
      <w:ind w:left="-1418"/>
      <w:jc w:val="center"/>
    </w:pPr>
    <w:r>
      <w:rPr>
        <w:noProof/>
        <w:lang w:val="es-ES" w:eastAsia="es-ES"/>
      </w:rPr>
      <w:drawing>
        <wp:anchor distT="0" distB="0" distL="114300" distR="114300" simplePos="0" relativeHeight="251652608" behindDoc="1" locked="0" layoutInCell="1" allowOverlap="1" wp14:anchorId="0A517A1A" wp14:editId="72C5DBA2">
          <wp:simplePos x="0" y="0"/>
          <wp:positionH relativeFrom="margin">
            <wp:align>center</wp:align>
          </wp:positionH>
          <wp:positionV relativeFrom="paragraph">
            <wp:posOffset>-1183005</wp:posOffset>
          </wp:positionV>
          <wp:extent cx="8686800" cy="11241741"/>
          <wp:effectExtent l="0" t="0" r="0" b="0"/>
          <wp:wrapNone/>
          <wp:docPr id="8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ndo_Saberes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86800" cy="1124174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F48F2"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0016" behindDoc="0" locked="0" layoutInCell="1" allowOverlap="1" wp14:anchorId="2B87CBCA" wp14:editId="13A1DAA1">
              <wp:simplePos x="0" y="0"/>
              <wp:positionH relativeFrom="column">
                <wp:posOffset>-895350</wp:posOffset>
              </wp:positionH>
              <wp:positionV relativeFrom="paragraph">
                <wp:posOffset>815340</wp:posOffset>
              </wp:positionV>
              <wp:extent cx="7724775" cy="0"/>
              <wp:effectExtent l="0" t="19050" r="28575" b="19050"/>
              <wp:wrapNone/>
              <wp:docPr id="77" name="Conector recto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D86EB87" id="Conector recto 77" o:spid="_x0000_s1026" style="position:absolute;flip:y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5pt,64.2pt" to="537.75pt,6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" strokecolor="#d8d8d8 [2732]" strokeweight="2.25pt"/>
          </w:pict>
        </mc:Fallback>
      </mc:AlternateContent>
    </w:r>
    <w:r w:rsidR="000D0526"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1040" behindDoc="0" locked="0" layoutInCell="1" allowOverlap="1" wp14:anchorId="0DD1F8BC" wp14:editId="4B40020A">
              <wp:simplePos x="0" y="0"/>
              <wp:positionH relativeFrom="column">
                <wp:posOffset>-914400</wp:posOffset>
              </wp:positionH>
              <wp:positionV relativeFrom="paragraph">
                <wp:posOffset>-1184910</wp:posOffset>
              </wp:positionV>
              <wp:extent cx="7724775" cy="0"/>
              <wp:effectExtent l="0" t="19050" r="28575" b="19050"/>
              <wp:wrapNone/>
              <wp:docPr id="78" name="Conector recto 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AC61302" id="Conector recto 78" o:spid="_x0000_s1026" style="position:absolute;flip:y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in,-93.3pt" to="536.25pt,-9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" strokecolor="#d8d8d8 [2732]" strokeweight="2.25pt"/>
          </w:pict>
        </mc:Fallback>
      </mc:AlternateContent>
    </w:r>
  </w:p>
  <w:tbl>
    <w:tblPr>
      <w:tblW w:w="0" w:type="auto"/>
      <w:tblInd w:w="-885" w:type="dxa"/>
      <w:tblBorders>
        <w:bottom w:val="single" w:sz="12" w:space="0" w:color="auto"/>
      </w:tblBorders>
      <w:tblLook w:val="04A0" w:firstRow="1" w:lastRow="0" w:firstColumn="1" w:lastColumn="0" w:noHBand="0" w:noVBand="1"/>
    </w:tblPr>
    <w:tblGrid>
      <w:gridCol w:w="5955"/>
      <w:gridCol w:w="5105"/>
    </w:tblGrid>
    <w:tr w:rsidR="0032264F" w:rsidRPr="004052AE" w14:paraId="713467D2" w14:textId="77777777" w:rsidTr="000D0526">
      <w:trPr>
        <w:trHeight w:val="585"/>
      </w:trPr>
      <w:tc>
        <w:tcPr>
          <w:tcW w:w="5955" w:type="dxa"/>
          <w:tcBorders>
            <w:bottom w:val="nil"/>
          </w:tcBorders>
        </w:tcPr>
        <w:p w14:paraId="0F1B5082" w14:textId="2FDB200B" w:rsidR="0032264F" w:rsidRPr="00C10299" w:rsidRDefault="00823D21" w:rsidP="00576E2C">
          <w:pPr>
            <w:spacing w:before="120" w:after="120"/>
            <w:ind w:right="318"/>
            <w:rPr>
              <w:b/>
              <w:lang w:val="es-ES_tradnl"/>
            </w:rPr>
          </w:pPr>
          <w:r>
            <w:rPr>
              <w:rFonts w:ascii="Verdana" w:hAnsi="Verdana"/>
              <w:b/>
              <w:color w:val="3A6168"/>
              <w:lang w:val="es-ES_tradnl"/>
            </w:rPr>
            <w:t xml:space="preserve">REA: </w:t>
          </w:r>
          <w:r w:rsidR="00A6688C" w:rsidRPr="00A6688C">
            <w:rPr>
              <w:rFonts w:ascii="Verdana" w:hAnsi="Verdana"/>
              <w:b/>
              <w:color w:val="3A6168"/>
              <w:lang w:val="es-ES_tradnl"/>
            </w:rPr>
            <w:t>Dominando mi equipo: Del hardware a la nube colaborativa</w:t>
          </w:r>
        </w:p>
      </w:tc>
      <w:tc>
        <w:tcPr>
          <w:tcW w:w="5105" w:type="dxa"/>
          <w:tcBorders>
            <w:bottom w:val="nil"/>
          </w:tcBorders>
        </w:tcPr>
        <w:p w14:paraId="25EC3184" w14:textId="77777777" w:rsidR="0032264F" w:rsidRPr="00A6688C" w:rsidRDefault="00C10299">
          <w:pPr>
            <w:jc w:val="right"/>
            <w:rPr>
              <w:lang w:val="es-ES"/>
            </w:rPr>
          </w:pPr>
          <w:r>
            <w:rPr>
              <w:noProof/>
              <w:lang w:val="es-ES" w:eastAsia="es-ES"/>
            </w:rPr>
            <w:drawing>
              <wp:anchor distT="0" distB="0" distL="114300" distR="114300" simplePos="0" relativeHeight="251662848" behindDoc="1" locked="0" layoutInCell="1" allowOverlap="1" wp14:anchorId="434D0896" wp14:editId="7D4F41DF">
                <wp:simplePos x="0" y="0"/>
                <wp:positionH relativeFrom="column">
                  <wp:posOffset>447676</wp:posOffset>
                </wp:positionH>
                <wp:positionV relativeFrom="paragraph">
                  <wp:posOffset>-28575</wp:posOffset>
                </wp:positionV>
                <wp:extent cx="2428874" cy="388620"/>
                <wp:effectExtent l="0" t="0" r="0" b="0"/>
                <wp:wrapNone/>
                <wp:docPr id="84" name="Imagen 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logo-rearm-h.pn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11840" cy="4018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0FE3517"/>
    <w:multiLevelType w:val="hybridMultilevel"/>
    <w:tmpl w:val="8E68912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31D2FA8"/>
    <w:multiLevelType w:val="multilevel"/>
    <w:tmpl w:val="F4BA23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044405C"/>
    <w:multiLevelType w:val="multilevel"/>
    <w:tmpl w:val="45542C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4DF5B47"/>
    <w:multiLevelType w:val="hybridMultilevel"/>
    <w:tmpl w:val="DEC60F9C"/>
    <w:lvl w:ilvl="0" w:tplc="0C0A000F">
      <w:start w:val="1"/>
      <w:numFmt w:val="decimal"/>
      <w:lvlText w:val="%1."/>
      <w:lvlJc w:val="left"/>
      <w:pPr>
        <w:ind w:left="862" w:hanging="360"/>
      </w:pPr>
    </w:lvl>
    <w:lvl w:ilvl="1" w:tplc="0C0A0019" w:tentative="1">
      <w:start w:val="1"/>
      <w:numFmt w:val="lowerLetter"/>
      <w:lvlText w:val="%2."/>
      <w:lvlJc w:val="left"/>
      <w:pPr>
        <w:ind w:left="1582" w:hanging="360"/>
      </w:pPr>
    </w:lvl>
    <w:lvl w:ilvl="2" w:tplc="0C0A001B" w:tentative="1">
      <w:start w:val="1"/>
      <w:numFmt w:val="lowerRoman"/>
      <w:lvlText w:val="%3."/>
      <w:lvlJc w:val="right"/>
      <w:pPr>
        <w:ind w:left="2302" w:hanging="180"/>
      </w:pPr>
    </w:lvl>
    <w:lvl w:ilvl="3" w:tplc="0C0A000F" w:tentative="1">
      <w:start w:val="1"/>
      <w:numFmt w:val="decimal"/>
      <w:lvlText w:val="%4."/>
      <w:lvlJc w:val="left"/>
      <w:pPr>
        <w:ind w:left="3022" w:hanging="360"/>
      </w:pPr>
    </w:lvl>
    <w:lvl w:ilvl="4" w:tplc="0C0A0019" w:tentative="1">
      <w:start w:val="1"/>
      <w:numFmt w:val="lowerLetter"/>
      <w:lvlText w:val="%5."/>
      <w:lvlJc w:val="left"/>
      <w:pPr>
        <w:ind w:left="3742" w:hanging="360"/>
      </w:pPr>
    </w:lvl>
    <w:lvl w:ilvl="5" w:tplc="0C0A001B" w:tentative="1">
      <w:start w:val="1"/>
      <w:numFmt w:val="lowerRoman"/>
      <w:lvlText w:val="%6."/>
      <w:lvlJc w:val="right"/>
      <w:pPr>
        <w:ind w:left="4462" w:hanging="180"/>
      </w:pPr>
    </w:lvl>
    <w:lvl w:ilvl="6" w:tplc="0C0A000F" w:tentative="1">
      <w:start w:val="1"/>
      <w:numFmt w:val="decimal"/>
      <w:lvlText w:val="%7."/>
      <w:lvlJc w:val="left"/>
      <w:pPr>
        <w:ind w:left="5182" w:hanging="360"/>
      </w:pPr>
    </w:lvl>
    <w:lvl w:ilvl="7" w:tplc="0C0A0019" w:tentative="1">
      <w:start w:val="1"/>
      <w:numFmt w:val="lowerLetter"/>
      <w:lvlText w:val="%8."/>
      <w:lvlJc w:val="left"/>
      <w:pPr>
        <w:ind w:left="5902" w:hanging="360"/>
      </w:pPr>
    </w:lvl>
    <w:lvl w:ilvl="8" w:tplc="0C0A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3" w15:restartNumberingAfterBreak="0">
    <w:nsid w:val="1C1F79A0"/>
    <w:multiLevelType w:val="multilevel"/>
    <w:tmpl w:val="995E58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41D1839"/>
    <w:multiLevelType w:val="hybridMultilevel"/>
    <w:tmpl w:val="02A85D24"/>
    <w:lvl w:ilvl="0" w:tplc="4B78BC0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506" w:hanging="360"/>
      </w:pPr>
    </w:lvl>
    <w:lvl w:ilvl="2" w:tplc="0C0A001B" w:tentative="1">
      <w:start w:val="1"/>
      <w:numFmt w:val="lowerRoman"/>
      <w:lvlText w:val="%3."/>
      <w:lvlJc w:val="right"/>
      <w:pPr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5EC017F"/>
    <w:multiLevelType w:val="multilevel"/>
    <w:tmpl w:val="45542C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E291171"/>
    <w:multiLevelType w:val="hybridMultilevel"/>
    <w:tmpl w:val="373E9AC2"/>
    <w:lvl w:ilvl="0" w:tplc="DEBC8C4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506" w:hanging="360"/>
      </w:pPr>
    </w:lvl>
    <w:lvl w:ilvl="2" w:tplc="0C0A001B" w:tentative="1">
      <w:start w:val="1"/>
      <w:numFmt w:val="lowerRoman"/>
      <w:lvlText w:val="%3."/>
      <w:lvlJc w:val="right"/>
      <w:pPr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2FD94D90"/>
    <w:multiLevelType w:val="hybridMultilevel"/>
    <w:tmpl w:val="19566C02"/>
    <w:lvl w:ilvl="0" w:tplc="260014FA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17470F6"/>
    <w:multiLevelType w:val="multilevel"/>
    <w:tmpl w:val="B2A276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2F6479A"/>
    <w:multiLevelType w:val="hybridMultilevel"/>
    <w:tmpl w:val="972854C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710170F"/>
    <w:multiLevelType w:val="multilevel"/>
    <w:tmpl w:val="8716E1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7462F71"/>
    <w:multiLevelType w:val="multilevel"/>
    <w:tmpl w:val="9E222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B166802"/>
    <w:multiLevelType w:val="hybridMultilevel"/>
    <w:tmpl w:val="B468679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2114FE1"/>
    <w:multiLevelType w:val="hybridMultilevel"/>
    <w:tmpl w:val="A7B2FFBA"/>
    <w:lvl w:ilvl="0" w:tplc="A3B0FF5A">
      <w:start w:val="1"/>
      <w:numFmt w:val="decimal"/>
      <w:lvlText w:val="%1."/>
      <w:lvlJc w:val="left"/>
      <w:pPr>
        <w:ind w:left="1222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942" w:hanging="360"/>
      </w:pPr>
    </w:lvl>
    <w:lvl w:ilvl="2" w:tplc="0C0A001B" w:tentative="1">
      <w:start w:val="1"/>
      <w:numFmt w:val="lowerRoman"/>
      <w:lvlText w:val="%3."/>
      <w:lvlJc w:val="right"/>
      <w:pPr>
        <w:ind w:left="2662" w:hanging="180"/>
      </w:pPr>
    </w:lvl>
    <w:lvl w:ilvl="3" w:tplc="0C0A000F" w:tentative="1">
      <w:start w:val="1"/>
      <w:numFmt w:val="decimal"/>
      <w:lvlText w:val="%4."/>
      <w:lvlJc w:val="left"/>
      <w:pPr>
        <w:ind w:left="3382" w:hanging="360"/>
      </w:pPr>
    </w:lvl>
    <w:lvl w:ilvl="4" w:tplc="0C0A0019" w:tentative="1">
      <w:start w:val="1"/>
      <w:numFmt w:val="lowerLetter"/>
      <w:lvlText w:val="%5."/>
      <w:lvlJc w:val="left"/>
      <w:pPr>
        <w:ind w:left="4102" w:hanging="360"/>
      </w:pPr>
    </w:lvl>
    <w:lvl w:ilvl="5" w:tplc="0C0A001B" w:tentative="1">
      <w:start w:val="1"/>
      <w:numFmt w:val="lowerRoman"/>
      <w:lvlText w:val="%6."/>
      <w:lvlJc w:val="right"/>
      <w:pPr>
        <w:ind w:left="4822" w:hanging="180"/>
      </w:pPr>
    </w:lvl>
    <w:lvl w:ilvl="6" w:tplc="0C0A000F" w:tentative="1">
      <w:start w:val="1"/>
      <w:numFmt w:val="decimal"/>
      <w:lvlText w:val="%7."/>
      <w:lvlJc w:val="left"/>
      <w:pPr>
        <w:ind w:left="5542" w:hanging="360"/>
      </w:pPr>
    </w:lvl>
    <w:lvl w:ilvl="7" w:tplc="0C0A0019" w:tentative="1">
      <w:start w:val="1"/>
      <w:numFmt w:val="lowerLetter"/>
      <w:lvlText w:val="%8."/>
      <w:lvlJc w:val="left"/>
      <w:pPr>
        <w:ind w:left="6262" w:hanging="360"/>
      </w:pPr>
    </w:lvl>
    <w:lvl w:ilvl="8" w:tplc="0C0A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24" w15:restartNumberingAfterBreak="0">
    <w:nsid w:val="48703C0D"/>
    <w:multiLevelType w:val="hybridMultilevel"/>
    <w:tmpl w:val="0C4E72DA"/>
    <w:lvl w:ilvl="0" w:tplc="0C0A000F">
      <w:start w:val="1"/>
      <w:numFmt w:val="decimal"/>
      <w:lvlText w:val="%1."/>
      <w:lvlJc w:val="left"/>
      <w:pPr>
        <w:ind w:left="1582" w:hanging="360"/>
      </w:pPr>
    </w:lvl>
    <w:lvl w:ilvl="1" w:tplc="0C0A0019" w:tentative="1">
      <w:start w:val="1"/>
      <w:numFmt w:val="lowerLetter"/>
      <w:lvlText w:val="%2."/>
      <w:lvlJc w:val="left"/>
      <w:pPr>
        <w:ind w:left="2302" w:hanging="360"/>
      </w:pPr>
    </w:lvl>
    <w:lvl w:ilvl="2" w:tplc="0C0A001B" w:tentative="1">
      <w:start w:val="1"/>
      <w:numFmt w:val="lowerRoman"/>
      <w:lvlText w:val="%3."/>
      <w:lvlJc w:val="right"/>
      <w:pPr>
        <w:ind w:left="3022" w:hanging="180"/>
      </w:pPr>
    </w:lvl>
    <w:lvl w:ilvl="3" w:tplc="0C0A000F" w:tentative="1">
      <w:start w:val="1"/>
      <w:numFmt w:val="decimal"/>
      <w:lvlText w:val="%4."/>
      <w:lvlJc w:val="left"/>
      <w:pPr>
        <w:ind w:left="3742" w:hanging="360"/>
      </w:pPr>
    </w:lvl>
    <w:lvl w:ilvl="4" w:tplc="0C0A0019" w:tentative="1">
      <w:start w:val="1"/>
      <w:numFmt w:val="lowerLetter"/>
      <w:lvlText w:val="%5."/>
      <w:lvlJc w:val="left"/>
      <w:pPr>
        <w:ind w:left="4462" w:hanging="360"/>
      </w:pPr>
    </w:lvl>
    <w:lvl w:ilvl="5" w:tplc="0C0A001B" w:tentative="1">
      <w:start w:val="1"/>
      <w:numFmt w:val="lowerRoman"/>
      <w:lvlText w:val="%6."/>
      <w:lvlJc w:val="right"/>
      <w:pPr>
        <w:ind w:left="5182" w:hanging="180"/>
      </w:pPr>
    </w:lvl>
    <w:lvl w:ilvl="6" w:tplc="0C0A000F" w:tentative="1">
      <w:start w:val="1"/>
      <w:numFmt w:val="decimal"/>
      <w:lvlText w:val="%7."/>
      <w:lvlJc w:val="left"/>
      <w:pPr>
        <w:ind w:left="5902" w:hanging="360"/>
      </w:pPr>
    </w:lvl>
    <w:lvl w:ilvl="7" w:tplc="0C0A0019" w:tentative="1">
      <w:start w:val="1"/>
      <w:numFmt w:val="lowerLetter"/>
      <w:lvlText w:val="%8."/>
      <w:lvlJc w:val="left"/>
      <w:pPr>
        <w:ind w:left="6622" w:hanging="360"/>
      </w:pPr>
    </w:lvl>
    <w:lvl w:ilvl="8" w:tplc="0C0A001B" w:tentative="1">
      <w:start w:val="1"/>
      <w:numFmt w:val="lowerRoman"/>
      <w:lvlText w:val="%9."/>
      <w:lvlJc w:val="right"/>
      <w:pPr>
        <w:ind w:left="7342" w:hanging="180"/>
      </w:pPr>
    </w:lvl>
  </w:abstractNum>
  <w:abstractNum w:abstractNumId="25" w15:restartNumberingAfterBreak="0">
    <w:nsid w:val="48A93A30"/>
    <w:multiLevelType w:val="hybridMultilevel"/>
    <w:tmpl w:val="204A0B6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92F4502"/>
    <w:multiLevelType w:val="multilevel"/>
    <w:tmpl w:val="45542C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76756A8"/>
    <w:multiLevelType w:val="multilevel"/>
    <w:tmpl w:val="6A8610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82C54CD"/>
    <w:multiLevelType w:val="hybridMultilevel"/>
    <w:tmpl w:val="1110EA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2D1E92"/>
    <w:multiLevelType w:val="multilevel"/>
    <w:tmpl w:val="109EF9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F494E3D"/>
    <w:multiLevelType w:val="hybridMultilevel"/>
    <w:tmpl w:val="85A0D2C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4155853"/>
    <w:multiLevelType w:val="hybridMultilevel"/>
    <w:tmpl w:val="61FEA916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F9C127F"/>
    <w:multiLevelType w:val="multilevel"/>
    <w:tmpl w:val="813C48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28E13C0"/>
    <w:multiLevelType w:val="hybridMultilevel"/>
    <w:tmpl w:val="4AA85C8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D6A31EC"/>
    <w:multiLevelType w:val="hybridMultilevel"/>
    <w:tmpl w:val="B3E607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06293503">
    <w:abstractNumId w:val="8"/>
  </w:num>
  <w:num w:numId="2" w16cid:durableId="1428187894">
    <w:abstractNumId w:val="6"/>
  </w:num>
  <w:num w:numId="3" w16cid:durableId="1511025807">
    <w:abstractNumId w:val="5"/>
  </w:num>
  <w:num w:numId="4" w16cid:durableId="1586451502">
    <w:abstractNumId w:val="4"/>
  </w:num>
  <w:num w:numId="5" w16cid:durableId="1876112461">
    <w:abstractNumId w:val="7"/>
  </w:num>
  <w:num w:numId="6" w16cid:durableId="1368019825">
    <w:abstractNumId w:val="3"/>
  </w:num>
  <w:num w:numId="7" w16cid:durableId="1797676902">
    <w:abstractNumId w:val="2"/>
  </w:num>
  <w:num w:numId="8" w16cid:durableId="1602377242">
    <w:abstractNumId w:val="1"/>
  </w:num>
  <w:num w:numId="9" w16cid:durableId="1073970057">
    <w:abstractNumId w:val="0"/>
  </w:num>
  <w:num w:numId="10" w16cid:durableId="1424187871">
    <w:abstractNumId w:val="19"/>
  </w:num>
  <w:num w:numId="11" w16cid:durableId="627666674">
    <w:abstractNumId w:val="16"/>
  </w:num>
  <w:num w:numId="12" w16cid:durableId="982001388">
    <w:abstractNumId w:val="14"/>
  </w:num>
  <w:num w:numId="13" w16cid:durableId="661087030">
    <w:abstractNumId w:val="17"/>
  </w:num>
  <w:num w:numId="14" w16cid:durableId="606810993">
    <w:abstractNumId w:val="9"/>
  </w:num>
  <w:num w:numId="15" w16cid:durableId="2141341854">
    <w:abstractNumId w:val="34"/>
  </w:num>
  <w:num w:numId="16" w16cid:durableId="306515360">
    <w:abstractNumId w:val="12"/>
  </w:num>
  <w:num w:numId="17" w16cid:durableId="866064734">
    <w:abstractNumId w:val="33"/>
  </w:num>
  <w:num w:numId="18" w16cid:durableId="1755778655">
    <w:abstractNumId w:val="25"/>
  </w:num>
  <w:num w:numId="19" w16cid:durableId="708333932">
    <w:abstractNumId w:val="22"/>
  </w:num>
  <w:num w:numId="20" w16cid:durableId="315644539">
    <w:abstractNumId w:val="24"/>
  </w:num>
  <w:num w:numId="21" w16cid:durableId="695429734">
    <w:abstractNumId w:val="23"/>
  </w:num>
  <w:num w:numId="22" w16cid:durableId="1692028029">
    <w:abstractNumId w:val="18"/>
  </w:num>
  <w:num w:numId="23" w16cid:durableId="1009137769">
    <w:abstractNumId w:val="26"/>
  </w:num>
  <w:num w:numId="24" w16cid:durableId="333076504">
    <w:abstractNumId w:val="10"/>
  </w:num>
  <w:num w:numId="25" w16cid:durableId="612981979">
    <w:abstractNumId w:val="29"/>
  </w:num>
  <w:num w:numId="26" w16cid:durableId="628441469">
    <w:abstractNumId w:val="32"/>
  </w:num>
  <w:num w:numId="27" w16cid:durableId="286549615">
    <w:abstractNumId w:val="15"/>
  </w:num>
  <w:num w:numId="28" w16cid:durableId="939030305">
    <w:abstractNumId w:val="11"/>
  </w:num>
  <w:num w:numId="29" w16cid:durableId="627711585">
    <w:abstractNumId w:val="20"/>
  </w:num>
  <w:num w:numId="30" w16cid:durableId="288127793">
    <w:abstractNumId w:val="31"/>
  </w:num>
  <w:num w:numId="31" w16cid:durableId="1674843626">
    <w:abstractNumId w:val="13"/>
  </w:num>
  <w:num w:numId="32" w16cid:durableId="187453100">
    <w:abstractNumId w:val="21"/>
  </w:num>
  <w:num w:numId="33" w16cid:durableId="1369338472">
    <w:abstractNumId w:val="27"/>
  </w:num>
  <w:num w:numId="34" w16cid:durableId="1940404953">
    <w:abstractNumId w:val="28"/>
  </w:num>
  <w:num w:numId="35" w16cid:durableId="100096021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7730"/>
    <w:rsid w:val="000242EC"/>
    <w:rsid w:val="00034616"/>
    <w:rsid w:val="0006063C"/>
    <w:rsid w:val="000D0526"/>
    <w:rsid w:val="000E3870"/>
    <w:rsid w:val="000E3874"/>
    <w:rsid w:val="0010342B"/>
    <w:rsid w:val="0015074B"/>
    <w:rsid w:val="001C43E3"/>
    <w:rsid w:val="001C7CD4"/>
    <w:rsid w:val="0027039C"/>
    <w:rsid w:val="0029639D"/>
    <w:rsid w:val="003144D1"/>
    <w:rsid w:val="003222F1"/>
    <w:rsid w:val="0032264F"/>
    <w:rsid w:val="00326F90"/>
    <w:rsid w:val="0034208C"/>
    <w:rsid w:val="0036303B"/>
    <w:rsid w:val="003B7BDF"/>
    <w:rsid w:val="003D01F1"/>
    <w:rsid w:val="003D57AF"/>
    <w:rsid w:val="004052AE"/>
    <w:rsid w:val="00411CFE"/>
    <w:rsid w:val="00413C1C"/>
    <w:rsid w:val="00435ED6"/>
    <w:rsid w:val="0047445C"/>
    <w:rsid w:val="00477A3C"/>
    <w:rsid w:val="005011FC"/>
    <w:rsid w:val="00525619"/>
    <w:rsid w:val="00576E2C"/>
    <w:rsid w:val="005F1CD8"/>
    <w:rsid w:val="00684978"/>
    <w:rsid w:val="006E75A3"/>
    <w:rsid w:val="00712213"/>
    <w:rsid w:val="007D4349"/>
    <w:rsid w:val="007F3893"/>
    <w:rsid w:val="00823D21"/>
    <w:rsid w:val="00894658"/>
    <w:rsid w:val="008A2ED9"/>
    <w:rsid w:val="00990C2D"/>
    <w:rsid w:val="009A16CC"/>
    <w:rsid w:val="009A6F38"/>
    <w:rsid w:val="00A231C6"/>
    <w:rsid w:val="00A6688C"/>
    <w:rsid w:val="00AA1D8D"/>
    <w:rsid w:val="00AC14CB"/>
    <w:rsid w:val="00AF197D"/>
    <w:rsid w:val="00B24B9F"/>
    <w:rsid w:val="00B47730"/>
    <w:rsid w:val="00B538EC"/>
    <w:rsid w:val="00B80F1A"/>
    <w:rsid w:val="00B82077"/>
    <w:rsid w:val="00BD5EE5"/>
    <w:rsid w:val="00BE6984"/>
    <w:rsid w:val="00C10299"/>
    <w:rsid w:val="00C271E0"/>
    <w:rsid w:val="00C77EA2"/>
    <w:rsid w:val="00CB0664"/>
    <w:rsid w:val="00D03C09"/>
    <w:rsid w:val="00E4637A"/>
    <w:rsid w:val="00E71935"/>
    <w:rsid w:val="00F77853"/>
    <w:rsid w:val="00FA63E9"/>
    <w:rsid w:val="00FC693F"/>
    <w:rsid w:val="00FF4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6E90465"/>
  <w14:defaultImageDpi w14:val="300"/>
  <w15:docId w15:val="{4942B9DD-FFDC-421F-BE71-1B7C6E347A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7EA2"/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vnculo">
    <w:name w:val="Hyperlink"/>
    <w:basedOn w:val="Fuentedeprrafopredeter"/>
    <w:uiPriority w:val="99"/>
    <w:unhideWhenUsed/>
    <w:rsid w:val="000E3874"/>
    <w:rPr>
      <w:color w:val="0000FF" w:themeColor="hyperlink"/>
      <w:u w:val="single"/>
    </w:rPr>
  </w:style>
  <w:style w:type="character" w:styleId="Textodelmarcadordeposicin">
    <w:name w:val="Placeholder Text"/>
    <w:basedOn w:val="Fuentedeprrafopredeter"/>
    <w:uiPriority w:val="99"/>
    <w:semiHidden/>
    <w:rsid w:val="0047445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713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6DD7CA3-FE72-4A97-AF51-83F121CD2B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298</Words>
  <Characters>1643</Characters>
  <Application>Microsoft Office Word</Application>
  <DocSecurity>0</DocSecurity>
  <Lines>13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1938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sara martinez navarro</cp:lastModifiedBy>
  <cp:revision>3</cp:revision>
  <dcterms:created xsi:type="dcterms:W3CDTF">2026-03-09T11:10:00Z</dcterms:created>
  <dcterms:modified xsi:type="dcterms:W3CDTF">2026-03-09T11:13:00Z</dcterms:modified>
  <cp:category/>
</cp:coreProperties>
</file>